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67D6" w14:textId="383082AE" w:rsidR="00715111" w:rsidRPr="00156D39" w:rsidRDefault="00715111" w:rsidP="00715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/>
          <w:caps/>
          <w:sz w:val="32"/>
          <w:szCs w:val="32"/>
        </w:rPr>
      </w:pPr>
      <w:r>
        <w:rPr>
          <w:rFonts w:ascii="DM Sans" w:hAnsi="DM Sans" w:cs="Arial"/>
          <w:b/>
          <w:sz w:val="32"/>
          <w:szCs w:val="32"/>
        </w:rPr>
        <w:br/>
      </w:r>
      <w:r>
        <w:rPr>
          <w:rFonts w:ascii="DM Sans" w:hAnsi="DM Sans" w:cs="Arial"/>
          <w:b/>
          <w:sz w:val="32"/>
          <w:szCs w:val="32"/>
        </w:rPr>
        <w:t>CERTIFICAT DE VISITE</w:t>
      </w:r>
      <w:r w:rsidRPr="00156D39">
        <w:rPr>
          <w:rFonts w:ascii="DM Sans" w:hAnsi="DM Sans" w:cs="Arial"/>
          <w:b/>
          <w:sz w:val="32"/>
          <w:szCs w:val="32"/>
        </w:rPr>
        <w:t xml:space="preserve"> </w:t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caps/>
          <w:sz w:val="32"/>
          <w:szCs w:val="32"/>
        </w:rPr>
        <w:t>Aménagements pour la pratique du ski et snowboard freestyle sur le site du CNEA de Font-Romeu</w:t>
      </w:r>
    </w:p>
    <w:p w14:paraId="33BF62A7" w14:textId="77777777" w:rsidR="00715111" w:rsidRDefault="00715111" w:rsidP="00715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Cs/>
          <w:caps/>
          <w:sz w:val="32"/>
          <w:szCs w:val="32"/>
        </w:rPr>
      </w:pPr>
      <w:r w:rsidRPr="00156D39">
        <w:rPr>
          <w:rFonts w:ascii="DM Sans" w:hAnsi="DM Sans" w:cs="Arial"/>
          <w:bCs/>
          <w:caps/>
          <w:sz w:val="32"/>
          <w:szCs w:val="32"/>
        </w:rPr>
        <w:t xml:space="preserve">travaux </w:t>
      </w:r>
    </w:p>
    <w:p w14:paraId="6EBF3AD1" w14:textId="77777777" w:rsidR="00715111" w:rsidRDefault="00715111">
      <w:pPr>
        <w:spacing w:after="80" w:line="252" w:lineRule="auto"/>
        <w:jc w:val="center"/>
        <w:rPr>
          <w:b/>
          <w:color w:val="0E394A"/>
          <w:sz w:val="38"/>
        </w:rPr>
      </w:pPr>
    </w:p>
    <w:p w14:paraId="1621381D" w14:textId="77777777" w:rsidR="00715111" w:rsidRDefault="00715111">
      <w:pPr>
        <w:spacing w:after="80" w:line="252" w:lineRule="auto"/>
        <w:jc w:val="center"/>
        <w:rPr>
          <w:b/>
          <w:color w:val="0E394A"/>
          <w:sz w:val="38"/>
        </w:rPr>
      </w:pPr>
    </w:p>
    <w:p w14:paraId="21B3CF31" w14:textId="77777777" w:rsidR="005032C8" w:rsidRDefault="00C31D0B" w:rsidP="005C6EE2">
      <w:pPr>
        <w:spacing w:after="140" w:line="240" w:lineRule="auto"/>
        <w:rPr>
          <w:rFonts w:ascii="DM Sans" w:eastAsia="Calibri" w:hAnsi="DM Sans" w:cs="Calibri"/>
          <w:sz w:val="20"/>
          <w:szCs w:val="20"/>
          <w:lang w:val="fr-FR" w:eastAsia="fr-FR"/>
        </w:rPr>
      </w:pPr>
      <w:r w:rsidRPr="005C6EE2">
        <w:rPr>
          <w:rFonts w:ascii="DM Sans" w:eastAsia="Calibri" w:hAnsi="DM Sans" w:cs="Calibri"/>
          <w:sz w:val="20"/>
          <w:szCs w:val="20"/>
          <w:lang w:val="fr-FR" w:eastAsia="fr-FR"/>
        </w:rPr>
        <w:t xml:space="preserve">Je </w:t>
      </w:r>
      <w:proofErr w:type="spellStart"/>
      <w:r w:rsidRPr="005C6EE2">
        <w:rPr>
          <w:rFonts w:ascii="DM Sans" w:eastAsia="Calibri" w:hAnsi="DM Sans" w:cs="Calibri"/>
          <w:sz w:val="20"/>
          <w:szCs w:val="20"/>
          <w:lang w:val="fr-FR" w:eastAsia="fr-FR"/>
        </w:rPr>
        <w:t>soussigné</w:t>
      </w:r>
      <w:proofErr w:type="spellEnd"/>
      <w:r w:rsidRPr="005C6EE2">
        <w:rPr>
          <w:rFonts w:ascii="DM Sans" w:eastAsia="Calibri" w:hAnsi="DM Sans" w:cs="Calibri"/>
          <w:sz w:val="20"/>
          <w:szCs w:val="20"/>
          <w:lang w:val="fr-FR" w:eastAsia="fr-FR"/>
        </w:rPr>
        <w:t xml:space="preserve">(e), </w:t>
      </w:r>
      <w:proofErr w:type="spellStart"/>
      <w:r w:rsidRPr="005C6EE2">
        <w:rPr>
          <w:rFonts w:ascii="DM Sans" w:eastAsia="Calibri" w:hAnsi="DM Sans" w:cs="Calibri"/>
          <w:sz w:val="20"/>
          <w:szCs w:val="20"/>
          <w:lang w:val="fr-FR" w:eastAsia="fr-FR"/>
        </w:rPr>
        <w:t>représentant</w:t>
      </w:r>
      <w:proofErr w:type="spellEnd"/>
      <w:r w:rsidRPr="005C6EE2">
        <w:rPr>
          <w:rFonts w:ascii="DM Sans" w:eastAsia="Calibri" w:hAnsi="DM Sans" w:cs="Calibri"/>
          <w:sz w:val="20"/>
          <w:szCs w:val="20"/>
          <w:lang w:val="fr-FR" w:eastAsia="fr-FR"/>
        </w:rPr>
        <w:t xml:space="preserve"> du CREPS de Montpellier - Font-Romeu, certifie que l’entreprise ci-dessous a participé à la visite du site relative à la consultation mentionnée ci-dessus.</w:t>
      </w:r>
    </w:p>
    <w:p w14:paraId="0F28FBE5" w14:textId="77777777" w:rsidR="005C6EE2" w:rsidRPr="005C6EE2" w:rsidRDefault="005C6EE2" w:rsidP="005C6EE2">
      <w:pPr>
        <w:spacing w:after="140" w:line="240" w:lineRule="auto"/>
        <w:rPr>
          <w:rFonts w:ascii="DM Sans" w:eastAsia="Calibri" w:hAnsi="DM Sans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5032C8" w:rsidRPr="005C6EE2" w14:paraId="519296A3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0A203EF4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Entreprise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121BDA4E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  <w:tr w:rsidR="005032C8" w:rsidRPr="005C6EE2" w14:paraId="51CC1AE4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7FA9BCCF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Nom du représentant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2DBD49FC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  <w:tr w:rsidR="005032C8" w:rsidRPr="005C6EE2" w14:paraId="1BD0EB42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1E308E92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Lot(s) concerné(s)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47DA468A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  <w:tr w:rsidR="005032C8" w:rsidRPr="005C6EE2" w14:paraId="3206C478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38DE15A0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Date et heure de visite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3AF05C03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  <w:tr w:rsidR="005032C8" w:rsidRPr="005C6EE2" w14:paraId="20DB077A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48AC0037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Nom du représentant CREPS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099128E8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  <w:tr w:rsidR="005032C8" w:rsidRPr="005C6EE2" w14:paraId="4ADE0F46" w14:textId="77777777">
        <w:trPr>
          <w:jc w:val="center"/>
        </w:trPr>
        <w:tc>
          <w:tcPr>
            <w:tcW w:w="2835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shd w:val="clear" w:color="auto" w:fill="F6FBFC"/>
            <w:vAlign w:val="center"/>
          </w:tcPr>
          <w:p w14:paraId="0DBA99D5" w14:textId="77777777" w:rsidR="005032C8" w:rsidRPr="005C6EE2" w:rsidRDefault="00C31D0B">
            <w:pPr>
              <w:spacing w:after="40"/>
              <w:rPr>
                <w:rFonts w:ascii="DM Sans" w:hAnsi="DM Sans"/>
              </w:rPr>
            </w:pPr>
            <w:r w:rsidRPr="005C6EE2">
              <w:rPr>
                <w:rFonts w:ascii="DM Sans" w:hAnsi="DM Sans"/>
                <w:sz w:val="17"/>
              </w:rPr>
              <w:t>Observations éventuelles</w:t>
            </w:r>
          </w:p>
        </w:tc>
        <w:tc>
          <w:tcPr>
            <w:tcW w:w="6236" w:type="dxa"/>
            <w:tcBorders>
              <w:top w:val="single" w:sz="4" w:space="0" w:color="C9DCE3"/>
              <w:left w:val="single" w:sz="4" w:space="0" w:color="C9DCE3"/>
              <w:bottom w:val="single" w:sz="4" w:space="0" w:color="C9DCE3"/>
              <w:right w:val="single" w:sz="4" w:space="0" w:color="C9DCE3"/>
            </w:tcBorders>
            <w:vAlign w:val="center"/>
          </w:tcPr>
          <w:p w14:paraId="4AAC30EF" w14:textId="77777777" w:rsidR="005032C8" w:rsidRPr="005C6EE2" w:rsidRDefault="005032C8">
            <w:pPr>
              <w:spacing w:after="40"/>
              <w:rPr>
                <w:rFonts w:ascii="DM Sans" w:hAnsi="DM Sans"/>
              </w:rPr>
            </w:pPr>
          </w:p>
        </w:tc>
      </w:tr>
    </w:tbl>
    <w:p w14:paraId="64F865A7" w14:textId="77777777" w:rsidR="005C6EE2" w:rsidRDefault="005C6EE2">
      <w:pPr>
        <w:spacing w:after="80" w:line="252" w:lineRule="auto"/>
      </w:pPr>
    </w:p>
    <w:p w14:paraId="1C3F33F4" w14:textId="77777777" w:rsidR="005C6EE2" w:rsidRDefault="005C6EE2">
      <w:pPr>
        <w:spacing w:after="80" w:line="252" w:lineRule="auto"/>
      </w:pPr>
    </w:p>
    <w:p w14:paraId="43FCD116" w14:textId="286094F5" w:rsidR="005032C8" w:rsidRPr="005C6EE2" w:rsidRDefault="00C31D0B">
      <w:pPr>
        <w:spacing w:after="80" w:line="252" w:lineRule="auto"/>
        <w:rPr>
          <w:rFonts w:ascii="DM Sans" w:hAnsi="DM Sans"/>
        </w:rPr>
      </w:pPr>
      <w:r w:rsidRPr="005C6EE2">
        <w:rPr>
          <w:rFonts w:ascii="DM Sans" w:hAnsi="DM Sans"/>
        </w:rPr>
        <w:t xml:space="preserve">Signature du </w:t>
      </w:r>
      <w:proofErr w:type="spellStart"/>
      <w:r w:rsidRPr="005C6EE2">
        <w:rPr>
          <w:rFonts w:ascii="DM Sans" w:hAnsi="DM Sans"/>
        </w:rPr>
        <w:t>représentant</w:t>
      </w:r>
      <w:proofErr w:type="spellEnd"/>
      <w:r w:rsidRPr="005C6EE2">
        <w:rPr>
          <w:rFonts w:ascii="DM Sans" w:hAnsi="DM Sans"/>
        </w:rPr>
        <w:t xml:space="preserve"> de </w:t>
      </w:r>
      <w:proofErr w:type="spellStart"/>
      <w:proofErr w:type="gramStart"/>
      <w:r w:rsidRPr="005C6EE2">
        <w:rPr>
          <w:rFonts w:ascii="DM Sans" w:hAnsi="DM Sans"/>
        </w:rPr>
        <w:t>l’entreprise</w:t>
      </w:r>
      <w:proofErr w:type="spellEnd"/>
      <w:r w:rsidRPr="005C6EE2">
        <w:rPr>
          <w:rFonts w:ascii="DM Sans" w:hAnsi="DM Sans"/>
        </w:rPr>
        <w:t xml:space="preserve"> :</w:t>
      </w:r>
      <w:proofErr w:type="gramEnd"/>
    </w:p>
    <w:p w14:paraId="54EE1EF8" w14:textId="77777777" w:rsidR="005032C8" w:rsidRDefault="00C31D0B">
      <w:pPr>
        <w:spacing w:after="80" w:line="252" w:lineRule="auto"/>
      </w:pPr>
      <w:r>
        <w:br/>
      </w:r>
    </w:p>
    <w:p w14:paraId="2F9A0C78" w14:textId="77777777" w:rsidR="005C6EE2" w:rsidRDefault="005C6EE2">
      <w:pPr>
        <w:spacing w:after="80" w:line="252" w:lineRule="auto"/>
      </w:pPr>
    </w:p>
    <w:p w14:paraId="145A280E" w14:textId="77777777" w:rsidR="005C6EE2" w:rsidRDefault="005C6EE2">
      <w:pPr>
        <w:spacing w:after="80" w:line="252" w:lineRule="auto"/>
      </w:pPr>
    </w:p>
    <w:p w14:paraId="06944D89" w14:textId="77777777" w:rsidR="005C6EE2" w:rsidRDefault="005C6EE2">
      <w:pPr>
        <w:spacing w:after="80" w:line="252" w:lineRule="auto"/>
      </w:pPr>
    </w:p>
    <w:p w14:paraId="4E26F219" w14:textId="61BF650B" w:rsidR="005032C8" w:rsidRPr="005C6EE2" w:rsidRDefault="00C31D0B">
      <w:pPr>
        <w:spacing w:after="80" w:line="252" w:lineRule="auto"/>
        <w:rPr>
          <w:rFonts w:ascii="DM Sans" w:hAnsi="DM Sans"/>
        </w:rPr>
      </w:pPr>
      <w:r w:rsidRPr="005C6EE2">
        <w:rPr>
          <w:rFonts w:ascii="DM Sans" w:hAnsi="DM Sans"/>
        </w:rPr>
        <w:t xml:space="preserve">Signature du </w:t>
      </w:r>
      <w:proofErr w:type="spellStart"/>
      <w:r w:rsidRPr="005C6EE2">
        <w:rPr>
          <w:rFonts w:ascii="DM Sans" w:hAnsi="DM Sans"/>
        </w:rPr>
        <w:t>représentant</w:t>
      </w:r>
      <w:proofErr w:type="spellEnd"/>
      <w:r w:rsidRPr="005C6EE2">
        <w:rPr>
          <w:rFonts w:ascii="DM Sans" w:hAnsi="DM Sans"/>
        </w:rPr>
        <w:t xml:space="preserve"> du </w:t>
      </w:r>
      <w:proofErr w:type="gramStart"/>
      <w:r w:rsidRPr="005C6EE2">
        <w:rPr>
          <w:rFonts w:ascii="DM Sans" w:hAnsi="DM Sans"/>
        </w:rPr>
        <w:t>CREPS :</w:t>
      </w:r>
      <w:proofErr w:type="gramEnd"/>
    </w:p>
    <w:sectPr w:rsidR="005032C8" w:rsidRPr="005C6EE2" w:rsidSect="00034616">
      <w:headerReference w:type="default" r:id="rId11"/>
      <w:footerReference w:type="default" r:id="rId12"/>
      <w:pgSz w:w="12240" w:h="15840"/>
      <w:pgMar w:top="964" w:right="1020" w:bottom="850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1207" w14:textId="77777777" w:rsidR="00C31D0B" w:rsidRDefault="00C31D0B">
      <w:pPr>
        <w:spacing w:after="0" w:line="240" w:lineRule="auto"/>
      </w:pPr>
      <w:r>
        <w:separator/>
      </w:r>
    </w:p>
  </w:endnote>
  <w:endnote w:type="continuationSeparator" w:id="0">
    <w:p w14:paraId="1684DD3F" w14:textId="77777777" w:rsidR="00C31D0B" w:rsidRDefault="00C31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002C0" w14:textId="77777777" w:rsidR="005032C8" w:rsidRDefault="00C31D0B">
    <w:pPr>
      <w:pStyle w:val="Pieddepage"/>
      <w:jc w:val="center"/>
    </w:pPr>
    <w:r>
      <w:rPr>
        <w:sz w:val="16"/>
      </w:rPr>
      <w:t xml:space="preserve">DCE </w:t>
    </w:r>
    <w:proofErr w:type="spellStart"/>
    <w:r>
      <w:rPr>
        <w:sz w:val="16"/>
      </w:rPr>
      <w:t>complet</w:t>
    </w:r>
    <w:proofErr w:type="spellEnd"/>
    <w:r>
      <w:rPr>
        <w:sz w:val="16"/>
      </w:rPr>
      <w:t xml:space="preserve"> — Zone ski / snowboard freestyle CNEA Font-Romeu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9E889" w14:textId="77777777" w:rsidR="00C31D0B" w:rsidRDefault="00C31D0B">
      <w:pPr>
        <w:spacing w:after="0" w:line="240" w:lineRule="auto"/>
      </w:pPr>
      <w:r>
        <w:separator/>
      </w:r>
    </w:p>
  </w:footnote>
  <w:footnote w:type="continuationSeparator" w:id="0">
    <w:p w14:paraId="2768A8FE" w14:textId="77777777" w:rsidR="00C31D0B" w:rsidRDefault="00C31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344" w:type="dxa"/>
      <w:tblInd w:w="-284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A6A6A6" w:themeColor="background1" w:themeShade="A6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685"/>
      <w:gridCol w:w="3686"/>
      <w:gridCol w:w="2973"/>
    </w:tblGrid>
    <w:tr w:rsidR="00A52ED8" w14:paraId="6D99979E" w14:textId="77777777" w:rsidTr="00907DC4">
      <w:tc>
        <w:tcPr>
          <w:tcW w:w="3685" w:type="dxa"/>
          <w:vAlign w:val="center"/>
        </w:tcPr>
        <w:p w14:paraId="30E75CD7" w14:textId="77777777" w:rsidR="00A52ED8" w:rsidRDefault="00A52ED8" w:rsidP="00A52ED8">
          <w:pPr>
            <w:pStyle w:val="En-tte"/>
            <w:rPr>
              <w:rFonts w:ascii="Arial" w:hAnsi="Arial" w:cs="Arial"/>
              <w:noProof/>
              <w:color w:val="808080"/>
              <w:sz w:val="16"/>
              <w:szCs w:val="16"/>
              <w:lang w:eastAsia="fr-FR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385A8A2D" wp14:editId="0473B672">
                <wp:extent cx="933450" cy="1015941"/>
                <wp:effectExtent l="0" t="0" r="0" b="0"/>
                <wp:docPr id="95033347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333478" name="Image 9503334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273" cy="1032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36E16991" w14:textId="77777777" w:rsidR="00A52ED8" w:rsidRDefault="00A52ED8" w:rsidP="00A52ED8">
          <w:pPr>
            <w:pStyle w:val="En-tte"/>
            <w:jc w:val="center"/>
            <w:rPr>
              <w:rFonts w:ascii="Arial" w:hAnsi="Arial" w:cs="Arial"/>
              <w:color w:val="808080"/>
              <w:sz w:val="16"/>
              <w:szCs w:val="16"/>
            </w:rPr>
          </w:pPr>
          <w:r>
            <w:drawing>
              <wp:anchor distT="0" distB="0" distL="114300" distR="114300" simplePos="0" relativeHeight="251659264" behindDoc="0" locked="0" layoutInCell="1" allowOverlap="1" wp14:anchorId="662ADB93" wp14:editId="15367E08">
                <wp:simplePos x="0" y="0"/>
                <wp:positionH relativeFrom="margin">
                  <wp:posOffset>61595</wp:posOffset>
                </wp:positionH>
                <wp:positionV relativeFrom="paragraph">
                  <wp:posOffset>-128905</wp:posOffset>
                </wp:positionV>
                <wp:extent cx="2066925" cy="688340"/>
                <wp:effectExtent l="0" t="0" r="952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CREPS MTP FONT ROMEU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6925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73" w:type="dxa"/>
        </w:tcPr>
        <w:p w14:paraId="009BA1C4" w14:textId="77777777" w:rsidR="00A52ED8" w:rsidRDefault="00A52ED8" w:rsidP="00A52ED8">
          <w:pPr>
            <w:pStyle w:val="En-tte"/>
            <w:jc w:val="right"/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668DB466" wp14:editId="654E8F6F">
                <wp:extent cx="855024" cy="855024"/>
                <wp:effectExtent l="0" t="0" r="2540" b="2540"/>
                <wp:docPr id="47" name="Image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oc-logo-quadri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6649" cy="8966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0635A9" w14:textId="4C81F6D6" w:rsidR="005032C8" w:rsidRDefault="005032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2218088">
    <w:abstractNumId w:val="8"/>
  </w:num>
  <w:num w:numId="2" w16cid:durableId="596981823">
    <w:abstractNumId w:val="6"/>
  </w:num>
  <w:num w:numId="3" w16cid:durableId="21171266">
    <w:abstractNumId w:val="5"/>
  </w:num>
  <w:num w:numId="4" w16cid:durableId="1516142471">
    <w:abstractNumId w:val="4"/>
  </w:num>
  <w:num w:numId="5" w16cid:durableId="898789880">
    <w:abstractNumId w:val="7"/>
  </w:num>
  <w:num w:numId="6" w16cid:durableId="831720392">
    <w:abstractNumId w:val="3"/>
  </w:num>
  <w:num w:numId="7" w16cid:durableId="151529859">
    <w:abstractNumId w:val="2"/>
  </w:num>
  <w:num w:numId="8" w16cid:durableId="1522548462">
    <w:abstractNumId w:val="1"/>
  </w:num>
  <w:num w:numId="9" w16cid:durableId="159574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32C8"/>
    <w:rsid w:val="005C6EE2"/>
    <w:rsid w:val="00685313"/>
    <w:rsid w:val="00715111"/>
    <w:rsid w:val="00A52ED8"/>
    <w:rsid w:val="00AA1D8D"/>
    <w:rsid w:val="00B47730"/>
    <w:rsid w:val="00C31D0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BA968236-6A23-4345-88AA-7D9599E9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19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E394A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E5A7A"/>
      <w:sz w:val="2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E394A"/>
      <w:sz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0E394A"/>
      <w:spacing w:val="5"/>
      <w:kern w:val="28"/>
      <w:sz w:val="3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9FAFAF7731541BAF2781DB2C9BAA2" ma:contentTypeVersion="18" ma:contentTypeDescription="Crée un document." ma:contentTypeScope="" ma:versionID="0db886e70d30bd2d1af1bf9963b8d7b5">
  <xsd:schema xmlns:xsd="http://www.w3.org/2001/XMLSchema" xmlns:xs="http://www.w3.org/2001/XMLSchema" xmlns:p="http://schemas.microsoft.com/office/2006/metadata/properties" xmlns:ns2="b81befa6-c3e0-4a97-a574-9ef985b9ad66" xmlns:ns3="beff8fc1-a17c-40a4-a373-76f633a8884e" targetNamespace="http://schemas.microsoft.com/office/2006/metadata/properties" ma:root="true" ma:fieldsID="343acf429d27da9c8293c4623472bad4" ns2:_="" ns3:_="">
    <xsd:import namespace="b81befa6-c3e0-4a97-a574-9ef985b9ad66"/>
    <xsd:import namespace="beff8fc1-a17c-40a4-a373-76f633a88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OI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befa6-c3e0-4a97-a574-9ef985b9a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366c1c3-5e2c-4773-a070-5fd3f451cc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OIS" ma:index="20" nillable="true" ma:displayName="MOIS" ma:format="Dropdown" ma:internalName="MOI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f8fc1-a17c-40a4-a373-76f633a88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a3e80c-9c09-42ea-b77f-9e041304e9ce}" ma:internalName="TaxCatchAll" ma:showField="CatchAllData" ma:web="beff8fc1-a17c-40a4-a373-76f633a88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ff8fc1-a17c-40a4-a373-76f633a8884e" xsi:nil="true"/>
    <MOIS xmlns="b81befa6-c3e0-4a97-a574-9ef985b9ad66" xsi:nil="true"/>
    <lcf76f155ced4ddcb4097134ff3c332f xmlns="b81befa6-c3e0-4a97-a574-9ef985b9ad6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0DCF1B-EFFE-4F86-9299-AC5991B3C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befa6-c3e0-4a97-a574-9ef985b9ad66"/>
    <ds:schemaRef ds:uri="beff8fc1-a17c-40a4-a373-76f633a88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11B2F-4731-4223-B900-233608F53E3A}">
  <ds:schemaRefs>
    <ds:schemaRef ds:uri="http://schemas.microsoft.com/office/2006/metadata/properties"/>
    <ds:schemaRef ds:uri="http://schemas.microsoft.com/office/infopath/2007/PartnerControls"/>
    <ds:schemaRef ds:uri="beff8fc1-a17c-40a4-a373-76f633a8884e"/>
    <ds:schemaRef ds:uri="b81befa6-c3e0-4a97-a574-9ef985b9ad66"/>
  </ds:schemaRefs>
</ds:datastoreItem>
</file>

<file path=customXml/itemProps3.xml><?xml version="1.0" encoding="utf-8"?>
<ds:datastoreItem xmlns:ds="http://schemas.openxmlformats.org/officeDocument/2006/customXml" ds:itemID="{0A0B7D61-9B0C-4BDB-B366-DB4F080AB9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FABIEN MANIACI</cp:lastModifiedBy>
  <cp:revision>4</cp:revision>
  <dcterms:created xsi:type="dcterms:W3CDTF">2013-12-23T23:15:00Z</dcterms:created>
  <dcterms:modified xsi:type="dcterms:W3CDTF">2026-07-22T13:29:00Z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0x010100FA99FAFAF7731541BAF2781DB2C9BAA2</vt:lpwstr>
  </property>
  <property fmtid="{D5CDD505-2E9C-101B-9397-08002B2CF9AE}" pid="3" name="MediaServiceImageTags">
    <vt:lpwstr/>
  </property>
</Properties>
</file>