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30F08" w14:textId="7C437444" w:rsidR="005D01C2" w:rsidRPr="005D01C2" w:rsidRDefault="00465A1F" w:rsidP="005D01C2">
      <w:pPr>
        <w:pStyle w:val="Titre"/>
        <w:jc w:val="center"/>
        <w:rPr>
          <w:lang w:val="fr-FR"/>
        </w:rPr>
      </w:pPr>
      <w:r w:rsidRPr="00465A1F">
        <w:rPr>
          <w:lang w:val="fr-FR"/>
        </w:rPr>
        <w:t>CADRE DE RÉPONSE TECHNIQUE</w:t>
      </w:r>
    </w:p>
    <w:p w14:paraId="1359800D" w14:textId="77777777" w:rsidR="005D01C2" w:rsidRDefault="00465A1F" w:rsidP="006C44C4">
      <w:pPr>
        <w:spacing w:after="0"/>
        <w:jc w:val="center"/>
        <w:rPr>
          <w:b/>
          <w:bCs/>
          <w:sz w:val="32"/>
          <w:szCs w:val="32"/>
          <w:lang w:val="fr-FR"/>
        </w:rPr>
      </w:pPr>
      <w:r w:rsidRPr="00465A1F">
        <w:rPr>
          <w:b/>
          <w:bCs/>
          <w:sz w:val="32"/>
          <w:szCs w:val="32"/>
          <w:lang w:val="fr-FR"/>
        </w:rPr>
        <w:t>Marché de prestation de médecine du travail</w:t>
      </w:r>
    </w:p>
    <w:p w14:paraId="676AD2B3" w14:textId="132FD146" w:rsidR="006C44C4" w:rsidRDefault="002C5C8D" w:rsidP="007E56BD">
      <w:pPr>
        <w:spacing w:after="0"/>
        <w:jc w:val="center"/>
        <w:rPr>
          <w:b/>
          <w:bCs/>
          <w:sz w:val="32"/>
          <w:szCs w:val="32"/>
          <w:lang w:val="fr-FR"/>
        </w:rPr>
      </w:pPr>
      <w:r>
        <w:rPr>
          <w:b/>
          <w:bCs/>
          <w:sz w:val="32"/>
          <w:szCs w:val="32"/>
          <w:lang w:val="fr-FR"/>
        </w:rPr>
        <w:t>CS-2</w:t>
      </w:r>
      <w:r w:rsidR="002E3232">
        <w:rPr>
          <w:b/>
          <w:bCs/>
          <w:sz w:val="32"/>
          <w:szCs w:val="32"/>
          <w:lang w:val="fr-FR"/>
        </w:rPr>
        <w:t>5</w:t>
      </w:r>
      <w:r>
        <w:rPr>
          <w:b/>
          <w:bCs/>
          <w:sz w:val="32"/>
          <w:szCs w:val="32"/>
          <w:lang w:val="fr-FR"/>
        </w:rPr>
        <w:t>.07</w:t>
      </w:r>
    </w:p>
    <w:p w14:paraId="1BD3956E" w14:textId="77777777" w:rsidR="006C44C4" w:rsidRPr="007E56BD" w:rsidRDefault="006C44C4" w:rsidP="007E56BD">
      <w:pPr>
        <w:rPr>
          <w:lang w:val="fr-FR"/>
        </w:rPr>
      </w:pPr>
    </w:p>
    <w:p w14:paraId="5E6986A0" w14:textId="783E0A3E" w:rsidR="004E43D3" w:rsidRDefault="00465A1F" w:rsidP="006C44C4">
      <w:pPr>
        <w:pStyle w:val="Titre1"/>
        <w:spacing w:before="0"/>
        <w:rPr>
          <w:lang w:val="fr-FR"/>
        </w:rPr>
      </w:pPr>
      <w:r w:rsidRPr="00465A1F">
        <w:rPr>
          <w:lang w:val="fr-FR"/>
        </w:rPr>
        <w:t>Présentation générale du candidat</w:t>
      </w:r>
    </w:p>
    <w:p w14:paraId="67EA25E3" w14:textId="77777777" w:rsidR="006C44C4" w:rsidRPr="006C44C4" w:rsidRDefault="006C44C4" w:rsidP="007E56BD">
      <w:pPr>
        <w:rPr>
          <w:lang w:val="fr-FR"/>
        </w:rPr>
      </w:pPr>
    </w:p>
    <w:p w14:paraId="42CACACF" w14:textId="3E37D18B" w:rsidR="00465A1F" w:rsidRDefault="00465A1F" w:rsidP="007E56BD">
      <w:pPr>
        <w:pStyle w:val="Titre1"/>
        <w:spacing w:before="0"/>
        <w:rPr>
          <w:lang w:val="fr-FR"/>
        </w:rPr>
      </w:pPr>
      <w:r w:rsidRPr="00465A1F">
        <w:rPr>
          <w:lang w:val="fr-FR"/>
        </w:rPr>
        <w:t>• Raison sociale : ………………………………………</w:t>
      </w:r>
      <w:r w:rsidRPr="00465A1F">
        <w:rPr>
          <w:lang w:val="fr-FR"/>
        </w:rPr>
        <w:br/>
        <w:t>• Forme juridique : ………………………………………</w:t>
      </w:r>
      <w:r w:rsidRPr="00465A1F">
        <w:rPr>
          <w:lang w:val="fr-FR"/>
        </w:rPr>
        <w:br/>
        <w:t>• Numéro SIRET : ………………………………………</w:t>
      </w:r>
      <w:r w:rsidRPr="00465A1F">
        <w:rPr>
          <w:lang w:val="fr-FR"/>
        </w:rPr>
        <w:br/>
        <w:t>• Présentation synthétique de la structure :</w:t>
      </w:r>
      <w:r w:rsidRPr="00465A1F">
        <w:rPr>
          <w:lang w:val="fr-FR"/>
        </w:rPr>
        <w:br/>
        <w:t>………………………………………………………………………………</w:t>
      </w:r>
      <w:r w:rsidRPr="00465A1F">
        <w:rPr>
          <w:lang w:val="fr-FR"/>
        </w:rPr>
        <w:br/>
        <w:t>………………………………………………………………………………</w:t>
      </w:r>
    </w:p>
    <w:p w14:paraId="7C715647" w14:textId="5CA97757" w:rsidR="00465A1F" w:rsidRPr="00465A1F" w:rsidRDefault="00465A1F" w:rsidP="00465A1F">
      <w:pPr>
        <w:pStyle w:val="Titre1"/>
        <w:rPr>
          <w:lang w:val="fr-FR"/>
        </w:rPr>
      </w:pPr>
      <w:r w:rsidRPr="00465A1F">
        <w:rPr>
          <w:lang w:val="fr-FR"/>
        </w:rPr>
        <w:t xml:space="preserve">Critère </w:t>
      </w:r>
      <w:r>
        <w:rPr>
          <w:lang w:val="fr-FR"/>
        </w:rPr>
        <w:t>1</w:t>
      </w:r>
      <w:r w:rsidRPr="00465A1F">
        <w:rPr>
          <w:lang w:val="fr-FR"/>
        </w:rPr>
        <w:t xml:space="preserve"> – Prix (45 %)</w:t>
      </w:r>
    </w:p>
    <w:p w14:paraId="115EA33C" w14:textId="2307EE6F" w:rsidR="004E43D3" w:rsidRPr="00465A1F" w:rsidRDefault="00465A1F" w:rsidP="00465A1F">
      <w:pPr>
        <w:rPr>
          <w:lang w:val="fr-FR"/>
        </w:rPr>
      </w:pPr>
      <w:r w:rsidRPr="00465A1F">
        <w:rPr>
          <w:lang w:val="fr-FR"/>
        </w:rPr>
        <w:t>• Détail des prix (conformément à l’Acte d’Engagement et au BPU/DPGF) :</w:t>
      </w:r>
      <w:r w:rsidRPr="00465A1F">
        <w:rPr>
          <w:lang w:val="fr-FR"/>
        </w:rPr>
        <w:br/>
        <w:t>………………………………………………………………………………</w:t>
      </w:r>
      <w:r w:rsidRPr="00465A1F">
        <w:rPr>
          <w:lang w:val="fr-FR"/>
        </w:rPr>
        <w:br/>
      </w:r>
      <w:r w:rsidRPr="00465A1F">
        <w:rPr>
          <w:lang w:val="fr-FR"/>
        </w:rPr>
        <w:br/>
        <w:t>Méthode de notation du prix :</w:t>
      </w:r>
      <w:r w:rsidRPr="00465A1F">
        <w:rPr>
          <w:lang w:val="fr-FR"/>
        </w:rPr>
        <w:br/>
        <w:t>Formule = (montant de la meilleure offre acceptable / montant de l’offre du candidat) × 45.</w:t>
      </w:r>
    </w:p>
    <w:p w14:paraId="76A8F8FB" w14:textId="4AA26180" w:rsidR="004E43D3" w:rsidRPr="00465A1F" w:rsidRDefault="00465A1F">
      <w:pPr>
        <w:pStyle w:val="Titre1"/>
        <w:rPr>
          <w:lang w:val="fr-FR"/>
        </w:rPr>
      </w:pPr>
      <w:r w:rsidRPr="00465A1F">
        <w:rPr>
          <w:lang w:val="fr-FR"/>
        </w:rPr>
        <w:t xml:space="preserve">Critère </w:t>
      </w:r>
      <w:r>
        <w:rPr>
          <w:lang w:val="fr-FR"/>
        </w:rPr>
        <w:t>2</w:t>
      </w:r>
      <w:r w:rsidRPr="00465A1F">
        <w:rPr>
          <w:lang w:val="fr-FR"/>
        </w:rPr>
        <w:t xml:space="preserve"> – Valeur technique de l’offre (50 %)</w:t>
      </w:r>
    </w:p>
    <w:p w14:paraId="4B649A43" w14:textId="31579629" w:rsidR="004E43D3" w:rsidRPr="00465A1F" w:rsidRDefault="00465A1F">
      <w:pPr>
        <w:pStyle w:val="Titre2"/>
        <w:rPr>
          <w:lang w:val="fr-FR"/>
        </w:rPr>
      </w:pPr>
      <w:r w:rsidRPr="00465A1F">
        <w:rPr>
          <w:lang w:val="fr-FR"/>
        </w:rPr>
        <w:t>2.1 Profil du médecin dédié et de l’équipe pluridisciplinaire (</w:t>
      </w:r>
      <w:r w:rsidR="00613680">
        <w:rPr>
          <w:lang w:val="fr-FR"/>
        </w:rPr>
        <w:t>30</w:t>
      </w:r>
      <w:r w:rsidRPr="00465A1F">
        <w:rPr>
          <w:lang w:val="fr-FR"/>
        </w:rPr>
        <w:t xml:space="preserve"> %)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1725"/>
        <w:gridCol w:w="1726"/>
        <w:gridCol w:w="1728"/>
        <w:gridCol w:w="2022"/>
      </w:tblGrid>
      <w:tr w:rsidR="004E43D3" w:rsidRPr="004E6822" w14:paraId="3986B9FB" w14:textId="77777777" w:rsidTr="007E56BD">
        <w:trPr>
          <w:trHeight w:val="624"/>
        </w:trPr>
        <w:tc>
          <w:tcPr>
            <w:tcW w:w="1725" w:type="dxa"/>
          </w:tcPr>
          <w:p w14:paraId="6D7ED786" w14:textId="77777777" w:rsidR="004E43D3" w:rsidRDefault="00465A1F">
            <w:proofErr w:type="spellStart"/>
            <w:r>
              <w:t>Fonction</w:t>
            </w:r>
            <w:proofErr w:type="spellEnd"/>
          </w:p>
        </w:tc>
        <w:tc>
          <w:tcPr>
            <w:tcW w:w="1725" w:type="dxa"/>
          </w:tcPr>
          <w:p w14:paraId="361F320E" w14:textId="77777777" w:rsidR="004E43D3" w:rsidRDefault="00465A1F">
            <w:r>
              <w:t xml:space="preserve">Nom / </w:t>
            </w:r>
            <w:proofErr w:type="spellStart"/>
            <w:r>
              <w:t>Prénom</w:t>
            </w:r>
            <w:proofErr w:type="spellEnd"/>
          </w:p>
        </w:tc>
        <w:tc>
          <w:tcPr>
            <w:tcW w:w="1726" w:type="dxa"/>
          </w:tcPr>
          <w:p w14:paraId="65D01F05" w14:textId="77777777" w:rsidR="004E43D3" w:rsidRDefault="00465A1F">
            <w:proofErr w:type="spellStart"/>
            <w:r>
              <w:t>Diplômes</w:t>
            </w:r>
            <w:proofErr w:type="spellEnd"/>
          </w:p>
        </w:tc>
        <w:tc>
          <w:tcPr>
            <w:tcW w:w="1728" w:type="dxa"/>
          </w:tcPr>
          <w:p w14:paraId="7C42FE25" w14:textId="77777777" w:rsidR="004E43D3" w:rsidRDefault="00465A1F">
            <w:proofErr w:type="spellStart"/>
            <w:r>
              <w:t>Expérience</w:t>
            </w:r>
            <w:proofErr w:type="spellEnd"/>
            <w:r>
              <w:t xml:space="preserve"> </w:t>
            </w:r>
            <w:proofErr w:type="spellStart"/>
            <w:r>
              <w:t>professionnelle</w:t>
            </w:r>
            <w:proofErr w:type="spellEnd"/>
          </w:p>
        </w:tc>
        <w:tc>
          <w:tcPr>
            <w:tcW w:w="2022" w:type="dxa"/>
          </w:tcPr>
          <w:p w14:paraId="311CD0E5" w14:textId="77777777" w:rsidR="004E43D3" w:rsidRPr="00465A1F" w:rsidRDefault="00465A1F">
            <w:pPr>
              <w:rPr>
                <w:lang w:val="fr-FR"/>
              </w:rPr>
            </w:pPr>
            <w:r w:rsidRPr="00465A1F">
              <w:rPr>
                <w:lang w:val="fr-FR"/>
              </w:rPr>
              <w:t>Missions prévues dans le marché</w:t>
            </w:r>
          </w:p>
        </w:tc>
      </w:tr>
      <w:tr w:rsidR="00465A1F" w:rsidRPr="004E6822" w14:paraId="036FBC06" w14:textId="77777777" w:rsidTr="007E56BD">
        <w:tc>
          <w:tcPr>
            <w:tcW w:w="1725" w:type="dxa"/>
          </w:tcPr>
          <w:p w14:paraId="7298EC4C" w14:textId="77777777" w:rsidR="00465A1F" w:rsidRPr="00E35635" w:rsidRDefault="00465A1F">
            <w:pPr>
              <w:rPr>
                <w:lang w:val="fr-FR"/>
              </w:rPr>
            </w:pPr>
          </w:p>
        </w:tc>
        <w:tc>
          <w:tcPr>
            <w:tcW w:w="1725" w:type="dxa"/>
          </w:tcPr>
          <w:p w14:paraId="6FAE123F" w14:textId="77777777" w:rsidR="00465A1F" w:rsidRPr="00E35635" w:rsidRDefault="00465A1F">
            <w:pPr>
              <w:rPr>
                <w:lang w:val="fr-FR"/>
              </w:rPr>
            </w:pPr>
          </w:p>
        </w:tc>
        <w:tc>
          <w:tcPr>
            <w:tcW w:w="1726" w:type="dxa"/>
          </w:tcPr>
          <w:p w14:paraId="03FEF7CC" w14:textId="77777777" w:rsidR="00465A1F" w:rsidRPr="00E35635" w:rsidRDefault="00465A1F">
            <w:pPr>
              <w:rPr>
                <w:lang w:val="fr-FR"/>
              </w:rPr>
            </w:pPr>
          </w:p>
        </w:tc>
        <w:tc>
          <w:tcPr>
            <w:tcW w:w="1728" w:type="dxa"/>
          </w:tcPr>
          <w:p w14:paraId="6774F8CA" w14:textId="77777777" w:rsidR="00465A1F" w:rsidRPr="00E35635" w:rsidRDefault="00465A1F">
            <w:pPr>
              <w:rPr>
                <w:lang w:val="fr-FR"/>
              </w:rPr>
            </w:pPr>
          </w:p>
        </w:tc>
        <w:tc>
          <w:tcPr>
            <w:tcW w:w="2022" w:type="dxa"/>
          </w:tcPr>
          <w:p w14:paraId="0D79599E" w14:textId="77777777" w:rsidR="00465A1F" w:rsidRPr="00465A1F" w:rsidRDefault="00465A1F">
            <w:pPr>
              <w:rPr>
                <w:lang w:val="fr-FR"/>
              </w:rPr>
            </w:pPr>
          </w:p>
        </w:tc>
      </w:tr>
      <w:tr w:rsidR="00465A1F" w:rsidRPr="004E6822" w14:paraId="37640252" w14:textId="77777777" w:rsidTr="007E56BD">
        <w:tc>
          <w:tcPr>
            <w:tcW w:w="1725" w:type="dxa"/>
          </w:tcPr>
          <w:p w14:paraId="32D3A7FD" w14:textId="77777777" w:rsidR="00465A1F" w:rsidRPr="00E35635" w:rsidRDefault="00465A1F">
            <w:pPr>
              <w:rPr>
                <w:lang w:val="fr-FR"/>
              </w:rPr>
            </w:pPr>
          </w:p>
        </w:tc>
        <w:tc>
          <w:tcPr>
            <w:tcW w:w="1725" w:type="dxa"/>
          </w:tcPr>
          <w:p w14:paraId="7CE073D7" w14:textId="77777777" w:rsidR="00465A1F" w:rsidRPr="00E35635" w:rsidRDefault="00465A1F">
            <w:pPr>
              <w:rPr>
                <w:lang w:val="fr-FR"/>
              </w:rPr>
            </w:pPr>
          </w:p>
        </w:tc>
        <w:tc>
          <w:tcPr>
            <w:tcW w:w="1726" w:type="dxa"/>
          </w:tcPr>
          <w:p w14:paraId="49C904A1" w14:textId="77777777" w:rsidR="00465A1F" w:rsidRPr="00E35635" w:rsidRDefault="00465A1F">
            <w:pPr>
              <w:rPr>
                <w:lang w:val="fr-FR"/>
              </w:rPr>
            </w:pPr>
          </w:p>
        </w:tc>
        <w:tc>
          <w:tcPr>
            <w:tcW w:w="1728" w:type="dxa"/>
          </w:tcPr>
          <w:p w14:paraId="3FC36257" w14:textId="77777777" w:rsidR="00465A1F" w:rsidRPr="00E35635" w:rsidRDefault="00465A1F">
            <w:pPr>
              <w:rPr>
                <w:lang w:val="fr-FR"/>
              </w:rPr>
            </w:pPr>
          </w:p>
        </w:tc>
        <w:tc>
          <w:tcPr>
            <w:tcW w:w="2022" w:type="dxa"/>
          </w:tcPr>
          <w:p w14:paraId="45A072E1" w14:textId="77777777" w:rsidR="00465A1F" w:rsidRPr="00465A1F" w:rsidRDefault="00465A1F">
            <w:pPr>
              <w:rPr>
                <w:lang w:val="fr-FR"/>
              </w:rPr>
            </w:pPr>
          </w:p>
        </w:tc>
      </w:tr>
    </w:tbl>
    <w:p w14:paraId="7DB8A331" w14:textId="77777777" w:rsidR="00465A1F" w:rsidRDefault="00465A1F">
      <w:pPr>
        <w:rPr>
          <w:lang w:val="fr-FR"/>
        </w:rPr>
      </w:pPr>
    </w:p>
    <w:p w14:paraId="0099B565" w14:textId="2E11D8D8" w:rsidR="004E43D3" w:rsidRPr="00465A1F" w:rsidRDefault="00465A1F">
      <w:pPr>
        <w:rPr>
          <w:lang w:val="fr-FR"/>
        </w:rPr>
      </w:pPr>
      <w:r w:rsidRPr="00465A1F">
        <w:rPr>
          <w:lang w:val="fr-FR"/>
        </w:rPr>
        <w:lastRenderedPageBreak/>
        <w:t>Commentaire libre du candidat :</w:t>
      </w:r>
      <w:r w:rsidRPr="00465A1F">
        <w:rPr>
          <w:lang w:val="fr-FR"/>
        </w:rPr>
        <w:br/>
        <w:t>………………………………………………………………………………</w:t>
      </w:r>
      <w:r w:rsidRPr="00465A1F">
        <w:rPr>
          <w:lang w:val="fr-FR"/>
        </w:rPr>
        <w:br/>
      </w:r>
    </w:p>
    <w:p w14:paraId="23D083B0" w14:textId="12745EEC" w:rsidR="004E43D3" w:rsidRPr="00465A1F" w:rsidRDefault="00465A1F">
      <w:pPr>
        <w:pStyle w:val="Titre2"/>
        <w:rPr>
          <w:lang w:val="fr-FR"/>
        </w:rPr>
      </w:pPr>
      <w:r w:rsidRPr="00465A1F">
        <w:rPr>
          <w:lang w:val="fr-FR"/>
        </w:rPr>
        <w:t xml:space="preserve">2.2 </w:t>
      </w:r>
      <w:bookmarkStart w:id="0" w:name="_Hlk210222971"/>
      <w:r w:rsidR="00F64A8B" w:rsidRPr="007E56BD">
        <w:rPr>
          <w:lang w:val="fr-FR"/>
        </w:rPr>
        <w:t xml:space="preserve">Accessibilité et disponibilité des prestations médicales </w:t>
      </w:r>
      <w:bookmarkEnd w:id="0"/>
      <w:r w:rsidR="00E82F21">
        <w:rPr>
          <w:lang w:val="fr-FR"/>
        </w:rPr>
        <w:t>(</w:t>
      </w:r>
      <w:r w:rsidR="00613680">
        <w:rPr>
          <w:lang w:val="fr-FR"/>
        </w:rPr>
        <w:t>30</w:t>
      </w:r>
      <w:r w:rsidR="00E82F21">
        <w:rPr>
          <w:lang w:val="fr-FR"/>
        </w:rPr>
        <w:t>%)</w:t>
      </w:r>
    </w:p>
    <w:p w14:paraId="63F10EEE" w14:textId="1C370A47" w:rsidR="00F64A8B" w:rsidRDefault="00F64A8B" w:rsidP="00F64A8B">
      <w:pPr>
        <w:pStyle w:val="Paragraphedeliste"/>
        <w:numPr>
          <w:ilvl w:val="0"/>
          <w:numId w:val="14"/>
        </w:numPr>
        <w:ind w:left="142" w:hanging="142"/>
        <w:rPr>
          <w:lang w:val="fr-FR"/>
        </w:rPr>
      </w:pPr>
      <w:r w:rsidRPr="00F64A8B">
        <w:rPr>
          <w:lang w:val="fr-FR"/>
        </w:rPr>
        <w:t>Adresse</w:t>
      </w:r>
      <w:r w:rsidRPr="007E56BD">
        <w:rPr>
          <w:lang w:val="fr-FR"/>
        </w:rPr>
        <w:t xml:space="preserve"> des centres médicaux mis à disposition (localisation précisée par le candidat)</w:t>
      </w:r>
      <w:r>
        <w:rPr>
          <w:lang w:val="fr-FR"/>
        </w:rPr>
        <w:t> :</w:t>
      </w:r>
    </w:p>
    <w:p w14:paraId="347FFDA8" w14:textId="658861A2" w:rsidR="00F64A8B" w:rsidRPr="007E56BD" w:rsidRDefault="00F64A8B" w:rsidP="007E56BD">
      <w:pPr>
        <w:pStyle w:val="Paragraphedeliste"/>
        <w:ind w:left="142"/>
      </w:pPr>
      <w:r>
        <w:rPr>
          <w:lang w:val="fr-FR"/>
        </w:rPr>
        <w:t>……………………………………………………………………………………………………………………….</w:t>
      </w:r>
    </w:p>
    <w:p w14:paraId="31D6A3BE" w14:textId="583F9D41" w:rsidR="00F64A8B" w:rsidRDefault="00F64A8B" w:rsidP="00F64A8B">
      <w:pPr>
        <w:pStyle w:val="Paragraphedeliste"/>
        <w:numPr>
          <w:ilvl w:val="0"/>
          <w:numId w:val="14"/>
        </w:numPr>
        <w:ind w:left="142" w:hanging="142"/>
        <w:rPr>
          <w:lang w:val="fr-FR"/>
        </w:rPr>
      </w:pPr>
      <w:r w:rsidRPr="00F64A8B">
        <w:rPr>
          <w:lang w:val="fr-FR"/>
        </w:rPr>
        <w:t>Temps</w:t>
      </w:r>
      <w:r w:rsidRPr="007E56BD">
        <w:rPr>
          <w:lang w:val="fr-FR"/>
        </w:rPr>
        <w:t xml:space="preserve"> moyen d’accès pour les salariés (analyse du plan d’accès fourni)</w:t>
      </w:r>
      <w:r>
        <w:rPr>
          <w:lang w:val="fr-FR"/>
        </w:rPr>
        <w:t xml:space="preserve"> : </w:t>
      </w:r>
    </w:p>
    <w:p w14:paraId="23BF3063" w14:textId="648A4598" w:rsidR="00F64A8B" w:rsidRPr="007E56BD" w:rsidRDefault="00F64A8B" w:rsidP="007E56BD">
      <w:pPr>
        <w:pStyle w:val="Paragraphedeliste"/>
        <w:ind w:left="142"/>
      </w:pPr>
      <w:r>
        <w:rPr>
          <w:lang w:val="fr-FR"/>
        </w:rPr>
        <w:t>…………………………………………………………………………………………………………………………</w:t>
      </w:r>
    </w:p>
    <w:p w14:paraId="12547D5A" w14:textId="0AD39540" w:rsidR="00F64A8B" w:rsidRDefault="00F64A8B" w:rsidP="00F64A8B">
      <w:pPr>
        <w:pStyle w:val="Paragraphedeliste"/>
        <w:numPr>
          <w:ilvl w:val="0"/>
          <w:numId w:val="14"/>
        </w:numPr>
        <w:ind w:left="142" w:hanging="142"/>
        <w:rPr>
          <w:lang w:val="fr-FR"/>
        </w:rPr>
      </w:pPr>
      <w:r w:rsidRPr="00F64A8B">
        <w:rPr>
          <w:lang w:val="fr-FR"/>
        </w:rPr>
        <w:t>Amplitude</w:t>
      </w:r>
      <w:r w:rsidRPr="007E56BD">
        <w:rPr>
          <w:lang w:val="fr-FR"/>
        </w:rPr>
        <w:t xml:space="preserve"> horaire d’ouverture des centres</w:t>
      </w:r>
    </w:p>
    <w:p w14:paraId="308DD9AD" w14:textId="2347343A" w:rsidR="00F64A8B" w:rsidRPr="007E56BD" w:rsidRDefault="00F64A8B" w:rsidP="007E56BD">
      <w:pPr>
        <w:pStyle w:val="Paragraphedeliste"/>
        <w:ind w:left="142"/>
      </w:pPr>
      <w:r>
        <w:rPr>
          <w:lang w:val="fr-FR"/>
        </w:rPr>
        <w:t>……………………………………………………………………………………………………………………………….</w:t>
      </w:r>
    </w:p>
    <w:p w14:paraId="4E59AA8E" w14:textId="43D3E25D" w:rsidR="00F64A8B" w:rsidRDefault="00F64A8B" w:rsidP="00F64A8B">
      <w:pPr>
        <w:pStyle w:val="Paragraphedeliste"/>
        <w:numPr>
          <w:ilvl w:val="0"/>
          <w:numId w:val="14"/>
        </w:numPr>
        <w:ind w:left="142" w:hanging="142"/>
        <w:rPr>
          <w:lang w:val="fr-FR"/>
        </w:rPr>
      </w:pPr>
      <w:r w:rsidRPr="00F64A8B">
        <w:rPr>
          <w:lang w:val="fr-FR"/>
        </w:rPr>
        <w:t>Capacité</w:t>
      </w:r>
      <w:r w:rsidRPr="007E56BD">
        <w:rPr>
          <w:lang w:val="fr-FR"/>
        </w:rPr>
        <w:t xml:space="preserve"> à réaliser des consultations sur site ou mobiles (ex. visites sur le lieu de travail)</w:t>
      </w:r>
    </w:p>
    <w:p w14:paraId="3ACF7A02" w14:textId="648F74C5" w:rsidR="00F64A8B" w:rsidRPr="007E56BD" w:rsidRDefault="00F64A8B" w:rsidP="007E56BD">
      <w:pPr>
        <w:pStyle w:val="Paragraphedeliste"/>
        <w:ind w:left="142"/>
      </w:pPr>
      <w:r>
        <w:rPr>
          <w:lang w:val="fr-FR"/>
        </w:rPr>
        <w:t>…………………………………………………………………………………………………………………………………</w:t>
      </w:r>
    </w:p>
    <w:p w14:paraId="60F0E0A7" w14:textId="41817C7C" w:rsidR="00F64A8B" w:rsidRDefault="00F64A8B" w:rsidP="00F64A8B">
      <w:pPr>
        <w:pStyle w:val="Paragraphedeliste"/>
        <w:numPr>
          <w:ilvl w:val="0"/>
          <w:numId w:val="14"/>
        </w:numPr>
        <w:ind w:left="142" w:hanging="142"/>
        <w:rPr>
          <w:lang w:val="fr-FR"/>
        </w:rPr>
      </w:pPr>
      <w:r w:rsidRPr="00F64A8B">
        <w:rPr>
          <w:lang w:val="fr-FR"/>
        </w:rPr>
        <w:t>Organisation</w:t>
      </w:r>
      <w:r w:rsidRPr="007E56BD">
        <w:rPr>
          <w:lang w:val="fr-FR"/>
        </w:rPr>
        <w:t xml:space="preserve"> pour assurer les urgences et les délais d’intervention</w:t>
      </w:r>
    </w:p>
    <w:p w14:paraId="45CEF2E7" w14:textId="5F8263D2" w:rsidR="00465A1F" w:rsidRPr="007E56BD" w:rsidRDefault="00F64A8B" w:rsidP="00F64A8B">
      <w:pPr>
        <w:rPr>
          <w:lang w:val="fr-FR"/>
        </w:rPr>
      </w:pPr>
      <w:r w:rsidRPr="00F64A8B">
        <w:rPr>
          <w:lang w:val="fr-FR"/>
        </w:rPr>
        <w:t>…………………………………………………………………………………………………………</w:t>
      </w:r>
      <w:r>
        <w:rPr>
          <w:lang w:val="fr-FR"/>
        </w:rPr>
        <w:t>……………………………</w:t>
      </w:r>
    </w:p>
    <w:p w14:paraId="33EEB672" w14:textId="4067479E" w:rsidR="00613680" w:rsidRDefault="00613680">
      <w:pPr>
        <w:rPr>
          <w:lang w:val="fr-FR"/>
        </w:rPr>
      </w:pPr>
      <w:r w:rsidRPr="00465A1F">
        <w:rPr>
          <w:lang w:val="fr-FR"/>
        </w:rPr>
        <w:t>• Organisation des astreintes : ………………………………</w:t>
      </w:r>
      <w:r w:rsidRPr="00465A1F">
        <w:rPr>
          <w:lang w:val="fr-FR"/>
        </w:rPr>
        <w:br/>
        <w:t>• Modalités de remplacement en cas d’indisponibilité du médecin référent : ………………………………</w:t>
      </w:r>
    </w:p>
    <w:p w14:paraId="559184D8" w14:textId="22AECF7B" w:rsidR="00613680" w:rsidRDefault="00613680">
      <w:pPr>
        <w:rPr>
          <w:lang w:val="fr-FR"/>
        </w:rPr>
      </w:pPr>
      <w:r w:rsidRPr="00465A1F">
        <w:rPr>
          <w:lang w:val="fr-FR"/>
        </w:rPr>
        <w:t>• Engagements de délais de réponse : ………………………………</w:t>
      </w:r>
    </w:p>
    <w:p w14:paraId="05BB8C04" w14:textId="3B973C3D" w:rsidR="004E43D3" w:rsidRPr="007E56BD" w:rsidRDefault="00465A1F">
      <w:pPr>
        <w:rPr>
          <w:lang w:val="fr-FR"/>
        </w:rPr>
      </w:pPr>
      <w:r w:rsidRPr="007E56BD">
        <w:rPr>
          <w:lang w:val="fr-FR"/>
        </w:rPr>
        <w:t>Commentaire libre du candidat :</w:t>
      </w:r>
      <w:r w:rsidRPr="007E56BD">
        <w:rPr>
          <w:lang w:val="fr-FR"/>
        </w:rPr>
        <w:br/>
        <w:t>………………………………………………………………………………</w:t>
      </w:r>
      <w:r w:rsidRPr="007E56BD">
        <w:rPr>
          <w:lang w:val="fr-FR"/>
        </w:rPr>
        <w:br/>
      </w:r>
    </w:p>
    <w:p w14:paraId="06F71AD9" w14:textId="04F2D49F" w:rsidR="004E43D3" w:rsidRPr="00465A1F" w:rsidRDefault="00465A1F">
      <w:pPr>
        <w:pStyle w:val="Titre2"/>
        <w:rPr>
          <w:lang w:val="fr-FR"/>
        </w:rPr>
      </w:pPr>
      <w:r w:rsidRPr="00465A1F">
        <w:rPr>
          <w:lang w:val="fr-FR"/>
        </w:rPr>
        <w:t>2.3 Modalités d’organisation des rendez-vous (</w:t>
      </w:r>
      <w:r w:rsidR="00E35635">
        <w:rPr>
          <w:lang w:val="fr-FR"/>
        </w:rPr>
        <w:t>4</w:t>
      </w:r>
      <w:r w:rsidRPr="00465A1F">
        <w:rPr>
          <w:lang w:val="fr-FR"/>
        </w:rPr>
        <w:t>0 %)</w:t>
      </w:r>
    </w:p>
    <w:p w14:paraId="1BC8BC8D" w14:textId="77777777" w:rsidR="00E35635" w:rsidRDefault="00465A1F">
      <w:pPr>
        <w:rPr>
          <w:lang w:val="fr-FR"/>
        </w:rPr>
      </w:pPr>
      <w:r w:rsidRPr="00465A1F">
        <w:rPr>
          <w:lang w:val="fr-FR"/>
        </w:rPr>
        <w:t>• Délai moyen de convocation : ………………………………</w:t>
      </w:r>
      <w:r w:rsidRPr="00465A1F">
        <w:rPr>
          <w:lang w:val="fr-FR"/>
        </w:rPr>
        <w:br/>
        <w:t>• Modalités de convocation (courrier, mail, plateforme) : ………………………………</w:t>
      </w:r>
      <w:r w:rsidRPr="00465A1F">
        <w:rPr>
          <w:lang w:val="fr-FR"/>
        </w:rPr>
        <w:br/>
        <w:t>• Gestion des visites obligatoires (embauche, reprise, périodique) : ………………………………</w:t>
      </w:r>
      <w:r w:rsidRPr="00465A1F">
        <w:rPr>
          <w:lang w:val="fr-FR"/>
        </w:rPr>
        <w:br/>
        <w:t>• Dispositif de téléconsultation (outils, sécurité, RGPD) : ………………………………</w:t>
      </w:r>
    </w:p>
    <w:p w14:paraId="2A32CBC1" w14:textId="77777777" w:rsidR="00E35635" w:rsidRDefault="00E35635" w:rsidP="00E35635">
      <w:pPr>
        <w:pStyle w:val="Paragraphedeliste"/>
        <w:numPr>
          <w:ilvl w:val="0"/>
          <w:numId w:val="12"/>
        </w:numPr>
        <w:ind w:left="142" w:hanging="142"/>
        <w:rPr>
          <w:lang w:val="fr-FR"/>
        </w:rPr>
      </w:pPr>
      <w:r>
        <w:rPr>
          <w:lang w:val="fr-FR"/>
        </w:rPr>
        <w:t>A</w:t>
      </w:r>
      <w:r w:rsidRPr="00E35635">
        <w:rPr>
          <w:lang w:val="fr-FR"/>
        </w:rPr>
        <w:t>ccompagnement et outils pour réaliser et mettre à jour le DUERP</w:t>
      </w:r>
    </w:p>
    <w:p w14:paraId="50CD9C72" w14:textId="3C17CC80" w:rsidR="004E43D3" w:rsidRPr="00E35635" w:rsidRDefault="00465A1F" w:rsidP="00E35635">
      <w:pPr>
        <w:pStyle w:val="Paragraphedeliste"/>
        <w:numPr>
          <w:ilvl w:val="0"/>
          <w:numId w:val="12"/>
        </w:numPr>
        <w:ind w:left="142" w:hanging="142"/>
        <w:rPr>
          <w:lang w:val="fr-FR"/>
        </w:rPr>
      </w:pPr>
      <w:r w:rsidRPr="00E35635">
        <w:rPr>
          <w:lang w:val="fr-FR"/>
        </w:rPr>
        <w:t>Utilisation d’un site ou portail dédié :</w:t>
      </w:r>
      <w:r w:rsidRPr="00E35635">
        <w:rPr>
          <w:lang w:val="fr-FR"/>
        </w:rPr>
        <w:br/>
        <w:t xml:space="preserve">   - Gestion en ligne des convocations et résultats de visites</w:t>
      </w:r>
      <w:r w:rsidRPr="00E35635">
        <w:rPr>
          <w:lang w:val="fr-FR"/>
        </w:rPr>
        <w:br/>
        <w:t xml:space="preserve">   - Accès sécurisé pour l’employeur et/ou les salariés</w:t>
      </w:r>
      <w:r w:rsidRPr="00E35635">
        <w:rPr>
          <w:lang w:val="fr-FR"/>
        </w:rPr>
        <w:br/>
        <w:t xml:space="preserve">   - Production de statistiques et tableaux de bord (taux de réalisation des visites, suivi des délais)</w:t>
      </w:r>
      <w:r w:rsidRPr="00E35635">
        <w:rPr>
          <w:lang w:val="fr-FR"/>
        </w:rPr>
        <w:br/>
      </w:r>
      <w:r w:rsidR="00441D53" w:rsidRPr="00465A1F">
        <w:rPr>
          <w:lang w:val="fr-FR"/>
        </w:rPr>
        <w:t xml:space="preserve">• </w:t>
      </w:r>
      <w:proofErr w:type="spellStart"/>
      <w:r w:rsidR="00441D53" w:rsidRPr="00465A1F">
        <w:rPr>
          <w:lang w:val="fr-FR"/>
        </w:rPr>
        <w:t>Reporting</w:t>
      </w:r>
      <w:proofErr w:type="spellEnd"/>
      <w:r w:rsidR="00441D53" w:rsidRPr="00465A1F">
        <w:rPr>
          <w:lang w:val="fr-FR"/>
        </w:rPr>
        <w:t xml:space="preserve"> annuel et indicateurs de suivi : ………………………………</w:t>
      </w:r>
    </w:p>
    <w:p w14:paraId="04374791" w14:textId="17AA5D96" w:rsidR="00E35635" w:rsidRPr="00465A1F" w:rsidRDefault="00E35635" w:rsidP="007B77B3">
      <w:pPr>
        <w:pStyle w:val="Titre2"/>
        <w:rPr>
          <w:lang w:val="fr-FR"/>
        </w:rPr>
      </w:pPr>
    </w:p>
    <w:p w14:paraId="33A04A73" w14:textId="63B35C0D" w:rsidR="004E43D3" w:rsidRPr="00465A1F" w:rsidRDefault="00465A1F">
      <w:pPr>
        <w:pStyle w:val="Titre1"/>
        <w:rPr>
          <w:lang w:val="fr-FR"/>
        </w:rPr>
      </w:pPr>
      <w:r w:rsidRPr="00465A1F">
        <w:rPr>
          <w:lang w:val="fr-FR"/>
        </w:rPr>
        <w:t xml:space="preserve">Critère 3 – </w:t>
      </w:r>
      <w:r w:rsidR="007E56BD">
        <w:rPr>
          <w:lang w:val="fr-FR"/>
        </w:rPr>
        <w:t xml:space="preserve">Solutions </w:t>
      </w:r>
      <w:r w:rsidR="00E82F21">
        <w:rPr>
          <w:lang w:val="fr-FR"/>
        </w:rPr>
        <w:t>RSE en lien avec l’objet du marché</w:t>
      </w:r>
      <w:r w:rsidRPr="00465A1F">
        <w:rPr>
          <w:lang w:val="fr-FR"/>
        </w:rPr>
        <w:t xml:space="preserve"> (5 %)</w:t>
      </w:r>
    </w:p>
    <w:p w14:paraId="2754FD63" w14:textId="0645A6C9" w:rsidR="004E43D3" w:rsidRPr="00465A1F" w:rsidRDefault="00465A1F">
      <w:pPr>
        <w:rPr>
          <w:lang w:val="fr-FR"/>
        </w:rPr>
      </w:pPr>
      <w:r w:rsidRPr="00465A1F">
        <w:rPr>
          <w:lang w:val="fr-FR"/>
        </w:rPr>
        <w:t>• Politique de réduction de l’empreinte carbone (</w:t>
      </w:r>
      <w:r w:rsidR="007E56BD">
        <w:rPr>
          <w:lang w:val="fr-FR"/>
        </w:rPr>
        <w:t xml:space="preserve">ex : </w:t>
      </w:r>
      <w:r w:rsidRPr="00465A1F">
        <w:rPr>
          <w:lang w:val="fr-FR"/>
        </w:rPr>
        <w:t>téléconsultation, mobilité douce, déplacements limités</w:t>
      </w:r>
      <w:r w:rsidR="007E56BD">
        <w:rPr>
          <w:lang w:val="fr-FR"/>
        </w:rPr>
        <w:t>, …</w:t>
      </w:r>
      <w:r w:rsidRPr="00465A1F">
        <w:rPr>
          <w:lang w:val="fr-FR"/>
        </w:rPr>
        <w:t>) : ………………………………</w:t>
      </w:r>
      <w:r w:rsidRPr="00465A1F">
        <w:rPr>
          <w:lang w:val="fr-FR"/>
        </w:rPr>
        <w:br/>
        <w:t>• Dématérialisation des documents (</w:t>
      </w:r>
      <w:r w:rsidR="007E56BD">
        <w:rPr>
          <w:lang w:val="fr-FR"/>
        </w:rPr>
        <w:t xml:space="preserve">ex : </w:t>
      </w:r>
      <w:r w:rsidRPr="00465A1F">
        <w:rPr>
          <w:lang w:val="fr-FR"/>
        </w:rPr>
        <w:t>plateformes sécurisées, suppression du papier</w:t>
      </w:r>
      <w:r w:rsidR="007E56BD">
        <w:rPr>
          <w:lang w:val="fr-FR"/>
        </w:rPr>
        <w:t>, …</w:t>
      </w:r>
      <w:r w:rsidRPr="00465A1F">
        <w:rPr>
          <w:lang w:val="fr-FR"/>
        </w:rPr>
        <w:t>) : ………………………………</w:t>
      </w:r>
      <w:r w:rsidRPr="00465A1F">
        <w:rPr>
          <w:lang w:val="fr-FR"/>
        </w:rPr>
        <w:br/>
        <w:t>• Engagements RSE (</w:t>
      </w:r>
      <w:r w:rsidR="007E56BD">
        <w:rPr>
          <w:lang w:val="fr-FR"/>
        </w:rPr>
        <w:t xml:space="preserve">ex : </w:t>
      </w:r>
      <w:r w:rsidRPr="00465A1F">
        <w:rPr>
          <w:lang w:val="fr-FR"/>
        </w:rPr>
        <w:t>égalité, inclusion, accessibilité, conditions de travail</w:t>
      </w:r>
      <w:r w:rsidR="007E56BD">
        <w:rPr>
          <w:lang w:val="fr-FR"/>
        </w:rPr>
        <w:t>, …</w:t>
      </w:r>
      <w:r w:rsidRPr="00465A1F">
        <w:rPr>
          <w:lang w:val="fr-FR"/>
        </w:rPr>
        <w:t>) : ………………………………</w:t>
      </w:r>
      <w:r w:rsidRPr="00465A1F">
        <w:rPr>
          <w:lang w:val="fr-FR"/>
        </w:rPr>
        <w:br/>
        <w:t>• Utilisation d’outils numériques pour limiter les impressions et améliorer le pilotage: ………………………………</w:t>
      </w:r>
      <w:r w:rsidRPr="00465A1F">
        <w:rPr>
          <w:lang w:val="fr-FR"/>
        </w:rPr>
        <w:br/>
        <w:t>• Autres actions innovantes en matière sociale ou environnementale : ………………………………</w:t>
      </w:r>
      <w:r w:rsidRPr="00465A1F">
        <w:rPr>
          <w:lang w:val="fr-FR"/>
        </w:rPr>
        <w:br/>
      </w:r>
    </w:p>
    <w:p w14:paraId="3004AA84" w14:textId="77777777" w:rsidR="00465A1F" w:rsidRPr="00465A1F" w:rsidRDefault="00465A1F" w:rsidP="00465A1F">
      <w:pPr>
        <w:rPr>
          <w:b/>
          <w:bCs/>
          <w:sz w:val="32"/>
          <w:szCs w:val="32"/>
          <w:lang w:val="fr-FR"/>
        </w:rPr>
      </w:pPr>
      <w:r w:rsidRPr="00465A1F">
        <w:rPr>
          <w:b/>
          <w:bCs/>
          <w:sz w:val="32"/>
          <w:szCs w:val="32"/>
          <w:lang w:val="fr-FR"/>
        </w:rPr>
        <w:t>Annexes</w:t>
      </w:r>
    </w:p>
    <w:p w14:paraId="3E0E4A3E" w14:textId="77777777" w:rsidR="00465A1F" w:rsidRPr="00465A1F" w:rsidRDefault="00465A1F" w:rsidP="00465A1F">
      <w:pPr>
        <w:numPr>
          <w:ilvl w:val="0"/>
          <w:numId w:val="10"/>
        </w:numPr>
        <w:rPr>
          <w:lang w:val="fr-FR"/>
        </w:rPr>
      </w:pPr>
      <w:r w:rsidRPr="00465A1F">
        <w:rPr>
          <w:lang w:val="fr-FR"/>
        </w:rPr>
        <w:t>CV et diplômes des médecins et infirmiers dédiés.</w:t>
      </w:r>
    </w:p>
    <w:p w14:paraId="45430085" w14:textId="77777777" w:rsidR="00465A1F" w:rsidRPr="00465A1F" w:rsidRDefault="00465A1F" w:rsidP="00465A1F">
      <w:pPr>
        <w:numPr>
          <w:ilvl w:val="0"/>
          <w:numId w:val="10"/>
        </w:numPr>
        <w:rPr>
          <w:lang w:val="fr-FR"/>
        </w:rPr>
      </w:pPr>
      <w:r w:rsidRPr="00465A1F">
        <w:rPr>
          <w:lang w:val="fr-FR"/>
        </w:rPr>
        <w:t>Organigramme de l’équipe projet.</w:t>
      </w:r>
    </w:p>
    <w:p w14:paraId="3677B98C" w14:textId="77777777" w:rsidR="00465A1F" w:rsidRPr="00465A1F" w:rsidRDefault="00465A1F" w:rsidP="00465A1F">
      <w:pPr>
        <w:numPr>
          <w:ilvl w:val="0"/>
          <w:numId w:val="10"/>
        </w:numPr>
        <w:rPr>
          <w:lang w:val="fr-FR"/>
        </w:rPr>
      </w:pPr>
      <w:r w:rsidRPr="00465A1F">
        <w:rPr>
          <w:lang w:val="fr-FR"/>
        </w:rPr>
        <w:t>Références clients comparables.</w:t>
      </w:r>
    </w:p>
    <w:p w14:paraId="2A15F16C" w14:textId="77777777" w:rsidR="00465A1F" w:rsidRPr="00465A1F" w:rsidRDefault="00465A1F" w:rsidP="00465A1F">
      <w:pPr>
        <w:numPr>
          <w:ilvl w:val="0"/>
          <w:numId w:val="10"/>
        </w:numPr>
        <w:rPr>
          <w:lang w:val="fr-FR"/>
        </w:rPr>
      </w:pPr>
      <w:r w:rsidRPr="00465A1F">
        <w:rPr>
          <w:lang w:val="fr-FR"/>
        </w:rPr>
        <w:t>Attestations de conformité (assurances, certifications, RGPD).</w:t>
      </w:r>
    </w:p>
    <w:p w14:paraId="20F86142" w14:textId="77777777" w:rsidR="00465A1F" w:rsidRPr="00465A1F" w:rsidRDefault="00465A1F">
      <w:pPr>
        <w:rPr>
          <w:lang w:val="fr-FR"/>
        </w:rPr>
      </w:pPr>
    </w:p>
    <w:sectPr w:rsidR="00465A1F" w:rsidRPr="00465A1F" w:rsidSect="007E56BD">
      <w:headerReference w:type="default" r:id="rId8"/>
      <w:footerReference w:type="default" r:id="rId9"/>
      <w:pgSz w:w="12240" w:h="15840"/>
      <w:pgMar w:top="2555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A818D" w14:textId="77777777" w:rsidR="00C02D57" w:rsidRDefault="00C02D57" w:rsidP="00C02D57">
      <w:pPr>
        <w:spacing w:after="0" w:line="240" w:lineRule="auto"/>
      </w:pPr>
      <w:r>
        <w:separator/>
      </w:r>
    </w:p>
  </w:endnote>
  <w:endnote w:type="continuationSeparator" w:id="0">
    <w:p w14:paraId="11756977" w14:textId="77777777" w:rsidR="00C02D57" w:rsidRDefault="00C02D57" w:rsidP="00C02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BB2AD" w14:textId="77777777" w:rsidR="002F7D9B" w:rsidRPr="007E56BD" w:rsidRDefault="002F7D9B" w:rsidP="002F7D9B">
    <w:pPr>
      <w:pStyle w:val="Pieddepage"/>
      <w:jc w:val="center"/>
      <w:rPr>
        <w:lang w:val="fr-FR"/>
      </w:rPr>
    </w:pPr>
    <w:r w:rsidRPr="007E56BD">
      <w:rPr>
        <w:b/>
        <w:sz w:val="18"/>
        <w:szCs w:val="18"/>
        <w:lang w:val="fr-FR"/>
      </w:rPr>
      <w:t xml:space="preserve">Business France </w:t>
    </w:r>
    <w:r w:rsidRPr="007E56BD">
      <w:rPr>
        <w:sz w:val="18"/>
        <w:szCs w:val="18"/>
        <w:lang w:val="fr-FR"/>
      </w:rPr>
      <w:t>77, boulevard Saint-Jacques 75014 Paris Tél. : 01 40 73 30 00</w:t>
    </w:r>
    <w:r w:rsidRPr="007E56BD">
      <w:rPr>
        <w:sz w:val="18"/>
        <w:szCs w:val="18"/>
        <w:lang w:val="fr-FR"/>
      </w:rPr>
      <w:br/>
      <w:t>Etablissement public à caractère industriel et commercial – SIRET 451 930 051 00052 – APE 8413 Z</w:t>
    </w:r>
    <w:r w:rsidRPr="007E56BD">
      <w:rPr>
        <w:sz w:val="18"/>
        <w:szCs w:val="18"/>
        <w:lang w:val="fr-FR"/>
      </w:rPr>
      <w:br/>
    </w:r>
    <w:r w:rsidRPr="007E56BD">
      <w:rPr>
        <w:b/>
        <w:sz w:val="18"/>
        <w:szCs w:val="18"/>
        <w:lang w:val="fr-FR"/>
      </w:rPr>
      <w:t>www.businessfrance.fr</w:t>
    </w:r>
  </w:p>
  <w:p w14:paraId="632C6FB5" w14:textId="77777777" w:rsidR="002F7D9B" w:rsidRPr="007E56BD" w:rsidRDefault="002F7D9B">
    <w:pPr>
      <w:pStyle w:val="Pieddepage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5A920" w14:textId="77777777" w:rsidR="00C02D57" w:rsidRDefault="00C02D57" w:rsidP="00C02D57">
      <w:pPr>
        <w:spacing w:after="0" w:line="240" w:lineRule="auto"/>
      </w:pPr>
      <w:r>
        <w:separator/>
      </w:r>
    </w:p>
  </w:footnote>
  <w:footnote w:type="continuationSeparator" w:id="0">
    <w:p w14:paraId="65202174" w14:textId="77777777" w:rsidR="00C02D57" w:rsidRDefault="00C02D57" w:rsidP="00C02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8757" w14:textId="7B0C0A6E" w:rsidR="00C02D57" w:rsidRDefault="00C02D57">
    <w:pPr>
      <w:pStyle w:val="En-tte"/>
    </w:pPr>
    <w:r>
      <w:rPr>
        <w:noProof/>
      </w:rPr>
      <w:drawing>
        <wp:anchor distT="0" distB="0" distL="114300" distR="114300" simplePos="0" relativeHeight="251685888" behindDoc="0" locked="0" layoutInCell="1" allowOverlap="1" wp14:anchorId="2B08DD96" wp14:editId="3E6B603B">
          <wp:simplePos x="0" y="0"/>
          <wp:positionH relativeFrom="column">
            <wp:posOffset>4044950</wp:posOffset>
          </wp:positionH>
          <wp:positionV relativeFrom="paragraph">
            <wp:posOffset>2540</wp:posOffset>
          </wp:positionV>
          <wp:extent cx="1727200" cy="719455"/>
          <wp:effectExtent l="0" t="0" r="0" b="0"/>
          <wp:wrapSquare wrapText="bothSides"/>
          <wp:docPr id="2005268691" name="Image 7" descr="Une image contenant Graphique, logo, graphism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5277114" name="Image 7" descr="Une image contenant Graphique, logo, graphisme, clipart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200" cy="719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44AC4616" wp14:editId="4585F2A0">
          <wp:simplePos x="0" y="0"/>
          <wp:positionH relativeFrom="page">
            <wp:posOffset>285750</wp:posOffset>
          </wp:positionH>
          <wp:positionV relativeFrom="page">
            <wp:posOffset>142875</wp:posOffset>
          </wp:positionV>
          <wp:extent cx="1799590" cy="1799590"/>
          <wp:effectExtent l="0" t="0" r="0" b="0"/>
          <wp:wrapNone/>
          <wp:docPr id="575735250" name="Image 575735250" descr="Une image contenant texte, Police, capture d’écran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Police, capture d’écran, logo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79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D208B2"/>
    <w:multiLevelType w:val="hybridMultilevel"/>
    <w:tmpl w:val="725EE4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F68BC"/>
    <w:multiLevelType w:val="hybridMultilevel"/>
    <w:tmpl w:val="6FEC2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F2238"/>
    <w:multiLevelType w:val="multilevel"/>
    <w:tmpl w:val="E99A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9C263E"/>
    <w:multiLevelType w:val="hybridMultilevel"/>
    <w:tmpl w:val="83585E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BE2B296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37F8A"/>
    <w:multiLevelType w:val="hybridMultilevel"/>
    <w:tmpl w:val="E4A069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7143">
    <w:abstractNumId w:val="8"/>
  </w:num>
  <w:num w:numId="2" w16cid:durableId="309987800">
    <w:abstractNumId w:val="6"/>
  </w:num>
  <w:num w:numId="3" w16cid:durableId="1721320896">
    <w:abstractNumId w:val="5"/>
  </w:num>
  <w:num w:numId="4" w16cid:durableId="694428343">
    <w:abstractNumId w:val="4"/>
  </w:num>
  <w:num w:numId="5" w16cid:durableId="2068912125">
    <w:abstractNumId w:val="7"/>
  </w:num>
  <w:num w:numId="6" w16cid:durableId="624966085">
    <w:abstractNumId w:val="3"/>
  </w:num>
  <w:num w:numId="7" w16cid:durableId="1482692586">
    <w:abstractNumId w:val="2"/>
  </w:num>
  <w:num w:numId="8" w16cid:durableId="15927359">
    <w:abstractNumId w:val="1"/>
  </w:num>
  <w:num w:numId="9" w16cid:durableId="887298607">
    <w:abstractNumId w:val="0"/>
  </w:num>
  <w:num w:numId="10" w16cid:durableId="981078825">
    <w:abstractNumId w:val="11"/>
  </w:num>
  <w:num w:numId="11" w16cid:durableId="1063485024">
    <w:abstractNumId w:val="9"/>
  </w:num>
  <w:num w:numId="12" w16cid:durableId="75127705">
    <w:abstractNumId w:val="13"/>
  </w:num>
  <w:num w:numId="13" w16cid:durableId="1760178653">
    <w:abstractNumId w:val="12"/>
  </w:num>
  <w:num w:numId="14" w16cid:durableId="10118377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396C"/>
    <w:rsid w:val="000D0ED9"/>
    <w:rsid w:val="000D77D5"/>
    <w:rsid w:val="000F5FB4"/>
    <w:rsid w:val="0015074B"/>
    <w:rsid w:val="002538A0"/>
    <w:rsid w:val="0029639D"/>
    <w:rsid w:val="002C5C8D"/>
    <w:rsid w:val="002E3232"/>
    <w:rsid w:val="002F7D9B"/>
    <w:rsid w:val="00326F90"/>
    <w:rsid w:val="003C3729"/>
    <w:rsid w:val="00441D53"/>
    <w:rsid w:val="00465A1F"/>
    <w:rsid w:val="004E43D3"/>
    <w:rsid w:val="004E6822"/>
    <w:rsid w:val="005D01C2"/>
    <w:rsid w:val="00613680"/>
    <w:rsid w:val="006C44C4"/>
    <w:rsid w:val="007B77B3"/>
    <w:rsid w:val="007E56BD"/>
    <w:rsid w:val="009B6D2B"/>
    <w:rsid w:val="00A97B8A"/>
    <w:rsid w:val="00AA1D8D"/>
    <w:rsid w:val="00B47730"/>
    <w:rsid w:val="00B54B47"/>
    <w:rsid w:val="00B76FFE"/>
    <w:rsid w:val="00BA4FC6"/>
    <w:rsid w:val="00C02D57"/>
    <w:rsid w:val="00CB0664"/>
    <w:rsid w:val="00E35635"/>
    <w:rsid w:val="00E82F21"/>
    <w:rsid w:val="00F64A8B"/>
    <w:rsid w:val="00F8221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D173EF2"/>
  <w14:defaultImageDpi w14:val="300"/>
  <w15:docId w15:val="{1BA023B4-BB63-4D35-A8FF-F2EAD3EF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vision">
    <w:name w:val="Revision"/>
    <w:hidden/>
    <w:uiPriority w:val="99"/>
    <w:semiHidden/>
    <w:rsid w:val="00C02D5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C02D5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02D5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02D5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02D5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02D57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64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faaa4b-57ae-4394-85b4-956436d58cd6}" enabled="1" method="Privileged" siteId="{3550cb80-eb2c-4098-8900-aa1b522bf9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492</Words>
  <Characters>2775</Characters>
  <Application>Microsoft Office Word</Application>
  <DocSecurity>0</DocSecurity>
  <Lines>86</Lines>
  <Paragraphs>50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CAMARA,Mouhamadou</cp:lastModifiedBy>
  <cp:revision>6</cp:revision>
  <dcterms:created xsi:type="dcterms:W3CDTF">2025-09-30T08:50:00Z</dcterms:created>
  <dcterms:modified xsi:type="dcterms:W3CDTF">2025-10-03T16:09:00Z</dcterms:modified>
  <cp:category/>
</cp:coreProperties>
</file>