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A5D360" w14:textId="77777777" w:rsidR="00082945" w:rsidRPr="00F67763" w:rsidRDefault="00082945" w:rsidP="00082945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tbl>
      <w:tblPr>
        <w:tblStyle w:val="TableNormal"/>
        <w:tblW w:w="8931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931"/>
      </w:tblGrid>
      <w:tr w:rsidR="00082945" w:rsidRPr="00F67763" w14:paraId="7A3E16D1" w14:textId="77777777" w:rsidTr="00422210">
        <w:trPr>
          <w:trHeight w:val="888"/>
        </w:trPr>
        <w:tc>
          <w:tcPr>
            <w:tcW w:w="8931" w:type="dxa"/>
            <w:tcBorders>
              <w:top w:val="nil"/>
              <w:left w:val="nil"/>
              <w:bottom w:val="nil"/>
              <w:right w:val="nil"/>
            </w:tcBorders>
            <w:shd w:val="clear" w:color="auto" w:fill="D8D8D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AAEFC7" w14:textId="77777777" w:rsidR="00082945" w:rsidRPr="00F67763" w:rsidRDefault="00082945" w:rsidP="0000497F">
            <w:pPr>
              <w:pStyle w:val="Corps"/>
              <w:rPr>
                <w:rStyle w:val="Aucun"/>
                <w:rFonts w:asciiTheme="minorHAnsi" w:hAnsiTheme="minorHAnsi" w:cstheme="minorHAnsi"/>
                <w:lang w:val="fr-FR"/>
              </w:rPr>
            </w:pPr>
          </w:p>
          <w:p w14:paraId="3274BB2F" w14:textId="6C38EE96" w:rsidR="00422210" w:rsidRPr="00F67763" w:rsidRDefault="00082945" w:rsidP="00082945">
            <w:pPr>
              <w:pStyle w:val="Corps"/>
              <w:widowControl/>
              <w:tabs>
                <w:tab w:val="left" w:pos="720"/>
                <w:tab w:val="left" w:pos="1440"/>
                <w:tab w:val="left" w:pos="2160"/>
                <w:tab w:val="left" w:pos="2880"/>
              </w:tabs>
              <w:jc w:val="center"/>
              <w:rPr>
                <w:rFonts w:asciiTheme="minorHAnsi" w:hAnsiTheme="minorHAnsi" w:cstheme="minorHAnsi"/>
                <w:sz w:val="32"/>
                <w:szCs w:val="32"/>
              </w:rPr>
            </w:pPr>
            <w:r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 xml:space="preserve">Critères d’acceptation de la carte </w:t>
            </w:r>
            <w:r w:rsidR="000B60D3" w:rsidRPr="00F67763">
              <w:rPr>
                <w:rFonts w:asciiTheme="minorHAnsi" w:hAnsiTheme="minorHAnsi" w:cstheme="minorHAnsi"/>
                <w:sz w:val="32"/>
                <w:szCs w:val="32"/>
              </w:rPr>
              <w:t xml:space="preserve">Interface </w:t>
            </w:r>
            <w:proofErr w:type="spellStart"/>
            <w:r w:rsidR="000B60D3" w:rsidRPr="00F67763">
              <w:rPr>
                <w:rFonts w:asciiTheme="minorHAnsi" w:hAnsiTheme="minorHAnsi" w:cstheme="minorHAnsi"/>
                <w:sz w:val="32"/>
                <w:szCs w:val="32"/>
              </w:rPr>
              <w:t>Board</w:t>
            </w:r>
            <w:proofErr w:type="spellEnd"/>
            <w:r w:rsidR="00780C14">
              <w:rPr>
                <w:rFonts w:asciiTheme="minorHAnsi" w:hAnsiTheme="minorHAnsi" w:cstheme="minorHAnsi"/>
                <w:sz w:val="32"/>
                <w:szCs w:val="32"/>
              </w:rPr>
              <w:t xml:space="preserve"> (IB)</w:t>
            </w:r>
            <w:r w:rsidR="00004B73">
              <w:rPr>
                <w:rFonts w:asciiTheme="minorHAnsi" w:hAnsiTheme="minorHAnsi" w:cstheme="minorHAnsi"/>
                <w:sz w:val="32"/>
                <w:szCs w:val="32"/>
              </w:rPr>
              <w:t xml:space="preserve"> -</w:t>
            </w:r>
          </w:p>
          <w:p w14:paraId="6114AE3B" w14:textId="01E32D2C" w:rsidR="00082945" w:rsidRPr="00F67763" w:rsidRDefault="00422210" w:rsidP="00082945">
            <w:pPr>
              <w:pStyle w:val="Corps"/>
              <w:widowControl/>
              <w:tabs>
                <w:tab w:val="left" w:pos="720"/>
                <w:tab w:val="left" w:pos="1440"/>
                <w:tab w:val="left" w:pos="2160"/>
                <w:tab w:val="left" w:pos="2880"/>
              </w:tabs>
              <w:jc w:val="center"/>
              <w:rPr>
                <w:rFonts w:asciiTheme="minorHAnsi" w:hAnsiTheme="minorHAnsi" w:cstheme="minorHAnsi"/>
                <w:sz w:val="32"/>
                <w:szCs w:val="32"/>
              </w:rPr>
            </w:pPr>
            <w:r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B</w:t>
            </w:r>
            <w:r w:rsidR="00082945"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 xml:space="preserve">anc de </w:t>
            </w:r>
            <w:r w:rsidR="00106EDA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T</w:t>
            </w:r>
            <w:r w:rsidR="00082945"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est IB</w:t>
            </w:r>
          </w:p>
          <w:p w14:paraId="40F10AF4" w14:textId="77777777" w:rsidR="00082945" w:rsidRPr="00F67763" w:rsidRDefault="00082945" w:rsidP="0000497F">
            <w:pPr>
              <w:pStyle w:val="Corps"/>
              <w:jc w:val="center"/>
              <w:rPr>
                <w:rFonts w:asciiTheme="minorHAnsi" w:hAnsiTheme="minorHAnsi" w:cstheme="minorHAnsi"/>
              </w:rPr>
            </w:pPr>
          </w:p>
        </w:tc>
      </w:tr>
    </w:tbl>
    <w:p w14:paraId="3AFE4A82" w14:textId="4EE2007A" w:rsidR="00082945" w:rsidRPr="00F67763" w:rsidRDefault="00082945" w:rsidP="00082945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p w14:paraId="168ED55A" w14:textId="77777777" w:rsidR="00E95BDF" w:rsidRPr="00F67763" w:rsidRDefault="00E95BDF" w:rsidP="00E95BDF">
      <w:pPr>
        <w:pStyle w:val="Corps"/>
        <w:ind w:left="70" w:hanging="70"/>
        <w:rPr>
          <w:rStyle w:val="Aucun"/>
          <w:lang w:val="fr-FR"/>
        </w:rPr>
      </w:pPr>
    </w:p>
    <w:p w14:paraId="009BAE2C" w14:textId="77777777" w:rsidR="00E95BDF" w:rsidRPr="00F67763" w:rsidRDefault="00E95BDF" w:rsidP="00E95BDF">
      <w:pPr>
        <w:pStyle w:val="Corps"/>
        <w:ind w:left="70" w:hanging="70"/>
        <w:rPr>
          <w:rStyle w:val="Aucun"/>
          <w:lang w:val="fr-FR"/>
        </w:rPr>
      </w:pPr>
    </w:p>
    <w:tbl>
      <w:tblPr>
        <w:tblStyle w:val="TableNormal"/>
        <w:tblW w:w="892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022"/>
        <w:gridCol w:w="1247"/>
        <w:gridCol w:w="1418"/>
        <w:gridCol w:w="2003"/>
        <w:gridCol w:w="3236"/>
      </w:tblGrid>
      <w:tr w:rsidR="00E95BDF" w:rsidRPr="00F67763" w14:paraId="0A6D181D" w14:textId="77777777" w:rsidTr="00E95BDF">
        <w:trPr>
          <w:trHeight w:val="302"/>
          <w:jc w:val="center"/>
        </w:trPr>
        <w:tc>
          <w:tcPr>
            <w:tcW w:w="8926" w:type="dxa"/>
            <w:gridSpan w:val="5"/>
            <w:tcBorders>
              <w:top w:val="single" w:sz="4" w:space="0" w:color="999999"/>
              <w:left w:val="single" w:sz="4" w:space="0" w:color="999999"/>
              <w:bottom w:val="single" w:sz="6" w:space="0" w:color="000000"/>
              <w:right w:val="single" w:sz="4" w:space="0" w:color="999999"/>
            </w:tcBorders>
            <w:shd w:val="clear" w:color="auto" w:fill="D8D8D8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6F75849B" w14:textId="7C45B612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5672"/>
                <w:tab w:val="left" w:pos="6381"/>
                <w:tab w:val="left" w:pos="7090"/>
                <w:tab w:val="left" w:pos="7799"/>
                <w:tab w:val="left" w:pos="8508"/>
                <w:tab w:val="left" w:pos="9217"/>
              </w:tabs>
              <w:spacing w:before="60" w:after="60"/>
              <w:jc w:val="center"/>
            </w:pPr>
            <w:r w:rsidRPr="00F67763">
              <w:rPr>
                <w:rStyle w:val="Aucun"/>
                <w:b/>
                <w:bCs/>
                <w:lang w:val="fr-FR"/>
              </w:rPr>
              <w:t>Modifications du Document</w:t>
            </w:r>
          </w:p>
        </w:tc>
      </w:tr>
      <w:tr w:rsidR="00E95BDF" w:rsidRPr="00F67763" w14:paraId="409DD473" w14:textId="77777777" w:rsidTr="00E95BDF">
        <w:trPr>
          <w:trHeight w:val="305"/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1642BB79" w14:textId="77777777" w:rsidR="00E95BDF" w:rsidRPr="00F67763" w:rsidRDefault="00E95BDF" w:rsidP="0000497F">
            <w:pPr>
              <w:pStyle w:val="Corps"/>
              <w:tabs>
                <w:tab w:val="left" w:pos="709"/>
              </w:tabs>
              <w:spacing w:before="60" w:after="60"/>
              <w:jc w:val="center"/>
            </w:pPr>
            <w:r w:rsidRPr="00F67763">
              <w:rPr>
                <w:rStyle w:val="Aucun"/>
                <w:b/>
                <w:bCs/>
                <w:lang w:val="fr-FR"/>
              </w:rPr>
              <w:t>Edition</w:t>
            </w:r>
          </w:p>
        </w:tc>
        <w:tc>
          <w:tcPr>
            <w:tcW w:w="1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191EC782" w14:textId="77777777" w:rsidR="00E95BDF" w:rsidRPr="00F67763" w:rsidRDefault="00E95BDF" w:rsidP="0000497F">
            <w:pPr>
              <w:pStyle w:val="Corps"/>
              <w:tabs>
                <w:tab w:val="left" w:pos="709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Révision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4CD882B1" w14:textId="77777777" w:rsidR="00E95BDF" w:rsidRPr="00F67763" w:rsidRDefault="00E95BDF" w:rsidP="0000497F">
            <w:pPr>
              <w:pStyle w:val="Corps"/>
              <w:tabs>
                <w:tab w:val="left" w:pos="709"/>
              </w:tabs>
              <w:spacing w:before="60" w:after="60"/>
              <w:jc w:val="center"/>
            </w:pPr>
            <w:r w:rsidRPr="00F67763">
              <w:rPr>
                <w:rStyle w:val="Aucun"/>
                <w:b/>
                <w:bCs/>
                <w:lang w:val="fr-FR"/>
              </w:rPr>
              <w:t>Date</w:t>
            </w:r>
          </w:p>
        </w:tc>
        <w:tc>
          <w:tcPr>
            <w:tcW w:w="20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291AB08C" w14:textId="77777777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</w:tabs>
              <w:spacing w:before="60" w:after="60"/>
              <w:jc w:val="center"/>
            </w:pPr>
            <w:r w:rsidRPr="00F67763">
              <w:rPr>
                <w:rStyle w:val="Aucun"/>
                <w:b/>
                <w:bCs/>
                <w:lang w:val="fr-FR"/>
              </w:rPr>
              <w:t>Pages Modifiées</w:t>
            </w:r>
          </w:p>
        </w:tc>
        <w:tc>
          <w:tcPr>
            <w:tcW w:w="3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7FF3A214" w14:textId="77777777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</w:tabs>
              <w:spacing w:before="60" w:after="60"/>
              <w:jc w:val="center"/>
            </w:pPr>
            <w:r w:rsidRPr="00F67763">
              <w:rPr>
                <w:rStyle w:val="Aucun"/>
                <w:b/>
                <w:bCs/>
                <w:lang w:val="fr-FR"/>
              </w:rPr>
              <w:t>Observations</w:t>
            </w:r>
          </w:p>
        </w:tc>
      </w:tr>
      <w:tr w:rsidR="00E95BDF" w:rsidRPr="00F67763" w14:paraId="5F4C56EB" w14:textId="77777777" w:rsidTr="00E95BDF">
        <w:trPr>
          <w:trHeight w:val="284"/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01EC0AEF" w14:textId="41299C43" w:rsidR="00E95BDF" w:rsidRPr="00F67763" w:rsidRDefault="00E95BDF" w:rsidP="0000497F">
            <w:pPr>
              <w:pStyle w:val="Corps"/>
              <w:tabs>
                <w:tab w:val="left" w:pos="709"/>
              </w:tabs>
              <w:jc w:val="center"/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0</w:t>
            </w:r>
          </w:p>
        </w:tc>
        <w:tc>
          <w:tcPr>
            <w:tcW w:w="124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576C2D6B" w14:textId="77777777" w:rsidR="00E95BDF" w:rsidRPr="00F67763" w:rsidRDefault="00E95BDF" w:rsidP="0000497F">
            <w:pPr>
              <w:pStyle w:val="Corps"/>
              <w:tabs>
                <w:tab w:val="left" w:pos="709"/>
              </w:tabs>
              <w:jc w:val="center"/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6C173D5C" w14:textId="188832A5" w:rsidR="00E95BDF" w:rsidRPr="00F67763" w:rsidRDefault="00E95BDF" w:rsidP="0000497F">
            <w:pPr>
              <w:pStyle w:val="Corps"/>
              <w:tabs>
                <w:tab w:val="left" w:pos="709"/>
              </w:tabs>
              <w:jc w:val="center"/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2</w:t>
            </w:r>
            <w:r w:rsidR="00823DBE">
              <w:rPr>
                <w:rStyle w:val="Aucun"/>
                <w:sz w:val="20"/>
                <w:szCs w:val="20"/>
                <w:lang w:val="fr-FR"/>
              </w:rPr>
              <w:t>8</w:t>
            </w:r>
            <w:r w:rsidRPr="00F67763">
              <w:rPr>
                <w:rStyle w:val="Aucun"/>
                <w:sz w:val="20"/>
                <w:szCs w:val="20"/>
                <w:lang w:val="fr-FR"/>
              </w:rPr>
              <w:t>/0</w:t>
            </w:r>
            <w:r w:rsidR="00A718E4">
              <w:rPr>
                <w:rStyle w:val="Aucun"/>
                <w:sz w:val="20"/>
                <w:szCs w:val="20"/>
                <w:lang w:val="fr-FR"/>
              </w:rPr>
              <w:t>5</w:t>
            </w:r>
            <w:r w:rsidRPr="00F67763">
              <w:rPr>
                <w:rStyle w:val="Aucun"/>
                <w:sz w:val="20"/>
                <w:szCs w:val="20"/>
                <w:lang w:val="fr-FR"/>
              </w:rPr>
              <w:t>/2025</w:t>
            </w:r>
          </w:p>
        </w:tc>
        <w:tc>
          <w:tcPr>
            <w:tcW w:w="2003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5299DAF2" w14:textId="77777777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</w:tabs>
              <w:jc w:val="center"/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/</w:t>
            </w:r>
          </w:p>
        </w:tc>
        <w:tc>
          <w:tcPr>
            <w:tcW w:w="3236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3715EBC" w14:textId="77777777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</w:tabs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Création</w:t>
            </w:r>
          </w:p>
        </w:tc>
      </w:tr>
      <w:tr w:rsidR="00E95BDF" w:rsidRPr="00F67763" w14:paraId="36AD2F6F" w14:textId="77777777" w:rsidTr="00E95BDF">
        <w:trPr>
          <w:trHeight w:val="213"/>
          <w:jc w:val="center"/>
        </w:trPr>
        <w:tc>
          <w:tcPr>
            <w:tcW w:w="1022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0EAF62B2" w14:textId="5DA8391E" w:rsidR="00E95BDF" w:rsidRPr="00F67763" w:rsidRDefault="00E95BDF" w:rsidP="0000497F">
            <w:pPr>
              <w:pStyle w:val="Corps"/>
              <w:tabs>
                <w:tab w:val="left" w:pos="709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969FAA9" w14:textId="1838FF56" w:rsidR="00E95BDF" w:rsidRPr="00F67763" w:rsidRDefault="00E95BDF" w:rsidP="0000497F">
            <w:pPr>
              <w:pStyle w:val="Corps"/>
              <w:tabs>
                <w:tab w:val="left" w:pos="709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1C227D8" w14:textId="14E7B5E0" w:rsidR="00E95BDF" w:rsidRPr="00F67763" w:rsidRDefault="00E95BDF" w:rsidP="0000497F">
            <w:pPr>
              <w:pStyle w:val="Corps"/>
              <w:tabs>
                <w:tab w:val="left" w:pos="709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0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407F6C73" w14:textId="0F0A3032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2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3704FAA" w14:textId="573107EF" w:rsidR="00E95BDF" w:rsidRPr="00F67763" w:rsidRDefault="00E95BDF" w:rsidP="0000497F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</w:tabs>
              <w:rPr>
                <w:sz w:val="20"/>
                <w:szCs w:val="20"/>
              </w:rPr>
            </w:pPr>
          </w:p>
        </w:tc>
      </w:tr>
    </w:tbl>
    <w:p w14:paraId="2D0186C6" w14:textId="77777777" w:rsidR="00E95BDF" w:rsidRPr="00F67763" w:rsidRDefault="00E95BDF" w:rsidP="00E95BDF">
      <w:pPr>
        <w:pStyle w:val="Corps"/>
        <w:rPr>
          <w:rStyle w:val="Aucun"/>
          <w:lang w:val="fr-FR"/>
        </w:rPr>
      </w:pPr>
    </w:p>
    <w:p w14:paraId="4F393677" w14:textId="60EB4D84" w:rsidR="00E95BDF" w:rsidRPr="00F67763" w:rsidRDefault="00E95BDF" w:rsidP="00082945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p w14:paraId="2A36B597" w14:textId="77777777" w:rsidR="00FF6EB8" w:rsidRDefault="00FF6EB8" w:rsidP="00FF6EB8">
      <w:pPr>
        <w:spacing w:line="240" w:lineRule="exact"/>
        <w:rPr>
          <w:rFonts w:eastAsia="Times New Roman"/>
          <w:lang w:eastAsia="fr-FR"/>
        </w:rPr>
      </w:pPr>
    </w:p>
    <w:p w14:paraId="0FE13DCC" w14:textId="77777777" w:rsidR="00FF6EB8" w:rsidRDefault="00FF6EB8" w:rsidP="00FF6EB8">
      <w:pPr>
        <w:spacing w:line="240" w:lineRule="exact"/>
      </w:pPr>
    </w:p>
    <w:tbl>
      <w:tblPr>
        <w:tblW w:w="9108" w:type="dxa"/>
        <w:jc w:val="center"/>
        <w:tblLayout w:type="fixed"/>
        <w:tblCellMar>
          <w:left w:w="80" w:type="dxa"/>
          <w:right w:w="80" w:type="dxa"/>
        </w:tblCellMar>
        <w:tblLook w:val="04A0" w:firstRow="1" w:lastRow="0" w:firstColumn="1" w:lastColumn="0" w:noHBand="0" w:noVBand="1"/>
      </w:tblPr>
      <w:tblGrid>
        <w:gridCol w:w="740"/>
        <w:gridCol w:w="6206"/>
        <w:gridCol w:w="1195"/>
        <w:gridCol w:w="967"/>
      </w:tblGrid>
      <w:tr w:rsidR="00FF6EB8" w14:paraId="2A406A92" w14:textId="77777777" w:rsidTr="00FF6EB8">
        <w:trPr>
          <w:cantSplit/>
          <w:jc w:val="center"/>
        </w:trPr>
        <w:tc>
          <w:tcPr>
            <w:tcW w:w="9108" w:type="dxa"/>
            <w:gridSpan w:val="4"/>
            <w:tcBorders>
              <w:top w:val="single" w:sz="4" w:space="0" w:color="999999"/>
              <w:left w:val="single" w:sz="4" w:space="0" w:color="999999"/>
              <w:bottom w:val="nil"/>
              <w:right w:val="single" w:sz="4" w:space="0" w:color="999999"/>
            </w:tcBorders>
            <w:shd w:val="pct15" w:color="auto" w:fill="auto"/>
            <w:hideMark/>
          </w:tcPr>
          <w:p w14:paraId="4F0C69B7" w14:textId="77777777" w:rsidR="00FF6EB8" w:rsidRDefault="00FF6EB8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Reference Documents (RD)</w:t>
            </w:r>
          </w:p>
        </w:tc>
      </w:tr>
      <w:tr w:rsidR="00FF6EB8" w14:paraId="3992AA99" w14:textId="77777777" w:rsidTr="00FF6EB8">
        <w:trPr>
          <w:jc w:val="center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4453BC2" w14:textId="77777777" w:rsidR="00FF6EB8" w:rsidRDefault="00FF6EB8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RD</w:t>
            </w: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F123759" w14:textId="77777777" w:rsidR="00FF6EB8" w:rsidRDefault="00FF6EB8">
            <w:pPr>
              <w:spacing w:before="60" w:after="60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Title</w:t>
            </w:r>
            <w:proofErr w:type="spellEnd"/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8E2422D" w14:textId="77777777" w:rsidR="00FF6EB8" w:rsidRDefault="00FF6EB8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Reference</w:t>
            </w: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B11811B" w14:textId="77777777" w:rsidR="00FF6EB8" w:rsidRDefault="00FF6EB8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</w:t>
            </w:r>
          </w:p>
        </w:tc>
      </w:tr>
      <w:tr w:rsidR="00FF6EB8" w14:paraId="1BC62BB8" w14:textId="77777777" w:rsidTr="00FF6EB8">
        <w:trPr>
          <w:jc w:val="center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4AA7757D" w14:textId="7C235163" w:rsidR="00FF6EB8" w:rsidRDefault="00FF6EB8" w:rsidP="00FF6EB8">
            <w:pPr>
              <w:pStyle w:val="tablenormal0"/>
              <w:keepNext w:val="0"/>
              <w:widowControl w:val="0"/>
              <w:numPr>
                <w:ilvl w:val="0"/>
                <w:numId w:val="14"/>
              </w:numPr>
              <w:spacing w:before="40" w:after="40"/>
              <w:rPr>
                <w:rFonts w:ascii="Times New Roman" w:hAnsi="Times New Roman"/>
                <w:b/>
                <w:lang w:val="fr-FR" w:eastAsia="fr-FR"/>
              </w:rPr>
            </w:pP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53284F" w14:textId="5FF7F5C3" w:rsidR="00FF6EB8" w:rsidRDefault="00FF6EB8" w:rsidP="00FF6EB8">
            <w:pPr>
              <w:spacing w:before="40" w:after="40"/>
              <w:rPr>
                <w:rFonts w:ascii="Times New Roman" w:hAnsi="Times New Roman"/>
                <w:sz w:val="20"/>
                <w:lang w:val="en-US" w:eastAsia="fr-FR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3E27C1" w14:textId="6F0CFAA1" w:rsidR="00FF6EB8" w:rsidRDefault="00FF6EB8" w:rsidP="00FF6EB8">
            <w:pPr>
              <w:spacing w:before="40" w:after="40"/>
              <w:jc w:val="center"/>
              <w:rPr>
                <w:sz w:val="20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87F4C7" w14:textId="3E6CCD4E" w:rsidR="00FF6EB8" w:rsidRDefault="00FF6EB8" w:rsidP="00FF6EB8">
            <w:pPr>
              <w:spacing w:before="40" w:after="40"/>
              <w:jc w:val="center"/>
              <w:rPr>
                <w:sz w:val="20"/>
              </w:rPr>
            </w:pPr>
          </w:p>
        </w:tc>
      </w:tr>
      <w:tr w:rsidR="00FF6EB8" w14:paraId="5DC617F3" w14:textId="77777777" w:rsidTr="00FF6EB8">
        <w:trPr>
          <w:jc w:val="center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C87F8E1" w14:textId="2BBF3456" w:rsidR="00FF6EB8" w:rsidRPr="00FF6EB8" w:rsidRDefault="00FF6EB8" w:rsidP="00FF6EB8">
            <w:pPr>
              <w:pStyle w:val="Paragraphedeliste"/>
              <w:numPr>
                <w:ilvl w:val="0"/>
                <w:numId w:val="14"/>
              </w:numPr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638AB5" w14:textId="3762B114" w:rsidR="00FF6EB8" w:rsidRPr="00FF6EB8" w:rsidRDefault="00FF6EB8" w:rsidP="00FF6EB8">
            <w:pPr>
              <w:spacing w:before="40" w:after="40"/>
              <w:rPr>
                <w:sz w:val="20"/>
                <w:lang w:val="en-GB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CD19B9" w14:textId="6FEB77E0" w:rsidR="00FF6EB8" w:rsidRPr="00FF6EB8" w:rsidRDefault="00FF6EB8" w:rsidP="00FF6EB8">
            <w:pPr>
              <w:spacing w:before="40" w:after="40"/>
              <w:jc w:val="center"/>
              <w:rPr>
                <w:sz w:val="20"/>
                <w:lang w:val="en-GB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608B20" w14:textId="1C0110BA" w:rsidR="00FF6EB8" w:rsidRPr="00FF6EB8" w:rsidRDefault="00FF6EB8" w:rsidP="00FF6EB8">
            <w:pPr>
              <w:spacing w:before="40" w:after="40"/>
              <w:jc w:val="center"/>
              <w:rPr>
                <w:sz w:val="20"/>
                <w:lang w:val="en-GB"/>
              </w:rPr>
            </w:pPr>
          </w:p>
        </w:tc>
      </w:tr>
      <w:tr w:rsidR="00FF6EB8" w14:paraId="75BF75CB" w14:textId="77777777" w:rsidTr="00FF6EB8">
        <w:trPr>
          <w:jc w:val="center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1391B081" w14:textId="13689948" w:rsidR="00FF6EB8" w:rsidRPr="00FF6EB8" w:rsidRDefault="00FF6EB8" w:rsidP="00FF6EB8">
            <w:pPr>
              <w:pStyle w:val="Paragraphedeliste"/>
              <w:numPr>
                <w:ilvl w:val="0"/>
                <w:numId w:val="14"/>
              </w:numPr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2CF591" w14:textId="77777777" w:rsidR="00FF6EB8" w:rsidRDefault="00FF6EB8">
            <w:pPr>
              <w:spacing w:before="40" w:after="40"/>
              <w:rPr>
                <w:sz w:val="20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D5980F" w14:textId="77777777" w:rsidR="00FF6EB8" w:rsidRDefault="00FF6EB8">
            <w:pPr>
              <w:spacing w:before="40" w:after="40"/>
              <w:jc w:val="center"/>
              <w:rPr>
                <w:sz w:val="20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37763B" w14:textId="77777777" w:rsidR="00FF6EB8" w:rsidRDefault="00FF6EB8">
            <w:pPr>
              <w:spacing w:before="40" w:after="40"/>
              <w:jc w:val="center"/>
              <w:rPr>
                <w:sz w:val="20"/>
              </w:rPr>
            </w:pPr>
          </w:p>
        </w:tc>
      </w:tr>
      <w:tr w:rsidR="00FF6EB8" w14:paraId="1346C507" w14:textId="77777777" w:rsidTr="00FF6EB8">
        <w:trPr>
          <w:jc w:val="center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14:paraId="4D16EE12" w14:textId="1E70C9BB" w:rsidR="00FF6EB8" w:rsidRPr="00FF6EB8" w:rsidRDefault="00FF6EB8" w:rsidP="00FF6EB8">
            <w:pPr>
              <w:pStyle w:val="Paragraphedeliste"/>
              <w:numPr>
                <w:ilvl w:val="0"/>
                <w:numId w:val="14"/>
              </w:numPr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6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B8162A" w14:textId="77777777" w:rsidR="00FF6EB8" w:rsidRDefault="00FF6EB8">
            <w:pPr>
              <w:spacing w:before="40" w:after="40"/>
              <w:rPr>
                <w:sz w:val="20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36F2C5" w14:textId="77777777" w:rsidR="00FF6EB8" w:rsidRDefault="00FF6EB8">
            <w:pPr>
              <w:spacing w:before="40" w:after="40"/>
              <w:jc w:val="center"/>
              <w:rPr>
                <w:sz w:val="20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0C3B2A" w14:textId="77777777" w:rsidR="00FF6EB8" w:rsidRDefault="00FF6EB8">
            <w:pPr>
              <w:spacing w:before="40" w:after="40"/>
              <w:jc w:val="center"/>
              <w:rPr>
                <w:sz w:val="20"/>
              </w:rPr>
            </w:pPr>
          </w:p>
        </w:tc>
      </w:tr>
    </w:tbl>
    <w:p w14:paraId="1D01604E" w14:textId="77777777" w:rsidR="00FF6EB8" w:rsidRDefault="00FF6EB8" w:rsidP="00FF6EB8">
      <w:pPr>
        <w:pStyle w:val="Titre"/>
        <w:spacing w:before="0" w:after="0"/>
        <w:jc w:val="both"/>
        <w:rPr>
          <w:lang w:val="fr-FR"/>
        </w:rPr>
      </w:pPr>
    </w:p>
    <w:p w14:paraId="3E09BC6F" w14:textId="77777777" w:rsidR="00E95BDF" w:rsidRPr="00F67763" w:rsidRDefault="00E95BDF" w:rsidP="00082945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p w14:paraId="35B58A66" w14:textId="77777777" w:rsidR="00F67763" w:rsidRDefault="00F67763">
      <w:pPr>
        <w:rPr>
          <w:rFonts w:eastAsiaTheme="majorEastAsia" w:cstheme="minorHAnsi"/>
          <w:b/>
          <w:sz w:val="28"/>
          <w:szCs w:val="32"/>
        </w:rPr>
      </w:pPr>
      <w:r>
        <w:rPr>
          <w:rFonts w:cstheme="minorHAnsi"/>
        </w:rPr>
        <w:br w:type="page"/>
      </w:r>
    </w:p>
    <w:p w14:paraId="1AC1B78A" w14:textId="59EEB57E" w:rsidR="002F3B2D" w:rsidRPr="00F67763" w:rsidRDefault="002F3B2D" w:rsidP="00082945">
      <w:pPr>
        <w:pStyle w:val="Titre1"/>
        <w:rPr>
          <w:rFonts w:cstheme="minorHAnsi"/>
        </w:rPr>
      </w:pPr>
      <w:r w:rsidRPr="00F67763">
        <w:rPr>
          <w:rFonts w:cstheme="minorHAnsi"/>
        </w:rPr>
        <w:lastRenderedPageBreak/>
        <w:t>Prérequis</w:t>
      </w:r>
    </w:p>
    <w:p w14:paraId="7289E00A" w14:textId="77777777" w:rsidR="00432DF8" w:rsidRPr="00F67763" w:rsidRDefault="00432DF8" w:rsidP="00432DF8">
      <w:pPr>
        <w:rPr>
          <w:rFonts w:cstheme="minorHAnsi"/>
        </w:rPr>
      </w:pPr>
    </w:p>
    <w:p w14:paraId="7AAFA202" w14:textId="77777777" w:rsidR="003E0CD3" w:rsidRPr="00F67763" w:rsidRDefault="002F3B2D" w:rsidP="003E0CD3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La carte IB est entièrement câblée</w:t>
      </w:r>
    </w:p>
    <w:p w14:paraId="6BF599A2" w14:textId="6BEB2AF1" w:rsidR="003E0CD3" w:rsidRPr="00F67763" w:rsidRDefault="002F3B2D" w:rsidP="003E0CD3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 xml:space="preserve">Le microcontrôleur est </w:t>
      </w:r>
      <w:proofErr w:type="spellStart"/>
      <w:r w:rsidR="004D5345">
        <w:rPr>
          <w:rFonts w:cstheme="minorHAnsi"/>
        </w:rPr>
        <w:t>pré-</w:t>
      </w:r>
      <w:r w:rsidRPr="00F67763">
        <w:rPr>
          <w:rFonts w:cstheme="minorHAnsi"/>
        </w:rPr>
        <w:t>programmé</w:t>
      </w:r>
      <w:proofErr w:type="spellEnd"/>
    </w:p>
    <w:p w14:paraId="782847A6" w14:textId="4EE0D3A8" w:rsidR="000B60D3" w:rsidRPr="00F67763" w:rsidRDefault="00AB7B46" w:rsidP="000B60D3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 xml:space="preserve">La carte </w:t>
      </w:r>
      <w:r w:rsidR="000B60D3" w:rsidRPr="00F67763">
        <w:rPr>
          <w:rFonts w:cstheme="minorHAnsi"/>
        </w:rPr>
        <w:t xml:space="preserve">IB </w:t>
      </w:r>
      <w:r w:rsidRPr="00F67763">
        <w:rPr>
          <w:rFonts w:cstheme="minorHAnsi"/>
        </w:rPr>
        <w:t xml:space="preserve">doit être </w:t>
      </w:r>
      <w:r w:rsidR="000B60D3" w:rsidRPr="00F67763">
        <w:rPr>
          <w:rFonts w:cstheme="minorHAnsi"/>
        </w:rPr>
        <w:t>connectée au banc IB qui assure les fonctions suivantes :</w:t>
      </w:r>
    </w:p>
    <w:p w14:paraId="3C51B2ED" w14:textId="3CEA937E" w:rsidR="000B60D3" w:rsidRPr="00F67763" w:rsidRDefault="000B60D3" w:rsidP="000B60D3">
      <w:pPr>
        <w:pStyle w:val="Paragraphedeliste"/>
        <w:numPr>
          <w:ilvl w:val="1"/>
          <w:numId w:val="3"/>
        </w:numPr>
        <w:rPr>
          <w:rFonts w:cstheme="minorHAnsi"/>
        </w:rPr>
      </w:pPr>
      <w:r w:rsidRPr="00F67763">
        <w:rPr>
          <w:rFonts w:cstheme="minorHAnsi"/>
        </w:rPr>
        <w:t xml:space="preserve">Alimentation de la carte avec les tensions </w:t>
      </w:r>
      <w:r w:rsidR="007A755B" w:rsidRPr="00F67763">
        <w:rPr>
          <w:rFonts w:cstheme="minorHAnsi"/>
        </w:rPr>
        <w:t>+6V, -6V et 3,3V.</w:t>
      </w:r>
    </w:p>
    <w:p w14:paraId="2549FF3F" w14:textId="77777777" w:rsidR="000B60D3" w:rsidRPr="00F67763" w:rsidRDefault="000B60D3" w:rsidP="000B60D3">
      <w:pPr>
        <w:pStyle w:val="Paragraphedeliste"/>
        <w:numPr>
          <w:ilvl w:val="1"/>
          <w:numId w:val="3"/>
        </w:numPr>
        <w:rPr>
          <w:rFonts w:cstheme="minorHAnsi"/>
        </w:rPr>
      </w:pPr>
      <w:r w:rsidRPr="00F67763">
        <w:rPr>
          <w:rFonts w:cstheme="minorHAnsi"/>
        </w:rPr>
        <w:t>Simulation de la consommation de la carte HVPA à l’aide de charges.</w:t>
      </w:r>
    </w:p>
    <w:p w14:paraId="7CC34C92" w14:textId="3895E77C" w:rsidR="002F3B2D" w:rsidRPr="00F67763" w:rsidRDefault="000B60D3" w:rsidP="00422210">
      <w:pPr>
        <w:pStyle w:val="Paragraphedeliste"/>
        <w:numPr>
          <w:ilvl w:val="1"/>
          <w:numId w:val="3"/>
        </w:numPr>
        <w:rPr>
          <w:rFonts w:cstheme="minorHAnsi"/>
        </w:rPr>
      </w:pPr>
      <w:r w:rsidRPr="00F67763">
        <w:rPr>
          <w:rFonts w:cstheme="minorHAnsi"/>
        </w:rPr>
        <w:t>Exécution des tests nécessaires à la vérification des critères d’acceptation.</w:t>
      </w:r>
    </w:p>
    <w:p w14:paraId="7D555B25" w14:textId="6E7C6C1E" w:rsidR="007D19C2" w:rsidRPr="00F67763" w:rsidRDefault="007D19C2" w:rsidP="00422210">
      <w:pPr>
        <w:pStyle w:val="Titre1"/>
      </w:pPr>
      <w:r w:rsidRPr="00F67763">
        <w:t>Connecteurs</w:t>
      </w:r>
    </w:p>
    <w:p w14:paraId="7AABBFF7" w14:textId="77777777" w:rsidR="00C03E24" w:rsidRPr="00F67763" w:rsidRDefault="00C03E24" w:rsidP="00C03E24">
      <w:pPr>
        <w:rPr>
          <w:rFonts w:cstheme="minorHAnsi"/>
        </w:rPr>
      </w:pPr>
    </w:p>
    <w:p w14:paraId="5B0F20B4" w14:textId="1C7E1A12" w:rsidR="007D19C2" w:rsidRPr="00F67763" w:rsidRDefault="007D19C2" w:rsidP="007D19C2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 xml:space="preserve">7 x </w:t>
      </w:r>
      <w:proofErr w:type="spellStart"/>
      <w:r w:rsidR="0073137C" w:rsidRPr="00F67763">
        <w:rPr>
          <w:rFonts w:cstheme="minorHAnsi"/>
        </w:rPr>
        <w:t>Samtec</w:t>
      </w:r>
      <w:proofErr w:type="spellEnd"/>
      <w:r w:rsidR="0073137C" w:rsidRPr="00F67763">
        <w:rPr>
          <w:rFonts w:cstheme="minorHAnsi"/>
        </w:rPr>
        <w:t xml:space="preserve"> QSE-20</w:t>
      </w:r>
      <w:r w:rsidR="00D54FFC" w:rsidRPr="00F67763">
        <w:rPr>
          <w:rFonts w:cstheme="minorHAnsi"/>
        </w:rPr>
        <w:t>-01-L-D-A</w:t>
      </w:r>
    </w:p>
    <w:p w14:paraId="2240B4AF" w14:textId="05A098DA" w:rsidR="0073137C" w:rsidRPr="00F67763" w:rsidRDefault="0073137C" w:rsidP="007D19C2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 xml:space="preserve">2 x </w:t>
      </w:r>
      <w:proofErr w:type="spellStart"/>
      <w:r w:rsidRPr="00F67763">
        <w:rPr>
          <w:rFonts w:cstheme="minorHAnsi"/>
        </w:rPr>
        <w:t>Tyco</w:t>
      </w:r>
      <w:proofErr w:type="spellEnd"/>
      <w:r w:rsidRPr="00F67763">
        <w:rPr>
          <w:rFonts w:cstheme="minorHAnsi"/>
        </w:rPr>
        <w:t xml:space="preserve"> 6469076-1</w:t>
      </w:r>
    </w:p>
    <w:p w14:paraId="7D1493F8" w14:textId="77777777" w:rsidR="00AB7B46" w:rsidRPr="00F67763" w:rsidRDefault="00AB7B46" w:rsidP="00AB7B46">
      <w:pPr>
        <w:pStyle w:val="Paragraphedeliste"/>
        <w:rPr>
          <w:rFonts w:cstheme="minorHAnsi"/>
        </w:rPr>
      </w:pPr>
    </w:p>
    <w:p w14:paraId="384A7999" w14:textId="727D0936" w:rsidR="0073137C" w:rsidRPr="00F67763" w:rsidRDefault="00AB7B46" w:rsidP="00AB7B46">
      <w:pPr>
        <w:pStyle w:val="Titre1"/>
        <w:rPr>
          <w:rFonts w:cstheme="minorHAnsi"/>
        </w:rPr>
      </w:pPr>
      <w:r w:rsidRPr="00F67763">
        <w:rPr>
          <w:rFonts w:cstheme="minorHAnsi"/>
        </w:rPr>
        <w:t xml:space="preserve">Critères d’acceptation de la carte IB </w:t>
      </w:r>
    </w:p>
    <w:p w14:paraId="02A8F203" w14:textId="77777777" w:rsidR="00AB7B46" w:rsidRPr="00F67763" w:rsidRDefault="00AB7B46" w:rsidP="00AB7B46">
      <w:pPr>
        <w:rPr>
          <w:rFonts w:cstheme="minorHAnsi"/>
        </w:rPr>
      </w:pPr>
    </w:p>
    <w:p w14:paraId="2022BEFD" w14:textId="52F8DD5C" w:rsidR="0061379E" w:rsidRPr="00F67763" w:rsidRDefault="0061379E" w:rsidP="00AB7B46">
      <w:pPr>
        <w:pStyle w:val="Titre2"/>
        <w:rPr>
          <w:rFonts w:cstheme="minorHAnsi"/>
        </w:rPr>
      </w:pPr>
      <w:r w:rsidRPr="00F67763">
        <w:rPr>
          <w:rFonts w:cstheme="minorHAnsi"/>
        </w:rPr>
        <w:t>Le test fonctionnel consiste à</w:t>
      </w:r>
      <w:r w:rsidR="00432DF8" w:rsidRPr="00F67763">
        <w:rPr>
          <w:rFonts w:cstheme="minorHAnsi"/>
        </w:rPr>
        <w:t> :</w:t>
      </w:r>
    </w:p>
    <w:p w14:paraId="155641E6" w14:textId="45265C23" w:rsidR="00FC07BF" w:rsidRDefault="00FC07BF" w:rsidP="007430BF">
      <w:pPr>
        <w:pStyle w:val="Paragraphedeliste"/>
        <w:rPr>
          <w:rFonts w:cstheme="minorHAnsi"/>
        </w:rPr>
      </w:pPr>
    </w:p>
    <w:p w14:paraId="6BA98FA4" w14:textId="79EE1D24" w:rsidR="00FC07BF" w:rsidRDefault="00FC07BF" w:rsidP="00FC07BF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0" w:name="_Ref192238005"/>
      <w:r w:rsidRPr="001B446D">
        <w:rPr>
          <w:rFonts w:cstheme="minorHAnsi"/>
        </w:rPr>
        <w:t>Vérifier les tensions d’alimentation et la consommation de la carte (tensions, courants, inrush)</w:t>
      </w:r>
      <w:bookmarkEnd w:id="0"/>
    </w:p>
    <w:p w14:paraId="3EE0D99A" w14:textId="00B9EDD8" w:rsidR="00FC07BF" w:rsidRDefault="00FC07BF" w:rsidP="00FC07BF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1" w:name="_Ref192238012"/>
      <w:bookmarkStart w:id="2" w:name="_Hlk195261673"/>
      <w:r w:rsidRPr="001B446D">
        <w:rPr>
          <w:rFonts w:cstheme="minorHAnsi"/>
        </w:rPr>
        <w:t>Vérifier le bon fonctionnement du lien SPI</w:t>
      </w:r>
      <w:bookmarkEnd w:id="1"/>
    </w:p>
    <w:p w14:paraId="77E622D9" w14:textId="3C0BA7E7" w:rsidR="00FC07BF" w:rsidRDefault="00FC07BF" w:rsidP="00FC07BF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3" w:name="_Ref192238021"/>
      <w:bookmarkEnd w:id="2"/>
      <w:r w:rsidRPr="00F67763">
        <w:rPr>
          <w:rFonts w:cstheme="minorHAnsi"/>
        </w:rPr>
        <w:t xml:space="preserve">Vérifier l’acquisition </w:t>
      </w:r>
      <w:r>
        <w:rPr>
          <w:rFonts w:cstheme="minorHAnsi"/>
        </w:rPr>
        <w:t xml:space="preserve">des </w:t>
      </w:r>
      <w:r w:rsidRPr="00F67763">
        <w:rPr>
          <w:rFonts w:cstheme="minorHAnsi"/>
        </w:rPr>
        <w:t>HouseKeepings</w:t>
      </w:r>
      <w:bookmarkEnd w:id="3"/>
    </w:p>
    <w:p w14:paraId="54F9AD3A" w14:textId="39E468A5" w:rsidR="00FC07BF" w:rsidRDefault="00FC07BF" w:rsidP="00FC07BF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4" w:name="_Ref192238036"/>
      <w:r w:rsidRPr="00F67763">
        <w:rPr>
          <w:rFonts w:cstheme="minorHAnsi"/>
        </w:rPr>
        <w:t>Tester la ligne reset du microcontrôleur</w:t>
      </w:r>
      <w:bookmarkEnd w:id="4"/>
    </w:p>
    <w:p w14:paraId="10DB7B68" w14:textId="3F187DF1" w:rsidR="008D52A6" w:rsidRDefault="008D52A6" w:rsidP="008D52A6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5" w:name="_Ref193792732"/>
      <w:r w:rsidRPr="008D52A6">
        <w:rPr>
          <w:rFonts w:cstheme="minorHAnsi"/>
        </w:rPr>
        <w:t>Vérifier en temporel</w:t>
      </w:r>
      <w:r w:rsidR="00A718E4">
        <w:rPr>
          <w:rFonts w:cstheme="minorHAnsi"/>
        </w:rPr>
        <w:t xml:space="preserve"> le signal de référence de la haute tension</w:t>
      </w:r>
      <w:r w:rsidRPr="008D52A6">
        <w:rPr>
          <w:rFonts w:cstheme="minorHAnsi"/>
        </w:rPr>
        <w:t xml:space="preserve"> </w:t>
      </w:r>
      <w:proofErr w:type="spellStart"/>
      <w:r w:rsidRPr="008D52A6">
        <w:rPr>
          <w:rFonts w:cstheme="minorHAnsi"/>
        </w:rPr>
        <w:t>REF_HT_DUx</w:t>
      </w:r>
      <w:proofErr w:type="spellEnd"/>
      <w:r w:rsidRPr="008D52A6">
        <w:rPr>
          <w:rFonts w:cstheme="minorHAnsi"/>
        </w:rPr>
        <w:t xml:space="preserve"> pour différentes vitesses de montée en tension </w:t>
      </w:r>
      <w:bookmarkEnd w:id="5"/>
      <w:r w:rsidR="008C2C59">
        <w:rPr>
          <w:rFonts w:cstheme="minorHAnsi"/>
        </w:rPr>
        <w:t>et de consignes</w:t>
      </w:r>
    </w:p>
    <w:p w14:paraId="571028F8" w14:textId="77777777" w:rsidR="00E1688F" w:rsidRDefault="00E1688F" w:rsidP="00E1688F">
      <w:pPr>
        <w:pStyle w:val="Paragraphedeliste"/>
        <w:ind w:left="993"/>
        <w:rPr>
          <w:rFonts w:cstheme="minorHAnsi"/>
        </w:rPr>
      </w:pPr>
    </w:p>
    <w:p w14:paraId="4EEDD843" w14:textId="0F626D35" w:rsidR="00E1688F" w:rsidRPr="008D52A6" w:rsidRDefault="00E1688F" w:rsidP="00E1688F">
      <w:pPr>
        <w:pStyle w:val="Paragraphedeliste"/>
        <w:ind w:left="993"/>
        <w:rPr>
          <w:rFonts w:cstheme="minorHAnsi"/>
        </w:rPr>
      </w:pPr>
      <w:r w:rsidRPr="00F67763">
        <w:rPr>
          <w:rFonts w:cstheme="minorHAnsi"/>
        </w:rPr>
        <w:t xml:space="preserve">Vérifier </w:t>
      </w:r>
      <w:r>
        <w:rPr>
          <w:rFonts w:ascii="GandhiSerif-Regular" w:eastAsiaTheme="minorEastAsia" w:hAnsi="GandhiSerif-Regular" w:cs="GandhiSerif-Regular"/>
          <w:lang w:eastAsia="ja-JP"/>
        </w:rPr>
        <w:t xml:space="preserve">le ON/OFF de la HT et </w:t>
      </w:r>
      <w:r>
        <w:rPr>
          <w:rFonts w:cstheme="minorHAnsi"/>
        </w:rPr>
        <w:t>la sécurité HT</w:t>
      </w:r>
    </w:p>
    <w:p w14:paraId="77D04727" w14:textId="76780210" w:rsidR="00B70FE5" w:rsidRPr="00D35B0B" w:rsidRDefault="000370DC" w:rsidP="00B70FE5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6" w:name="_Ref196817502"/>
      <w:bookmarkStart w:id="7" w:name="_Ref192238095"/>
      <w:r w:rsidRPr="00D35B0B">
        <w:rPr>
          <w:rFonts w:cstheme="minorHAnsi"/>
        </w:rPr>
        <w:t> </w:t>
      </w:r>
      <w:bookmarkStart w:id="8" w:name="_Ref196839700"/>
      <w:bookmarkEnd w:id="6"/>
      <w:r w:rsidR="005C4601">
        <w:rPr>
          <w:rFonts w:cstheme="minorHAnsi"/>
        </w:rPr>
        <w:tab/>
      </w:r>
      <w:r w:rsidR="00F053E9">
        <w:rPr>
          <w:rFonts w:cstheme="minorHAnsi"/>
        </w:rPr>
        <w:t>Vérifier la mise OFF de la HT</w:t>
      </w:r>
      <w:bookmarkEnd w:id="8"/>
      <w:r w:rsidR="00926D01">
        <w:rPr>
          <w:rFonts w:cstheme="minorHAnsi"/>
        </w:rPr>
        <w:t xml:space="preserve"> (après une mise ON)</w:t>
      </w:r>
    </w:p>
    <w:p w14:paraId="30F785D7" w14:textId="508EF877" w:rsidR="00E1688F" w:rsidRPr="00E1688F" w:rsidRDefault="00E1688F" w:rsidP="00B70FE5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9" w:name="_Ref196817529"/>
      <w:r>
        <w:rPr>
          <w:rFonts w:cstheme="minorHAnsi"/>
          <w:color w:val="BF8F00" w:themeColor="accent4" w:themeShade="BF"/>
        </w:rPr>
        <w:t xml:space="preserve"> </w:t>
      </w:r>
      <w:bookmarkStart w:id="10" w:name="_Ref199242055"/>
      <w:bookmarkEnd w:id="9"/>
      <w:r w:rsidR="005C4601">
        <w:rPr>
          <w:rFonts w:cstheme="minorHAnsi"/>
          <w:color w:val="BF8F00" w:themeColor="accent4" w:themeShade="BF"/>
        </w:rPr>
        <w:tab/>
      </w:r>
      <w:bookmarkEnd w:id="10"/>
      <w:r w:rsidR="00F053E9">
        <w:rPr>
          <w:rFonts w:cstheme="minorHAnsi"/>
        </w:rPr>
        <w:t xml:space="preserve">Vérifier la mise ON de la HT </w:t>
      </w:r>
      <w:r w:rsidR="00926D01">
        <w:rPr>
          <w:rFonts w:cstheme="minorHAnsi"/>
        </w:rPr>
        <w:t>(</w:t>
      </w:r>
      <w:r w:rsidR="00F053E9">
        <w:rPr>
          <w:rFonts w:cstheme="minorHAnsi"/>
        </w:rPr>
        <w:t xml:space="preserve">après </w:t>
      </w:r>
      <w:r w:rsidR="00926D01">
        <w:rPr>
          <w:rFonts w:cstheme="minorHAnsi"/>
        </w:rPr>
        <w:t>la</w:t>
      </w:r>
      <w:r w:rsidR="00F053E9">
        <w:rPr>
          <w:rFonts w:cstheme="minorHAnsi"/>
        </w:rPr>
        <w:t xml:space="preserve"> mise OFF</w:t>
      </w:r>
      <w:r w:rsidR="00926D01">
        <w:rPr>
          <w:rFonts w:cstheme="minorHAnsi"/>
        </w:rPr>
        <w:t>)</w:t>
      </w:r>
    </w:p>
    <w:p w14:paraId="62D23042" w14:textId="37DA928B" w:rsidR="00E1688F" w:rsidRPr="00E1688F" w:rsidRDefault="00E1688F" w:rsidP="00B70FE5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11" w:name="_Ref196817538"/>
      <w:r>
        <w:rPr>
          <w:rFonts w:cstheme="minorHAnsi"/>
          <w:color w:val="BF8F00" w:themeColor="accent4" w:themeShade="BF"/>
        </w:rPr>
        <w:t xml:space="preserve"> </w:t>
      </w:r>
      <w:bookmarkStart w:id="12" w:name="_Ref199242064"/>
      <w:bookmarkEnd w:id="11"/>
      <w:r w:rsidR="005C4601">
        <w:rPr>
          <w:rFonts w:cstheme="minorHAnsi"/>
          <w:color w:val="BF8F00" w:themeColor="accent4" w:themeShade="BF"/>
        </w:rPr>
        <w:tab/>
      </w:r>
      <w:r w:rsidR="00F053E9">
        <w:rPr>
          <w:rFonts w:cstheme="minorHAnsi"/>
        </w:rPr>
        <w:t>Vérifier la coupure de la HT si détection d’un défaut</w:t>
      </w:r>
      <w:bookmarkEnd w:id="12"/>
    </w:p>
    <w:p w14:paraId="165644E6" w14:textId="51CFA1B7" w:rsidR="00E1688F" w:rsidRPr="0062119A" w:rsidRDefault="0062119A" w:rsidP="00B70FE5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r>
        <w:rPr>
          <w:rFonts w:cstheme="minorHAnsi"/>
        </w:rPr>
        <w:t xml:space="preserve"> </w:t>
      </w:r>
      <w:bookmarkStart w:id="13" w:name="_Ref196840554"/>
      <w:r w:rsidR="005C4601">
        <w:rPr>
          <w:rFonts w:cstheme="minorHAnsi"/>
        </w:rPr>
        <w:tab/>
      </w:r>
      <w:bookmarkStart w:id="14" w:name="_Ref199757257"/>
      <w:r w:rsidR="00F053E9">
        <w:rPr>
          <w:rFonts w:cstheme="minorHAnsi"/>
        </w:rPr>
        <w:t>Vérifier la r</w:t>
      </w:r>
      <w:r w:rsidRPr="0062119A">
        <w:rPr>
          <w:rFonts w:cstheme="minorHAnsi"/>
        </w:rPr>
        <w:t>éactivation de la sécurité</w:t>
      </w:r>
      <w:bookmarkEnd w:id="13"/>
      <w:bookmarkEnd w:id="14"/>
    </w:p>
    <w:p w14:paraId="15E3C11D" w14:textId="2B3973DC" w:rsidR="00FC07BF" w:rsidRDefault="007E0956" w:rsidP="00FC07BF">
      <w:pPr>
        <w:pStyle w:val="Paragraphedeliste"/>
        <w:numPr>
          <w:ilvl w:val="0"/>
          <w:numId w:val="19"/>
        </w:numPr>
        <w:ind w:left="993" w:hanging="851"/>
        <w:rPr>
          <w:rFonts w:cstheme="minorHAnsi"/>
        </w:rPr>
      </w:pPr>
      <w:bookmarkStart w:id="15" w:name="_Ref196817598"/>
      <w:r>
        <w:rPr>
          <w:rFonts w:cstheme="minorHAnsi"/>
        </w:rPr>
        <w:t xml:space="preserve"> </w:t>
      </w:r>
      <w:bookmarkStart w:id="16" w:name="_Ref199242091"/>
      <w:r w:rsidR="00FC07BF" w:rsidRPr="00A913B3">
        <w:rPr>
          <w:rFonts w:cstheme="minorHAnsi"/>
        </w:rPr>
        <w:t>Contrôle de la continuité des 28 pistes des signaux de données HG+, HG-, LG+, LG-</w:t>
      </w:r>
      <w:bookmarkEnd w:id="7"/>
      <w:bookmarkEnd w:id="15"/>
      <w:bookmarkEnd w:id="16"/>
    </w:p>
    <w:p w14:paraId="06590046" w14:textId="77777777" w:rsidR="007430BF" w:rsidRDefault="007430BF">
      <w:pPr>
        <w:rPr>
          <w:rFonts w:eastAsiaTheme="majorEastAsia" w:cstheme="minorHAnsi"/>
          <w:sz w:val="24"/>
          <w:szCs w:val="26"/>
        </w:rPr>
      </w:pPr>
      <w:r>
        <w:rPr>
          <w:rFonts w:cstheme="minorHAnsi"/>
        </w:rPr>
        <w:br w:type="page"/>
      </w:r>
    </w:p>
    <w:p w14:paraId="77F24ACE" w14:textId="594D523E" w:rsidR="0061379E" w:rsidRPr="00F67763" w:rsidRDefault="00FD278A" w:rsidP="00AB7B46">
      <w:pPr>
        <w:pStyle w:val="Titre2"/>
        <w:rPr>
          <w:rFonts w:cstheme="minorHAnsi"/>
        </w:rPr>
      </w:pPr>
      <w:r w:rsidRPr="00F67763">
        <w:rPr>
          <w:rFonts w:cstheme="minorHAnsi"/>
        </w:rPr>
        <w:lastRenderedPageBreak/>
        <w:t xml:space="preserve">Tableau récapitulatif des tensions et courants des </w:t>
      </w:r>
      <w:r w:rsidR="00F6362D" w:rsidRPr="00F67763">
        <w:rPr>
          <w:rFonts w:cstheme="minorHAnsi"/>
        </w:rPr>
        <w:t>E/S à vérifier</w:t>
      </w:r>
    </w:p>
    <w:p w14:paraId="499AF895" w14:textId="77777777" w:rsidR="00432DF8" w:rsidRPr="00F67763" w:rsidRDefault="00432DF8" w:rsidP="005B5D77">
      <w:pPr>
        <w:rPr>
          <w:rFonts w:cstheme="minorHAnsi"/>
        </w:rPr>
      </w:pPr>
    </w:p>
    <w:p w14:paraId="6ABC76E5" w14:textId="77777777" w:rsidR="00715CD5" w:rsidRPr="00F67763" w:rsidRDefault="005B5D77" w:rsidP="005B5D77">
      <w:pPr>
        <w:rPr>
          <w:rFonts w:cstheme="minorHAnsi"/>
        </w:rPr>
      </w:pPr>
      <w:r w:rsidRPr="00F67763">
        <w:rPr>
          <w:rFonts w:cstheme="minorHAnsi"/>
        </w:rPr>
        <w:t xml:space="preserve">Remarque : </w:t>
      </w:r>
    </w:p>
    <w:p w14:paraId="08B71ABF" w14:textId="7389C72F" w:rsidR="00715CD5" w:rsidRPr="00F67763" w:rsidRDefault="00715CD5" w:rsidP="00715CD5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x va de 0 à 7</w:t>
      </w:r>
    </w:p>
    <w:p w14:paraId="689F81FD" w14:textId="4DAF63B6" w:rsidR="005B5D77" w:rsidRPr="00F67763" w:rsidRDefault="008508C9" w:rsidP="00715CD5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Les</w:t>
      </w:r>
      <w:r w:rsidR="005B5D77" w:rsidRPr="00F67763">
        <w:rPr>
          <w:rFonts w:cstheme="minorHAnsi"/>
        </w:rPr>
        <w:t xml:space="preserve"> valeurs et tolérances sont à titre indicatif… (2</w:t>
      </w:r>
      <w:r w:rsidR="00A718E4">
        <w:rPr>
          <w:rFonts w:cstheme="minorHAnsi"/>
        </w:rPr>
        <w:t>8</w:t>
      </w:r>
      <w:r w:rsidR="005B5D77" w:rsidRPr="00F67763">
        <w:rPr>
          <w:rFonts w:cstheme="minorHAnsi"/>
        </w:rPr>
        <w:t>/0</w:t>
      </w:r>
      <w:r w:rsidR="00A718E4">
        <w:rPr>
          <w:rFonts w:cstheme="minorHAnsi"/>
        </w:rPr>
        <w:t>5</w:t>
      </w:r>
      <w:r w:rsidR="005B5D77" w:rsidRPr="00F67763">
        <w:rPr>
          <w:rFonts w:cstheme="minorHAnsi"/>
        </w:rPr>
        <w:t>/2025)</w:t>
      </w:r>
    </w:p>
    <w:p w14:paraId="6E7CC975" w14:textId="77777777" w:rsidR="00432DF8" w:rsidRPr="00F67763" w:rsidRDefault="00432DF8" w:rsidP="0061379E">
      <w:pPr>
        <w:rPr>
          <w:rFonts w:cstheme="minorHAnsi"/>
          <w:b/>
          <w:bCs/>
          <w:sz w:val="24"/>
          <w:szCs w:val="24"/>
        </w:rPr>
      </w:pPr>
    </w:p>
    <w:p w14:paraId="4295D2AE" w14:textId="593F5A6C" w:rsidR="0061379E" w:rsidRPr="00F67763" w:rsidRDefault="0061379E" w:rsidP="0061379E">
      <w:pPr>
        <w:rPr>
          <w:rFonts w:cstheme="minorHAnsi"/>
          <w:b/>
          <w:bCs/>
          <w:sz w:val="24"/>
          <w:szCs w:val="24"/>
        </w:rPr>
      </w:pPr>
      <w:r w:rsidRPr="00F67763">
        <w:rPr>
          <w:rFonts w:cstheme="minorHAnsi"/>
          <w:b/>
          <w:bCs/>
          <w:sz w:val="24"/>
          <w:szCs w:val="24"/>
        </w:rPr>
        <w:t>Alimentations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1777"/>
        <w:gridCol w:w="1265"/>
        <w:gridCol w:w="1611"/>
        <w:gridCol w:w="621"/>
        <w:gridCol w:w="1218"/>
        <w:gridCol w:w="625"/>
        <w:gridCol w:w="1950"/>
      </w:tblGrid>
      <w:tr w:rsidR="0061379E" w:rsidRPr="00F67763" w14:paraId="5905D96A" w14:textId="77777777" w:rsidTr="002562DB">
        <w:tc>
          <w:tcPr>
            <w:tcW w:w="1777" w:type="dxa"/>
            <w:shd w:val="clear" w:color="auto" w:fill="auto"/>
            <w:vAlign w:val="center"/>
          </w:tcPr>
          <w:p w14:paraId="08C023D6" w14:textId="04908CE9" w:rsidR="0061379E" w:rsidRPr="00F67763" w:rsidRDefault="00412718" w:rsidP="0000497F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2876" w:type="dxa"/>
            <w:gridSpan w:val="2"/>
            <w:shd w:val="clear" w:color="auto" w:fill="auto"/>
            <w:vAlign w:val="center"/>
          </w:tcPr>
          <w:p w14:paraId="4F92B3F3" w14:textId="77777777" w:rsidR="007D6650" w:rsidRPr="00F67763" w:rsidRDefault="0061379E" w:rsidP="0000497F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Tension</w:t>
            </w:r>
          </w:p>
          <w:p w14:paraId="4E2B709A" w14:textId="2E382673" w:rsidR="0061379E" w:rsidRPr="00F67763" w:rsidRDefault="0061379E" w:rsidP="0000497F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(</w:t>
            </w:r>
            <w:r w:rsidR="007D6650" w:rsidRPr="00F67763">
              <w:rPr>
                <w:rFonts w:cstheme="minorHAnsi"/>
                <w:b/>
                <w:bCs/>
              </w:rPr>
              <w:t>A</w:t>
            </w:r>
            <w:r w:rsidR="00B906C9" w:rsidRPr="00F67763">
              <w:rPr>
                <w:rFonts w:cstheme="minorHAnsi"/>
                <w:b/>
                <w:bCs/>
              </w:rPr>
              <w:t xml:space="preserve"> </w:t>
            </w:r>
            <w:r w:rsidRPr="00F67763">
              <w:rPr>
                <w:rFonts w:cstheme="minorHAnsi"/>
                <w:b/>
                <w:bCs/>
              </w:rPr>
              <w:t>Inject</w:t>
            </w:r>
            <w:r w:rsidR="00B906C9" w:rsidRPr="00F67763">
              <w:rPr>
                <w:rFonts w:cstheme="minorHAnsi"/>
                <w:b/>
                <w:bCs/>
              </w:rPr>
              <w:t>er</w:t>
            </w:r>
            <w:r w:rsidRPr="00F67763">
              <w:rPr>
                <w:rFonts w:cstheme="minorHAnsi"/>
                <w:b/>
                <w:bCs/>
              </w:rPr>
              <w:t xml:space="preserve"> et Vérifi</w:t>
            </w:r>
            <w:r w:rsidR="00B906C9" w:rsidRPr="00F67763">
              <w:rPr>
                <w:rFonts w:cstheme="minorHAnsi"/>
                <w:b/>
                <w:bCs/>
              </w:rPr>
              <w:t>er</w:t>
            </w:r>
            <w:r w:rsidRPr="00F67763">
              <w:rPr>
                <w:rFonts w:cstheme="minorHAnsi"/>
                <w:b/>
                <w:bCs/>
              </w:rPr>
              <w:t>)</w:t>
            </w:r>
          </w:p>
        </w:tc>
        <w:tc>
          <w:tcPr>
            <w:tcW w:w="2464" w:type="dxa"/>
            <w:gridSpan w:val="3"/>
            <w:shd w:val="clear" w:color="auto" w:fill="auto"/>
            <w:vAlign w:val="center"/>
          </w:tcPr>
          <w:p w14:paraId="2FD793D6" w14:textId="0B4CD521" w:rsidR="007D6650" w:rsidRPr="00F67763" w:rsidRDefault="0061379E" w:rsidP="0000497F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Courant</w:t>
            </w:r>
            <w:r w:rsidR="00082945" w:rsidRPr="00F67763">
              <w:rPr>
                <w:rFonts w:cstheme="minorHAnsi"/>
                <w:b/>
                <w:bCs/>
              </w:rPr>
              <w:t xml:space="preserve"> (mA)</w:t>
            </w:r>
          </w:p>
          <w:p w14:paraId="738BB60F" w14:textId="1E824A65" w:rsidR="00C42FE4" w:rsidRPr="00F67763" w:rsidRDefault="0061379E" w:rsidP="00C42FE4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(</w:t>
            </w:r>
            <w:r w:rsidR="007D6650" w:rsidRPr="00F67763">
              <w:rPr>
                <w:rFonts w:cstheme="minorHAnsi"/>
                <w:b/>
                <w:bCs/>
              </w:rPr>
              <w:t xml:space="preserve">A </w:t>
            </w:r>
            <w:r w:rsidRPr="00F67763">
              <w:rPr>
                <w:rFonts w:cstheme="minorHAnsi"/>
                <w:b/>
                <w:bCs/>
              </w:rPr>
              <w:t>Vérifi</w:t>
            </w:r>
            <w:r w:rsidR="00B906C9" w:rsidRPr="00F67763">
              <w:rPr>
                <w:rFonts w:cstheme="minorHAnsi"/>
                <w:b/>
                <w:bCs/>
              </w:rPr>
              <w:t>er</w:t>
            </w:r>
            <w:r w:rsidRPr="00F67763">
              <w:rPr>
                <w:rFonts w:cstheme="minorHAnsi"/>
                <w:b/>
                <w:bCs/>
              </w:rPr>
              <w:t>)</w:t>
            </w:r>
          </w:p>
        </w:tc>
        <w:tc>
          <w:tcPr>
            <w:tcW w:w="1950" w:type="dxa"/>
          </w:tcPr>
          <w:p w14:paraId="51D44FCA" w14:textId="77777777" w:rsidR="0061379E" w:rsidRPr="00F67763" w:rsidRDefault="0061379E" w:rsidP="0000497F">
            <w:pPr>
              <w:jc w:val="center"/>
              <w:rPr>
                <w:rFonts w:cstheme="minorHAnsi"/>
                <w:b/>
                <w:bCs/>
              </w:rPr>
            </w:pPr>
          </w:p>
        </w:tc>
      </w:tr>
      <w:tr w:rsidR="00A225BD" w:rsidRPr="00F67763" w14:paraId="73BB3EDC" w14:textId="77777777" w:rsidTr="002562DB">
        <w:tc>
          <w:tcPr>
            <w:tcW w:w="1777" w:type="dxa"/>
            <w:vAlign w:val="center"/>
          </w:tcPr>
          <w:p w14:paraId="507299F7" w14:textId="45B9D0EA" w:rsidR="0061379E" w:rsidRPr="00F67763" w:rsidRDefault="0061379E" w:rsidP="0000497F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265" w:type="dxa"/>
            <w:vAlign w:val="center"/>
          </w:tcPr>
          <w:p w14:paraId="57896621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(V)</w:t>
            </w:r>
          </w:p>
        </w:tc>
        <w:tc>
          <w:tcPr>
            <w:tcW w:w="1611" w:type="dxa"/>
            <w:vAlign w:val="center"/>
          </w:tcPr>
          <w:p w14:paraId="4D1FF22E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Tolérance</w:t>
            </w:r>
          </w:p>
        </w:tc>
        <w:tc>
          <w:tcPr>
            <w:tcW w:w="621" w:type="dxa"/>
            <w:vAlign w:val="center"/>
          </w:tcPr>
          <w:p w14:paraId="5D9AA1A8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Min </w:t>
            </w:r>
          </w:p>
        </w:tc>
        <w:tc>
          <w:tcPr>
            <w:tcW w:w="1218" w:type="dxa"/>
            <w:vAlign w:val="center"/>
          </w:tcPr>
          <w:p w14:paraId="103886CC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</w:t>
            </w:r>
          </w:p>
        </w:tc>
        <w:tc>
          <w:tcPr>
            <w:tcW w:w="625" w:type="dxa"/>
            <w:vAlign w:val="center"/>
          </w:tcPr>
          <w:p w14:paraId="6397EEA3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Max</w:t>
            </w:r>
          </w:p>
        </w:tc>
        <w:tc>
          <w:tcPr>
            <w:tcW w:w="1950" w:type="dxa"/>
          </w:tcPr>
          <w:p w14:paraId="56AADBB3" w14:textId="62A9A52B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</w:tr>
      <w:tr w:rsidR="00A225BD" w:rsidRPr="00F67763" w14:paraId="7090662B" w14:textId="77777777" w:rsidTr="002562DB">
        <w:tc>
          <w:tcPr>
            <w:tcW w:w="1777" w:type="dxa"/>
            <w:vAlign w:val="center"/>
          </w:tcPr>
          <w:p w14:paraId="71678025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+6V</w:t>
            </w:r>
          </w:p>
        </w:tc>
        <w:tc>
          <w:tcPr>
            <w:tcW w:w="1265" w:type="dxa"/>
            <w:vAlign w:val="center"/>
          </w:tcPr>
          <w:p w14:paraId="2AABFFF5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+6</w:t>
            </w:r>
          </w:p>
        </w:tc>
        <w:tc>
          <w:tcPr>
            <w:tcW w:w="1611" w:type="dxa"/>
            <w:vAlign w:val="center"/>
          </w:tcPr>
          <w:p w14:paraId="23871EDD" w14:textId="06211CD5" w:rsidR="0061379E" w:rsidRPr="00F67763" w:rsidRDefault="00F3553D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  <w:i/>
                <w:iCs/>
              </w:rPr>
              <w:t>De +5,9 à +6,3</w:t>
            </w:r>
          </w:p>
        </w:tc>
        <w:tc>
          <w:tcPr>
            <w:tcW w:w="621" w:type="dxa"/>
            <w:vAlign w:val="center"/>
          </w:tcPr>
          <w:p w14:paraId="11B7DB5B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  <w:tc>
          <w:tcPr>
            <w:tcW w:w="1218" w:type="dxa"/>
            <w:vAlign w:val="center"/>
          </w:tcPr>
          <w:p w14:paraId="5566E815" w14:textId="796CAECF" w:rsidR="0050247D" w:rsidRPr="00F67763" w:rsidRDefault="00FA1538" w:rsidP="00FA1538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460 (AC)</w:t>
            </w:r>
          </w:p>
        </w:tc>
        <w:tc>
          <w:tcPr>
            <w:tcW w:w="625" w:type="dxa"/>
            <w:vAlign w:val="center"/>
          </w:tcPr>
          <w:p w14:paraId="67E2460B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  <w:tc>
          <w:tcPr>
            <w:tcW w:w="1950" w:type="dxa"/>
          </w:tcPr>
          <w:p w14:paraId="6EA5FAB8" w14:textId="248761FE" w:rsidR="0050247D" w:rsidRPr="00F67763" w:rsidRDefault="0050247D" w:rsidP="0000497F">
            <w:pPr>
              <w:jc w:val="center"/>
              <w:rPr>
                <w:rFonts w:cstheme="minorHAnsi"/>
                <w:i/>
                <w:iCs/>
              </w:rPr>
            </w:pPr>
          </w:p>
        </w:tc>
      </w:tr>
      <w:tr w:rsidR="00A225BD" w:rsidRPr="00F67763" w14:paraId="6A5444D8" w14:textId="77777777" w:rsidTr="002562DB">
        <w:tc>
          <w:tcPr>
            <w:tcW w:w="1777" w:type="dxa"/>
            <w:vAlign w:val="center"/>
          </w:tcPr>
          <w:p w14:paraId="6EAC6D3D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-6V</w:t>
            </w:r>
          </w:p>
        </w:tc>
        <w:tc>
          <w:tcPr>
            <w:tcW w:w="1265" w:type="dxa"/>
            <w:vAlign w:val="center"/>
          </w:tcPr>
          <w:p w14:paraId="67E7B378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-6</w:t>
            </w:r>
          </w:p>
        </w:tc>
        <w:tc>
          <w:tcPr>
            <w:tcW w:w="1611" w:type="dxa"/>
            <w:vAlign w:val="center"/>
          </w:tcPr>
          <w:p w14:paraId="3EDCFB9A" w14:textId="6369EB55" w:rsidR="0061379E" w:rsidRPr="00F67763" w:rsidRDefault="00F3553D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  <w:i/>
                <w:iCs/>
              </w:rPr>
              <w:t>De – 6,3 à -5,9</w:t>
            </w:r>
          </w:p>
        </w:tc>
        <w:tc>
          <w:tcPr>
            <w:tcW w:w="621" w:type="dxa"/>
            <w:vAlign w:val="center"/>
          </w:tcPr>
          <w:p w14:paraId="3EAD2A32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  <w:tc>
          <w:tcPr>
            <w:tcW w:w="1218" w:type="dxa"/>
            <w:vAlign w:val="center"/>
          </w:tcPr>
          <w:p w14:paraId="1438A58C" w14:textId="4BC59AB4" w:rsidR="0061379E" w:rsidRPr="00F67763" w:rsidRDefault="00FA1538" w:rsidP="00FA1538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92 (AC)</w:t>
            </w:r>
          </w:p>
        </w:tc>
        <w:tc>
          <w:tcPr>
            <w:tcW w:w="625" w:type="dxa"/>
            <w:shd w:val="clear" w:color="auto" w:fill="auto"/>
            <w:vAlign w:val="center"/>
          </w:tcPr>
          <w:p w14:paraId="5C33961E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  <w:tc>
          <w:tcPr>
            <w:tcW w:w="1950" w:type="dxa"/>
          </w:tcPr>
          <w:p w14:paraId="4212E7D2" w14:textId="78C7173A" w:rsidR="0061379E" w:rsidRPr="00F67763" w:rsidRDefault="0061379E" w:rsidP="0000497F">
            <w:pPr>
              <w:jc w:val="center"/>
              <w:rPr>
                <w:rFonts w:cstheme="minorHAnsi"/>
                <w:i/>
                <w:iCs/>
              </w:rPr>
            </w:pPr>
          </w:p>
        </w:tc>
      </w:tr>
      <w:tr w:rsidR="00A225BD" w:rsidRPr="00F67763" w14:paraId="740B23C2" w14:textId="77777777" w:rsidTr="002562DB">
        <w:tc>
          <w:tcPr>
            <w:tcW w:w="1777" w:type="dxa"/>
            <w:vAlign w:val="center"/>
          </w:tcPr>
          <w:p w14:paraId="3DE1FF57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+3V3</w:t>
            </w:r>
          </w:p>
        </w:tc>
        <w:tc>
          <w:tcPr>
            <w:tcW w:w="1265" w:type="dxa"/>
            <w:vAlign w:val="center"/>
          </w:tcPr>
          <w:p w14:paraId="220D8386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+3,3</w:t>
            </w:r>
          </w:p>
        </w:tc>
        <w:tc>
          <w:tcPr>
            <w:tcW w:w="1611" w:type="dxa"/>
            <w:vAlign w:val="center"/>
          </w:tcPr>
          <w:p w14:paraId="7B7B7A20" w14:textId="77777777" w:rsidR="0061379E" w:rsidRPr="00F67763" w:rsidRDefault="0061379E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4B0924A5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  <w:tc>
          <w:tcPr>
            <w:tcW w:w="1218" w:type="dxa"/>
            <w:vAlign w:val="center"/>
          </w:tcPr>
          <w:p w14:paraId="38CFB412" w14:textId="0E7011E0" w:rsidR="0061379E" w:rsidRPr="00F67763" w:rsidRDefault="002562DB" w:rsidP="00FA1538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~3,5 (AC)</w:t>
            </w:r>
          </w:p>
        </w:tc>
        <w:tc>
          <w:tcPr>
            <w:tcW w:w="625" w:type="dxa"/>
            <w:vAlign w:val="center"/>
          </w:tcPr>
          <w:p w14:paraId="133BE01F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  <w:tc>
          <w:tcPr>
            <w:tcW w:w="1950" w:type="dxa"/>
          </w:tcPr>
          <w:p w14:paraId="7B11C6F8" w14:textId="2F42C3D4" w:rsidR="0061379E" w:rsidRPr="00F67763" w:rsidRDefault="002562DB" w:rsidP="0000497F">
            <w:pPr>
              <w:jc w:val="center"/>
              <w:rPr>
                <w:rFonts w:cstheme="minorHAnsi"/>
                <w:i/>
                <w:iCs/>
              </w:rPr>
            </w:pPr>
            <w:r>
              <w:rPr>
                <w:rFonts w:cstheme="minorHAnsi"/>
                <w:i/>
                <w:iCs/>
              </w:rPr>
              <w:t>Hors communication SPI</w:t>
            </w:r>
          </w:p>
        </w:tc>
      </w:tr>
      <w:tr w:rsidR="001B28A7" w:rsidRPr="00F67763" w14:paraId="1A7B53EA" w14:textId="77777777" w:rsidTr="002562DB">
        <w:tc>
          <w:tcPr>
            <w:tcW w:w="9067" w:type="dxa"/>
            <w:gridSpan w:val="7"/>
            <w:vAlign w:val="center"/>
          </w:tcPr>
          <w:p w14:paraId="42AA4DE6" w14:textId="77777777" w:rsidR="001B28A7" w:rsidRPr="00F67763" w:rsidRDefault="001B28A7" w:rsidP="0000497F">
            <w:pPr>
              <w:jc w:val="center"/>
              <w:rPr>
                <w:rFonts w:cstheme="minorHAnsi"/>
                <w:i/>
                <w:iCs/>
              </w:rPr>
            </w:pPr>
          </w:p>
        </w:tc>
      </w:tr>
      <w:tr w:rsidR="00C67ED4" w:rsidRPr="00F67763" w14:paraId="2E493BED" w14:textId="77777777" w:rsidTr="002562DB">
        <w:tc>
          <w:tcPr>
            <w:tcW w:w="1777" w:type="dxa"/>
            <w:vAlign w:val="center"/>
          </w:tcPr>
          <w:p w14:paraId="084EE5F1" w14:textId="77777777" w:rsidR="00C67ED4" w:rsidRPr="00F67763" w:rsidRDefault="00C67ED4" w:rsidP="005964C7">
            <w:pPr>
              <w:rPr>
                <w:rFonts w:cstheme="minorHAnsi"/>
              </w:rPr>
            </w:pPr>
          </w:p>
        </w:tc>
        <w:tc>
          <w:tcPr>
            <w:tcW w:w="2876" w:type="dxa"/>
            <w:gridSpan w:val="2"/>
            <w:vAlign w:val="center"/>
          </w:tcPr>
          <w:p w14:paraId="4F92225E" w14:textId="77777777" w:rsidR="007D6650" w:rsidRPr="00F67763" w:rsidRDefault="00C67ED4" w:rsidP="005964C7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Tension</w:t>
            </w:r>
          </w:p>
          <w:p w14:paraId="55D80F4A" w14:textId="0D534BDD" w:rsidR="00C67ED4" w:rsidRPr="00F67763" w:rsidRDefault="00C67ED4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b/>
                <w:bCs/>
              </w:rPr>
              <w:t>(</w:t>
            </w:r>
            <w:r w:rsidR="007D6650" w:rsidRPr="00F67763">
              <w:rPr>
                <w:rFonts w:cstheme="minorHAnsi"/>
                <w:b/>
                <w:bCs/>
              </w:rPr>
              <w:t>A</w:t>
            </w:r>
            <w:r w:rsidRPr="00F67763">
              <w:rPr>
                <w:rFonts w:cstheme="minorHAnsi"/>
                <w:b/>
                <w:bCs/>
              </w:rPr>
              <w:t xml:space="preserve"> Vérifier)</w:t>
            </w:r>
          </w:p>
        </w:tc>
        <w:tc>
          <w:tcPr>
            <w:tcW w:w="2464" w:type="dxa"/>
            <w:gridSpan w:val="3"/>
            <w:vAlign w:val="center"/>
          </w:tcPr>
          <w:p w14:paraId="24A2CD92" w14:textId="2375D88D" w:rsidR="00082945" w:rsidRPr="00F67763" w:rsidRDefault="00082945" w:rsidP="00082945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Courant (mA)</w:t>
            </w:r>
          </w:p>
          <w:p w14:paraId="750B1B60" w14:textId="77777777" w:rsidR="00C67ED4" w:rsidRDefault="00082945" w:rsidP="00082945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b/>
                <w:bCs/>
              </w:rPr>
              <w:t>(A Vérifier)</w:t>
            </w:r>
            <w:r w:rsidRPr="00F67763">
              <w:rPr>
                <w:rFonts w:cstheme="minorHAnsi"/>
              </w:rPr>
              <w:t xml:space="preserve"> </w:t>
            </w:r>
          </w:p>
          <w:p w14:paraId="0C8331A1" w14:textId="2ABBB0BB" w:rsidR="00C42FE4" w:rsidRPr="00C42FE4" w:rsidRDefault="00C42FE4" w:rsidP="00082945">
            <w:pPr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C42FE4">
              <w:rPr>
                <w:rStyle w:val="lev"/>
                <w:rFonts w:ascii="Segoe UI" w:hAnsi="Segoe UI" w:cs="Segoe UI"/>
                <w:b w:val="0"/>
                <w:bCs w:val="0"/>
                <w:i/>
                <w:iCs/>
                <w:bdr w:val="single" w:sz="2" w:space="0" w:color="E5E7EB" w:frame="1"/>
              </w:rPr>
              <w:t> La décision d’inclure cette mesure</w:t>
            </w:r>
            <w:r w:rsidR="00E24962">
              <w:rPr>
                <w:rStyle w:val="lev"/>
                <w:rFonts w:ascii="Segoe UI" w:hAnsi="Segoe UI" w:cs="Segoe UI"/>
                <w:b w:val="0"/>
                <w:bCs w:val="0"/>
                <w:i/>
                <w:iCs/>
                <w:bdr w:val="single" w:sz="2" w:space="0" w:color="E5E7EB" w:frame="1"/>
              </w:rPr>
              <w:t xml:space="preserve"> de courant</w:t>
            </w:r>
            <w:r w:rsidRPr="00C42FE4">
              <w:rPr>
                <w:rStyle w:val="lev"/>
                <w:rFonts w:ascii="Segoe UI" w:hAnsi="Segoe UI" w:cs="Segoe UI"/>
                <w:b w:val="0"/>
                <w:bCs w:val="0"/>
                <w:i/>
                <w:iCs/>
                <w:bdr w:val="single" w:sz="2" w:space="0" w:color="E5E7EB" w:frame="1"/>
              </w:rPr>
              <w:t xml:space="preserve"> sera prise à l’issue</w:t>
            </w:r>
            <w:r>
              <w:rPr>
                <w:rStyle w:val="lev"/>
                <w:rFonts w:ascii="Segoe UI" w:hAnsi="Segoe UI" w:cs="Segoe UI"/>
                <w:b w:val="0"/>
                <w:bCs w:val="0"/>
                <w:i/>
                <w:iCs/>
                <w:bdr w:val="single" w:sz="2" w:space="0" w:color="E5E7EB" w:frame="1"/>
              </w:rPr>
              <w:t xml:space="preserve"> de tests en interne à l’IRAP</w:t>
            </w:r>
          </w:p>
        </w:tc>
        <w:tc>
          <w:tcPr>
            <w:tcW w:w="1950" w:type="dxa"/>
            <w:vAlign w:val="center"/>
          </w:tcPr>
          <w:p w14:paraId="52811C97" w14:textId="491E7E77" w:rsidR="00C67ED4" w:rsidRPr="00F67763" w:rsidRDefault="00C67ED4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Charges</w:t>
            </w:r>
          </w:p>
          <w:p w14:paraId="157B52FC" w14:textId="50564E57" w:rsidR="009D4996" w:rsidRPr="00F67763" w:rsidRDefault="008A286F" w:rsidP="0065507C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Externes</w:t>
            </w:r>
            <w:r w:rsidR="009D4996" w:rsidRPr="00F67763">
              <w:rPr>
                <w:rFonts w:cstheme="minorHAnsi"/>
              </w:rPr>
              <w:t>(Ω)</w:t>
            </w:r>
          </w:p>
          <w:p w14:paraId="2013AFBA" w14:textId="63AFDFE6" w:rsidR="009D4996" w:rsidRPr="00F67763" w:rsidRDefault="009D4996" w:rsidP="00BA4ED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~0,1%</w:t>
            </w:r>
          </w:p>
        </w:tc>
      </w:tr>
      <w:tr w:rsidR="0065507C" w:rsidRPr="00F67763" w14:paraId="3A87EC1D" w14:textId="77777777" w:rsidTr="002562DB">
        <w:tc>
          <w:tcPr>
            <w:tcW w:w="1777" w:type="dxa"/>
            <w:vAlign w:val="center"/>
          </w:tcPr>
          <w:p w14:paraId="6E5BFC93" w14:textId="77777777" w:rsidR="0065507C" w:rsidRPr="00F67763" w:rsidRDefault="0065507C" w:rsidP="0000497F">
            <w:pPr>
              <w:rPr>
                <w:rFonts w:cstheme="minorHAnsi"/>
                <w:b/>
                <w:bCs/>
              </w:rPr>
            </w:pPr>
          </w:p>
        </w:tc>
        <w:tc>
          <w:tcPr>
            <w:tcW w:w="1265" w:type="dxa"/>
            <w:vAlign w:val="center"/>
          </w:tcPr>
          <w:p w14:paraId="59F57675" w14:textId="77777777" w:rsidR="0065507C" w:rsidRPr="00F67763" w:rsidRDefault="0065507C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(V)</w:t>
            </w:r>
          </w:p>
        </w:tc>
        <w:tc>
          <w:tcPr>
            <w:tcW w:w="1611" w:type="dxa"/>
            <w:vAlign w:val="center"/>
          </w:tcPr>
          <w:p w14:paraId="38CE4570" w14:textId="77777777" w:rsidR="0065507C" w:rsidRPr="00F67763" w:rsidRDefault="0065507C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Tolérance</w:t>
            </w:r>
          </w:p>
        </w:tc>
        <w:tc>
          <w:tcPr>
            <w:tcW w:w="621" w:type="dxa"/>
            <w:vAlign w:val="center"/>
          </w:tcPr>
          <w:p w14:paraId="5C4AB8D8" w14:textId="1895A0D8" w:rsidR="0065507C" w:rsidRPr="00F67763" w:rsidRDefault="0065507C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Min</w:t>
            </w:r>
          </w:p>
        </w:tc>
        <w:tc>
          <w:tcPr>
            <w:tcW w:w="1218" w:type="dxa"/>
            <w:vAlign w:val="center"/>
          </w:tcPr>
          <w:p w14:paraId="39A22A89" w14:textId="77777777" w:rsidR="0065507C" w:rsidRPr="00F67763" w:rsidRDefault="0065507C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</w:t>
            </w:r>
          </w:p>
        </w:tc>
        <w:tc>
          <w:tcPr>
            <w:tcW w:w="625" w:type="dxa"/>
            <w:vAlign w:val="center"/>
          </w:tcPr>
          <w:p w14:paraId="1D468B1C" w14:textId="77777777" w:rsidR="0065507C" w:rsidRPr="00F67763" w:rsidRDefault="0065507C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Max</w:t>
            </w:r>
          </w:p>
        </w:tc>
        <w:tc>
          <w:tcPr>
            <w:tcW w:w="1950" w:type="dxa"/>
          </w:tcPr>
          <w:p w14:paraId="365373A2" w14:textId="77777777" w:rsidR="0065507C" w:rsidRPr="00F67763" w:rsidRDefault="0065507C" w:rsidP="0000497F">
            <w:pPr>
              <w:jc w:val="center"/>
              <w:rPr>
                <w:rFonts w:cstheme="minorHAnsi"/>
              </w:rPr>
            </w:pPr>
          </w:p>
        </w:tc>
      </w:tr>
      <w:tr w:rsidR="00A225BD" w:rsidRPr="00F67763" w14:paraId="2310DF64" w14:textId="77777777" w:rsidTr="002562DB">
        <w:trPr>
          <w:trHeight w:val="474"/>
        </w:trPr>
        <w:tc>
          <w:tcPr>
            <w:tcW w:w="1777" w:type="dxa"/>
            <w:vAlign w:val="center"/>
          </w:tcPr>
          <w:p w14:paraId="44BB6DE9" w14:textId="7EA8A82F" w:rsidR="005964C7" w:rsidRPr="00F67763" w:rsidRDefault="005964C7" w:rsidP="005964C7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+6V_DUx</w:t>
            </w:r>
          </w:p>
        </w:tc>
        <w:tc>
          <w:tcPr>
            <w:tcW w:w="1265" w:type="dxa"/>
            <w:vAlign w:val="center"/>
          </w:tcPr>
          <w:p w14:paraId="6574565D" w14:textId="77777777" w:rsidR="005964C7" w:rsidRPr="00F67763" w:rsidRDefault="005964C7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+6</w:t>
            </w:r>
          </w:p>
        </w:tc>
        <w:tc>
          <w:tcPr>
            <w:tcW w:w="1611" w:type="dxa"/>
            <w:vAlign w:val="center"/>
          </w:tcPr>
          <w:p w14:paraId="3B2229DE" w14:textId="77777777" w:rsidR="005964C7" w:rsidRPr="00F67763" w:rsidRDefault="005964C7" w:rsidP="005964C7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28ACFBB2" w14:textId="43742A55" w:rsidR="00A225BD" w:rsidRPr="00F67763" w:rsidRDefault="00A225BD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2,2</w:t>
            </w:r>
          </w:p>
        </w:tc>
        <w:tc>
          <w:tcPr>
            <w:tcW w:w="1218" w:type="dxa"/>
            <w:vAlign w:val="center"/>
          </w:tcPr>
          <w:p w14:paraId="3FE78E64" w14:textId="76438DB1" w:rsidR="005964C7" w:rsidRPr="00F67763" w:rsidRDefault="009D499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2,35</w:t>
            </w:r>
          </w:p>
        </w:tc>
        <w:tc>
          <w:tcPr>
            <w:tcW w:w="625" w:type="dxa"/>
            <w:vAlign w:val="center"/>
          </w:tcPr>
          <w:p w14:paraId="314E5FF4" w14:textId="46E1DE89" w:rsidR="00A225BD" w:rsidRPr="00F67763" w:rsidRDefault="00A225BD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2,5</w:t>
            </w:r>
          </w:p>
        </w:tc>
        <w:tc>
          <w:tcPr>
            <w:tcW w:w="1950" w:type="dxa"/>
            <w:vAlign w:val="center"/>
          </w:tcPr>
          <w:p w14:paraId="4682CD75" w14:textId="2452EFB4" w:rsidR="005964C7" w:rsidRPr="00A54A94" w:rsidRDefault="005964C7" w:rsidP="0038577D">
            <w:pPr>
              <w:jc w:val="center"/>
              <w:rPr>
                <w:rFonts w:cstheme="minorHAnsi"/>
              </w:rPr>
            </w:pPr>
            <w:r w:rsidRPr="00A54A94">
              <w:rPr>
                <w:rFonts w:cstheme="minorHAnsi"/>
              </w:rPr>
              <w:t>2,55k</w:t>
            </w:r>
          </w:p>
        </w:tc>
      </w:tr>
      <w:tr w:rsidR="00A225BD" w:rsidRPr="00F67763" w14:paraId="1E001093" w14:textId="77777777" w:rsidTr="002562DB">
        <w:trPr>
          <w:trHeight w:val="552"/>
        </w:trPr>
        <w:tc>
          <w:tcPr>
            <w:tcW w:w="1777" w:type="dxa"/>
            <w:vAlign w:val="center"/>
          </w:tcPr>
          <w:p w14:paraId="5956C9A8" w14:textId="350EB35F" w:rsidR="005964C7" w:rsidRPr="00F67763" w:rsidRDefault="005964C7" w:rsidP="005964C7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-6V_DUx</w:t>
            </w:r>
          </w:p>
        </w:tc>
        <w:tc>
          <w:tcPr>
            <w:tcW w:w="1265" w:type="dxa"/>
            <w:vAlign w:val="center"/>
          </w:tcPr>
          <w:p w14:paraId="71831310" w14:textId="77777777" w:rsidR="005964C7" w:rsidRPr="00F67763" w:rsidRDefault="005964C7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-6</w:t>
            </w:r>
          </w:p>
        </w:tc>
        <w:tc>
          <w:tcPr>
            <w:tcW w:w="1611" w:type="dxa"/>
            <w:vAlign w:val="center"/>
          </w:tcPr>
          <w:p w14:paraId="4C7F2F45" w14:textId="77777777" w:rsidR="005964C7" w:rsidRPr="00F67763" w:rsidRDefault="005964C7" w:rsidP="005964C7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4645379E" w14:textId="07D35BA4" w:rsidR="00A225BD" w:rsidRPr="00F67763" w:rsidRDefault="00A225BD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-2,7</w:t>
            </w:r>
          </w:p>
        </w:tc>
        <w:tc>
          <w:tcPr>
            <w:tcW w:w="1218" w:type="dxa"/>
            <w:vAlign w:val="center"/>
          </w:tcPr>
          <w:p w14:paraId="32554FF6" w14:textId="4E4B03E3" w:rsidR="005964C7" w:rsidRPr="00F67763" w:rsidRDefault="00A225BD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-2,5</w:t>
            </w:r>
          </w:p>
        </w:tc>
        <w:tc>
          <w:tcPr>
            <w:tcW w:w="625" w:type="dxa"/>
            <w:shd w:val="clear" w:color="auto" w:fill="auto"/>
            <w:vAlign w:val="center"/>
          </w:tcPr>
          <w:p w14:paraId="0DE96DE2" w14:textId="168672C2" w:rsidR="00A225BD" w:rsidRPr="00F67763" w:rsidRDefault="00A225BD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-2,3</w:t>
            </w:r>
          </w:p>
        </w:tc>
        <w:tc>
          <w:tcPr>
            <w:tcW w:w="1950" w:type="dxa"/>
            <w:vAlign w:val="center"/>
          </w:tcPr>
          <w:p w14:paraId="77875620" w14:textId="2FE84633" w:rsidR="005964C7" w:rsidRPr="00A54A94" w:rsidRDefault="005964C7" w:rsidP="004D59DE">
            <w:pPr>
              <w:jc w:val="center"/>
              <w:rPr>
                <w:rFonts w:cstheme="minorHAnsi"/>
              </w:rPr>
            </w:pPr>
            <w:r w:rsidRPr="00A54A94">
              <w:rPr>
                <w:rFonts w:cstheme="minorHAnsi"/>
              </w:rPr>
              <w:t>2,4k</w:t>
            </w:r>
          </w:p>
        </w:tc>
      </w:tr>
      <w:tr w:rsidR="00A225BD" w:rsidRPr="00F67763" w14:paraId="48B2B0C8" w14:textId="77777777" w:rsidTr="002562DB">
        <w:trPr>
          <w:trHeight w:val="557"/>
        </w:trPr>
        <w:tc>
          <w:tcPr>
            <w:tcW w:w="1777" w:type="dxa"/>
            <w:vAlign w:val="center"/>
          </w:tcPr>
          <w:p w14:paraId="6C5E2F10" w14:textId="6FCDECD1" w:rsidR="005964C7" w:rsidRPr="00F67763" w:rsidRDefault="005964C7" w:rsidP="005964C7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+3V3_D</w:t>
            </w:r>
            <w:r w:rsidR="0082216B" w:rsidRPr="00F67763">
              <w:rPr>
                <w:rFonts w:cstheme="minorHAnsi"/>
              </w:rPr>
              <w:t>U</w:t>
            </w:r>
            <w:r w:rsidRPr="00F67763">
              <w:rPr>
                <w:rFonts w:cstheme="minorHAnsi"/>
              </w:rPr>
              <w:t>x</w:t>
            </w:r>
          </w:p>
        </w:tc>
        <w:tc>
          <w:tcPr>
            <w:tcW w:w="1265" w:type="dxa"/>
            <w:vAlign w:val="center"/>
          </w:tcPr>
          <w:p w14:paraId="7440659B" w14:textId="77777777" w:rsidR="005964C7" w:rsidRPr="00F67763" w:rsidRDefault="005964C7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+3,3</w:t>
            </w:r>
          </w:p>
        </w:tc>
        <w:tc>
          <w:tcPr>
            <w:tcW w:w="1611" w:type="dxa"/>
            <w:vAlign w:val="center"/>
          </w:tcPr>
          <w:p w14:paraId="6586E19E" w14:textId="77777777" w:rsidR="005964C7" w:rsidRPr="00F67763" w:rsidRDefault="005964C7" w:rsidP="005964C7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028A6369" w14:textId="1F8D3BE3" w:rsidR="008C0F16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</w:t>
            </w:r>
            <w:r w:rsidR="006F1120" w:rsidRPr="00F67763">
              <w:rPr>
                <w:rFonts w:cstheme="minorHAnsi"/>
              </w:rPr>
              <w:t>8,2</w:t>
            </w:r>
          </w:p>
        </w:tc>
        <w:tc>
          <w:tcPr>
            <w:tcW w:w="1218" w:type="dxa"/>
            <w:vAlign w:val="center"/>
          </w:tcPr>
          <w:p w14:paraId="35B43C4A" w14:textId="137ED1AF" w:rsidR="005964C7" w:rsidRPr="00F67763" w:rsidRDefault="006F1120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40,2</w:t>
            </w:r>
          </w:p>
        </w:tc>
        <w:tc>
          <w:tcPr>
            <w:tcW w:w="625" w:type="dxa"/>
            <w:vAlign w:val="center"/>
          </w:tcPr>
          <w:p w14:paraId="5E79A425" w14:textId="14972940" w:rsidR="005964C7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42</w:t>
            </w:r>
            <w:r w:rsidR="006F1120" w:rsidRPr="00F67763">
              <w:rPr>
                <w:rFonts w:cstheme="minorHAnsi"/>
              </w:rPr>
              <w:t>,3</w:t>
            </w:r>
          </w:p>
        </w:tc>
        <w:tc>
          <w:tcPr>
            <w:tcW w:w="1950" w:type="dxa"/>
            <w:vAlign w:val="center"/>
          </w:tcPr>
          <w:p w14:paraId="048DA2FF" w14:textId="3E3FC7FF" w:rsidR="009D4996" w:rsidRPr="00A54A94" w:rsidRDefault="005964C7" w:rsidP="004D59DE">
            <w:pPr>
              <w:jc w:val="center"/>
              <w:rPr>
                <w:rFonts w:cstheme="minorHAnsi"/>
              </w:rPr>
            </w:pPr>
            <w:r w:rsidRPr="00A54A94">
              <w:rPr>
                <w:rFonts w:cstheme="minorHAnsi"/>
              </w:rPr>
              <w:t>82</w:t>
            </w:r>
          </w:p>
        </w:tc>
      </w:tr>
      <w:tr w:rsidR="00A225BD" w:rsidRPr="00F67763" w14:paraId="58B0DB15" w14:textId="77777777" w:rsidTr="002562DB">
        <w:trPr>
          <w:trHeight w:val="554"/>
        </w:trPr>
        <w:tc>
          <w:tcPr>
            <w:tcW w:w="1777" w:type="dxa"/>
            <w:vAlign w:val="center"/>
          </w:tcPr>
          <w:p w14:paraId="6999C03C" w14:textId="6B8F5845" w:rsidR="005964C7" w:rsidRPr="00F67763" w:rsidRDefault="005964C7" w:rsidP="005964C7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+1V8_DUx</w:t>
            </w:r>
          </w:p>
        </w:tc>
        <w:tc>
          <w:tcPr>
            <w:tcW w:w="1265" w:type="dxa"/>
            <w:vAlign w:val="center"/>
          </w:tcPr>
          <w:p w14:paraId="4A70AE30" w14:textId="77777777" w:rsidR="005964C7" w:rsidRPr="00F67763" w:rsidRDefault="005964C7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+1,8</w:t>
            </w:r>
          </w:p>
        </w:tc>
        <w:tc>
          <w:tcPr>
            <w:tcW w:w="1611" w:type="dxa"/>
            <w:vAlign w:val="center"/>
          </w:tcPr>
          <w:p w14:paraId="5FD752F5" w14:textId="77777777" w:rsidR="005964C7" w:rsidRPr="00F67763" w:rsidRDefault="005964C7" w:rsidP="005964C7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629673F1" w14:textId="7994F66C" w:rsidR="008C0F16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5,5</w:t>
            </w:r>
          </w:p>
        </w:tc>
        <w:tc>
          <w:tcPr>
            <w:tcW w:w="1218" w:type="dxa"/>
            <w:vAlign w:val="center"/>
          </w:tcPr>
          <w:p w14:paraId="0C3FE9D8" w14:textId="4095A992" w:rsidR="005964C7" w:rsidRPr="00F67763" w:rsidRDefault="009D499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5,8</w:t>
            </w:r>
          </w:p>
        </w:tc>
        <w:tc>
          <w:tcPr>
            <w:tcW w:w="625" w:type="dxa"/>
            <w:vAlign w:val="center"/>
          </w:tcPr>
          <w:p w14:paraId="0AFAB5C0" w14:textId="12BDA22B" w:rsidR="009D4996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6</w:t>
            </w:r>
            <w:r w:rsidR="00A225BD" w:rsidRPr="00F67763">
              <w:rPr>
                <w:rFonts w:cstheme="minorHAnsi"/>
              </w:rPr>
              <w:t>,2</w:t>
            </w:r>
          </w:p>
        </w:tc>
        <w:tc>
          <w:tcPr>
            <w:tcW w:w="1950" w:type="dxa"/>
            <w:vAlign w:val="center"/>
          </w:tcPr>
          <w:p w14:paraId="61E63CA1" w14:textId="265EB83F" w:rsidR="005964C7" w:rsidRPr="00A54A94" w:rsidRDefault="005964C7" w:rsidP="004D59DE">
            <w:pPr>
              <w:jc w:val="center"/>
              <w:rPr>
                <w:rFonts w:cstheme="minorHAnsi"/>
              </w:rPr>
            </w:pPr>
            <w:r w:rsidRPr="00A54A94">
              <w:rPr>
                <w:rFonts w:cstheme="minorHAnsi"/>
              </w:rPr>
              <w:t>309</w:t>
            </w:r>
          </w:p>
        </w:tc>
      </w:tr>
      <w:tr w:rsidR="00A225BD" w:rsidRPr="00F67763" w14:paraId="3A4ACECF" w14:textId="77777777" w:rsidTr="002562DB">
        <w:trPr>
          <w:trHeight w:val="571"/>
        </w:trPr>
        <w:tc>
          <w:tcPr>
            <w:tcW w:w="1777" w:type="dxa"/>
            <w:vAlign w:val="center"/>
          </w:tcPr>
          <w:p w14:paraId="4A8CC645" w14:textId="1967D614" w:rsidR="005964C7" w:rsidRPr="00F67763" w:rsidRDefault="005964C7" w:rsidP="005964C7">
            <w:pPr>
              <w:rPr>
                <w:rFonts w:cstheme="minorHAnsi"/>
              </w:rPr>
            </w:pPr>
            <w:proofErr w:type="spellStart"/>
            <w:r w:rsidRPr="00F67763">
              <w:rPr>
                <w:rFonts w:cstheme="minorHAnsi"/>
              </w:rPr>
              <w:t>V_TRANSFO</w:t>
            </w:r>
            <w:r w:rsidR="007D6650" w:rsidRPr="00F67763">
              <w:rPr>
                <w:rFonts w:cstheme="minorHAnsi"/>
              </w:rPr>
              <w:t>_DUx</w:t>
            </w:r>
            <w:proofErr w:type="spellEnd"/>
          </w:p>
        </w:tc>
        <w:tc>
          <w:tcPr>
            <w:tcW w:w="1265" w:type="dxa"/>
            <w:vAlign w:val="center"/>
          </w:tcPr>
          <w:p w14:paraId="159F105F" w14:textId="77777777" w:rsidR="005964C7" w:rsidRPr="00F67763" w:rsidRDefault="005964C7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+6V</w:t>
            </w:r>
          </w:p>
        </w:tc>
        <w:tc>
          <w:tcPr>
            <w:tcW w:w="1611" w:type="dxa"/>
            <w:vAlign w:val="center"/>
          </w:tcPr>
          <w:p w14:paraId="1243D50C" w14:textId="77777777" w:rsidR="005964C7" w:rsidRPr="00F67763" w:rsidRDefault="005964C7" w:rsidP="005964C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4F50DA3E" w14:textId="40D7EF5E" w:rsidR="008C0F16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4,</w:t>
            </w:r>
            <w:r w:rsidR="006F1120" w:rsidRPr="00F67763">
              <w:rPr>
                <w:rFonts w:cstheme="minorHAnsi"/>
              </w:rPr>
              <w:t>75</w:t>
            </w:r>
          </w:p>
        </w:tc>
        <w:tc>
          <w:tcPr>
            <w:tcW w:w="1218" w:type="dxa"/>
            <w:vAlign w:val="center"/>
          </w:tcPr>
          <w:p w14:paraId="6BD14ECB" w14:textId="1FCE7163" w:rsidR="005964C7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5</w:t>
            </w:r>
            <w:r w:rsidR="00A225BD" w:rsidRPr="00F67763">
              <w:rPr>
                <w:rFonts w:cstheme="minorHAnsi"/>
              </w:rPr>
              <w:t>,0</w:t>
            </w:r>
          </w:p>
        </w:tc>
        <w:tc>
          <w:tcPr>
            <w:tcW w:w="625" w:type="dxa"/>
            <w:vAlign w:val="center"/>
          </w:tcPr>
          <w:p w14:paraId="57C8AC85" w14:textId="05139CDD" w:rsidR="005964C7" w:rsidRPr="00F67763" w:rsidRDefault="008C0F16" w:rsidP="0038577D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5,2</w:t>
            </w:r>
            <w:r w:rsidR="006F1120" w:rsidRPr="00F67763">
              <w:rPr>
                <w:rFonts w:cstheme="minorHAnsi"/>
              </w:rPr>
              <w:t>5</w:t>
            </w:r>
          </w:p>
        </w:tc>
        <w:tc>
          <w:tcPr>
            <w:tcW w:w="1950" w:type="dxa"/>
            <w:vAlign w:val="center"/>
          </w:tcPr>
          <w:p w14:paraId="488F3E03" w14:textId="66D2C0EA" w:rsidR="005964C7" w:rsidRPr="00A54A94" w:rsidRDefault="008C0F16" w:rsidP="004D59DE">
            <w:pPr>
              <w:jc w:val="center"/>
              <w:rPr>
                <w:rFonts w:cstheme="minorHAnsi"/>
              </w:rPr>
            </w:pPr>
            <w:r w:rsidRPr="00A54A94">
              <w:rPr>
                <w:rFonts w:cstheme="minorHAnsi"/>
              </w:rPr>
              <w:t>1,2k</w:t>
            </w:r>
          </w:p>
        </w:tc>
      </w:tr>
    </w:tbl>
    <w:p w14:paraId="2A321DC7" w14:textId="367CFCB5" w:rsidR="00695D1C" w:rsidRDefault="00695D1C">
      <w:pPr>
        <w:rPr>
          <w:rFonts w:cstheme="minorHAnsi"/>
          <w:b/>
          <w:bCs/>
          <w:sz w:val="24"/>
          <w:szCs w:val="24"/>
          <w:lang w:val="en-GB"/>
        </w:rPr>
      </w:pPr>
      <w:r>
        <w:rPr>
          <w:rFonts w:cstheme="minorHAnsi"/>
          <w:b/>
          <w:bCs/>
          <w:sz w:val="24"/>
          <w:szCs w:val="24"/>
          <w:lang w:val="en-GB"/>
        </w:rPr>
        <w:br w:type="page"/>
      </w:r>
    </w:p>
    <w:p w14:paraId="73F76A64" w14:textId="77777777" w:rsidR="00AB7B46" w:rsidRPr="00A559F7" w:rsidRDefault="00AB7B46">
      <w:pPr>
        <w:rPr>
          <w:rFonts w:cstheme="minorHAnsi"/>
          <w:b/>
          <w:bCs/>
          <w:sz w:val="24"/>
          <w:szCs w:val="24"/>
          <w:lang w:val="en-GB"/>
        </w:rPr>
      </w:pPr>
    </w:p>
    <w:p w14:paraId="2CBF1FC2" w14:textId="45676247" w:rsidR="0061379E" w:rsidRPr="00F67763" w:rsidRDefault="0061379E" w:rsidP="0061379E">
      <w:pPr>
        <w:rPr>
          <w:rFonts w:cstheme="minorHAnsi"/>
        </w:rPr>
      </w:pPr>
      <w:r w:rsidRPr="00F67763">
        <w:rPr>
          <w:rFonts w:cstheme="minorHAnsi"/>
          <w:b/>
          <w:bCs/>
          <w:sz w:val="24"/>
          <w:szCs w:val="24"/>
        </w:rPr>
        <w:t>Sorties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1555"/>
        <w:gridCol w:w="770"/>
        <w:gridCol w:w="1413"/>
        <w:gridCol w:w="1001"/>
        <w:gridCol w:w="3060"/>
        <w:gridCol w:w="1268"/>
      </w:tblGrid>
      <w:tr w:rsidR="00D22E27" w:rsidRPr="00F67763" w14:paraId="1E68949D" w14:textId="77777777" w:rsidTr="00D22E27">
        <w:tc>
          <w:tcPr>
            <w:tcW w:w="1555" w:type="dxa"/>
            <w:vAlign w:val="center"/>
          </w:tcPr>
          <w:p w14:paraId="3B320F19" w14:textId="77777777" w:rsidR="0061379E" w:rsidRPr="00F67763" w:rsidRDefault="0061379E" w:rsidP="0000497F">
            <w:pPr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770" w:type="dxa"/>
            <w:vAlign w:val="center"/>
          </w:tcPr>
          <w:p w14:paraId="0A79FFB6" w14:textId="77777777" w:rsidR="0061379E" w:rsidRPr="00F67763" w:rsidRDefault="0061379E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Min (V)</w:t>
            </w:r>
          </w:p>
        </w:tc>
        <w:tc>
          <w:tcPr>
            <w:tcW w:w="1413" w:type="dxa"/>
            <w:vAlign w:val="center"/>
          </w:tcPr>
          <w:p w14:paraId="0553A37E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(V)</w:t>
            </w:r>
          </w:p>
        </w:tc>
        <w:tc>
          <w:tcPr>
            <w:tcW w:w="1001" w:type="dxa"/>
            <w:vAlign w:val="center"/>
          </w:tcPr>
          <w:p w14:paraId="74B3B8FD" w14:textId="77777777" w:rsidR="0061379E" w:rsidRPr="00F67763" w:rsidRDefault="0061379E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Max (V)</w:t>
            </w:r>
          </w:p>
        </w:tc>
        <w:tc>
          <w:tcPr>
            <w:tcW w:w="3060" w:type="dxa"/>
            <w:vAlign w:val="center"/>
          </w:tcPr>
          <w:p w14:paraId="2DCCC629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Commentaire</w:t>
            </w:r>
          </w:p>
        </w:tc>
        <w:tc>
          <w:tcPr>
            <w:tcW w:w="1268" w:type="dxa"/>
            <w:vAlign w:val="center"/>
          </w:tcPr>
          <w:p w14:paraId="23DADD4D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Charges</w:t>
            </w:r>
          </w:p>
        </w:tc>
      </w:tr>
      <w:tr w:rsidR="00D22E27" w:rsidRPr="00F67763" w14:paraId="7598B90E" w14:textId="77777777" w:rsidTr="00D22E27">
        <w:tc>
          <w:tcPr>
            <w:tcW w:w="1555" w:type="dxa"/>
            <w:vAlign w:val="center"/>
          </w:tcPr>
          <w:p w14:paraId="2D1A0302" w14:textId="32D8269D" w:rsidR="0061379E" w:rsidRPr="00F67763" w:rsidRDefault="0061379E" w:rsidP="0000497F">
            <w:pPr>
              <w:rPr>
                <w:rFonts w:cstheme="minorHAnsi"/>
              </w:rPr>
            </w:pPr>
            <w:proofErr w:type="spellStart"/>
            <w:r w:rsidRPr="00F67763">
              <w:rPr>
                <w:rFonts w:cstheme="minorHAnsi"/>
              </w:rPr>
              <w:t>V_OSC</w:t>
            </w:r>
            <w:r w:rsidR="007D6650" w:rsidRPr="00F67763">
              <w:rPr>
                <w:rFonts w:cstheme="minorHAnsi"/>
              </w:rPr>
              <w:t>_DUx</w:t>
            </w:r>
            <w:proofErr w:type="spellEnd"/>
          </w:p>
        </w:tc>
        <w:tc>
          <w:tcPr>
            <w:tcW w:w="770" w:type="dxa"/>
            <w:vAlign w:val="center"/>
          </w:tcPr>
          <w:p w14:paraId="59F23180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-6</w:t>
            </w:r>
          </w:p>
          <w:p w14:paraId="3B61EA2B" w14:textId="77777777" w:rsidR="0061379E" w:rsidRPr="00F67763" w:rsidRDefault="0061379E" w:rsidP="0000497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F67763">
              <w:rPr>
                <w:rFonts w:cstheme="minorHAnsi"/>
                <w:sz w:val="18"/>
                <w:szCs w:val="18"/>
              </w:rPr>
              <w:t>+/-0,3</w:t>
            </w:r>
          </w:p>
        </w:tc>
        <w:tc>
          <w:tcPr>
            <w:tcW w:w="1413" w:type="dxa"/>
            <w:vAlign w:val="center"/>
          </w:tcPr>
          <w:p w14:paraId="36615853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001" w:type="dxa"/>
            <w:vAlign w:val="center"/>
          </w:tcPr>
          <w:p w14:paraId="4F8646C9" w14:textId="7A08169A" w:rsidR="0061379E" w:rsidRPr="00F67763" w:rsidRDefault="00C0628A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+6</w:t>
            </w:r>
          </w:p>
          <w:p w14:paraId="6D5676AA" w14:textId="3689DFD4" w:rsidR="0061379E" w:rsidRPr="00F67763" w:rsidRDefault="0061379E" w:rsidP="0000497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F67763">
              <w:rPr>
                <w:rFonts w:cstheme="minorHAnsi"/>
                <w:sz w:val="18"/>
                <w:szCs w:val="18"/>
              </w:rPr>
              <w:t>+/-0,</w:t>
            </w:r>
            <w:r w:rsidR="00C0628A" w:rsidRPr="00F67763">
              <w:rPr>
                <w:rFonts w:cstheme="minorHAnsi"/>
                <w:sz w:val="18"/>
                <w:szCs w:val="18"/>
              </w:rPr>
              <w:t>3</w:t>
            </w:r>
          </w:p>
        </w:tc>
        <w:tc>
          <w:tcPr>
            <w:tcW w:w="3060" w:type="dxa"/>
          </w:tcPr>
          <w:p w14:paraId="29135C4F" w14:textId="60906610" w:rsidR="0061379E" w:rsidRPr="00F67763" w:rsidRDefault="00C0628A" w:rsidP="005A6801">
            <w:pPr>
              <w:tabs>
                <w:tab w:val="left" w:pos="435"/>
              </w:tabs>
              <w:rPr>
                <w:rFonts w:cstheme="minorHAnsi"/>
              </w:rPr>
            </w:pPr>
            <w:r w:rsidRPr="00F67763">
              <w:rPr>
                <w:rFonts w:cstheme="minorHAnsi"/>
              </w:rPr>
              <w:t>+6</w:t>
            </w:r>
            <w:r w:rsidR="0061379E" w:rsidRPr="00F67763">
              <w:rPr>
                <w:rFonts w:cstheme="minorHAnsi"/>
              </w:rPr>
              <w:t xml:space="preserve">V </w:t>
            </w:r>
            <w:r w:rsidR="0061379E" w:rsidRPr="00F67763">
              <w:rPr>
                <w:rFonts w:cstheme="minorHAnsi"/>
              </w:rPr>
              <w:tab/>
            </w:r>
            <w:r w:rsidR="0061379E" w:rsidRPr="00F67763">
              <w:rPr>
                <w:rFonts w:cstheme="minorHAnsi"/>
              </w:rPr>
              <w:sym w:font="Wingdings" w:char="F0E0"/>
            </w:r>
            <w:r w:rsidR="0061379E" w:rsidRPr="00F67763">
              <w:rPr>
                <w:rFonts w:cstheme="minorHAnsi"/>
              </w:rPr>
              <w:t xml:space="preserve"> </w:t>
            </w:r>
            <w:r w:rsidR="00953551" w:rsidRPr="00F67763">
              <w:rPr>
                <w:rFonts w:cstheme="minorHAnsi"/>
              </w:rPr>
              <w:t>« </w:t>
            </w:r>
            <w:r w:rsidR="0061379E" w:rsidRPr="00F67763">
              <w:rPr>
                <w:rFonts w:cstheme="minorHAnsi"/>
              </w:rPr>
              <w:t>Haute Tension OFF</w:t>
            </w:r>
            <w:r w:rsidR="00953551" w:rsidRPr="00F67763">
              <w:rPr>
                <w:rFonts w:cstheme="minorHAnsi"/>
              </w:rPr>
              <w:t> »</w:t>
            </w:r>
          </w:p>
          <w:p w14:paraId="66C9029C" w14:textId="0C2EC7C3" w:rsidR="0061379E" w:rsidRPr="00F67763" w:rsidRDefault="0061379E" w:rsidP="005A6801">
            <w:pPr>
              <w:tabs>
                <w:tab w:val="left" w:pos="435"/>
              </w:tabs>
              <w:rPr>
                <w:rFonts w:cstheme="minorHAnsi"/>
              </w:rPr>
            </w:pPr>
            <w:r w:rsidRPr="00F67763">
              <w:rPr>
                <w:rFonts w:cstheme="minorHAnsi"/>
              </w:rPr>
              <w:t>-6V</w:t>
            </w:r>
            <w:r w:rsidRPr="00F67763">
              <w:rPr>
                <w:rFonts w:cstheme="minorHAnsi"/>
              </w:rPr>
              <w:tab/>
            </w:r>
            <w:r w:rsidRPr="00F67763">
              <w:rPr>
                <w:rFonts w:cstheme="minorHAnsi"/>
              </w:rPr>
              <w:sym w:font="Wingdings" w:char="F0E0"/>
            </w:r>
            <w:r w:rsidRPr="00F67763">
              <w:rPr>
                <w:rFonts w:cstheme="minorHAnsi"/>
              </w:rPr>
              <w:t xml:space="preserve"> </w:t>
            </w:r>
            <w:r w:rsidR="00953551" w:rsidRPr="00F67763">
              <w:rPr>
                <w:rFonts w:cstheme="minorHAnsi"/>
              </w:rPr>
              <w:t>« </w:t>
            </w:r>
            <w:r w:rsidRPr="00F67763">
              <w:rPr>
                <w:rFonts w:cstheme="minorHAnsi"/>
              </w:rPr>
              <w:t>Haute Tension ON</w:t>
            </w:r>
            <w:r w:rsidR="00953551" w:rsidRPr="00F67763">
              <w:rPr>
                <w:rFonts w:cstheme="minorHAnsi"/>
              </w:rPr>
              <w:t> »</w:t>
            </w:r>
          </w:p>
        </w:tc>
        <w:tc>
          <w:tcPr>
            <w:tcW w:w="1268" w:type="dxa"/>
            <w:vAlign w:val="center"/>
          </w:tcPr>
          <w:p w14:paraId="4876188D" w14:textId="5DB0BEB1" w:rsidR="0061379E" w:rsidRPr="00F67763" w:rsidRDefault="00C0628A" w:rsidP="0000497F">
            <w:pPr>
              <w:tabs>
                <w:tab w:val="left" w:pos="357"/>
              </w:tabs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1</w:t>
            </w:r>
            <w:r w:rsidR="005A6801" w:rsidRPr="00F67763">
              <w:rPr>
                <w:rFonts w:cstheme="minorHAnsi"/>
              </w:rPr>
              <w:t>k</w:t>
            </w:r>
            <w:r w:rsidRPr="00F67763">
              <w:rPr>
                <w:rFonts w:cstheme="minorHAnsi"/>
              </w:rPr>
              <w:t xml:space="preserve"> vers </w:t>
            </w:r>
            <w:r w:rsidR="005A6801" w:rsidRPr="00F67763">
              <w:rPr>
                <w:rFonts w:cstheme="minorHAnsi"/>
              </w:rPr>
              <w:t>+6V</w:t>
            </w:r>
          </w:p>
        </w:tc>
      </w:tr>
      <w:tr w:rsidR="00D22E27" w:rsidRPr="00F67763" w14:paraId="0E330CC8" w14:textId="77777777" w:rsidTr="00D22E27">
        <w:tc>
          <w:tcPr>
            <w:tcW w:w="1555" w:type="dxa"/>
            <w:vAlign w:val="center"/>
          </w:tcPr>
          <w:p w14:paraId="7F003422" w14:textId="0BB669F6" w:rsidR="0061379E" w:rsidRPr="00F67763" w:rsidRDefault="0061379E" w:rsidP="0000497F">
            <w:pPr>
              <w:rPr>
                <w:rFonts w:cstheme="minorHAnsi"/>
              </w:rPr>
            </w:pPr>
            <w:proofErr w:type="spellStart"/>
            <w:r w:rsidRPr="00F67763">
              <w:rPr>
                <w:rFonts w:cstheme="minorHAnsi"/>
              </w:rPr>
              <w:t>REF_HT</w:t>
            </w:r>
            <w:r w:rsidR="007D6650" w:rsidRPr="00F67763">
              <w:rPr>
                <w:rFonts w:cstheme="minorHAnsi"/>
              </w:rPr>
              <w:t>_DUx</w:t>
            </w:r>
            <w:proofErr w:type="spellEnd"/>
          </w:p>
        </w:tc>
        <w:tc>
          <w:tcPr>
            <w:tcW w:w="770" w:type="dxa"/>
            <w:vAlign w:val="center"/>
          </w:tcPr>
          <w:p w14:paraId="45DD0BD7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4C1C0AF3" w14:textId="77777777" w:rsidR="0061379E" w:rsidRPr="00F67763" w:rsidRDefault="0061379E" w:rsidP="0000497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3" w:type="dxa"/>
            <w:vAlign w:val="center"/>
          </w:tcPr>
          <w:p w14:paraId="6ADCEFEE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001" w:type="dxa"/>
            <w:vAlign w:val="center"/>
          </w:tcPr>
          <w:p w14:paraId="38ED6DA1" w14:textId="783234A3" w:rsidR="0061379E" w:rsidRPr="00F67763" w:rsidRDefault="00953551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5,0</w:t>
            </w:r>
          </w:p>
          <w:p w14:paraId="0793902F" w14:textId="5FF0BABC" w:rsidR="0061379E" w:rsidRPr="00F67763" w:rsidRDefault="0061379E" w:rsidP="0000497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F67763">
              <w:rPr>
                <w:rFonts w:cstheme="minorHAnsi"/>
                <w:sz w:val="18"/>
                <w:szCs w:val="18"/>
              </w:rPr>
              <w:t>+/-0,</w:t>
            </w:r>
            <w:r w:rsidR="00953551" w:rsidRPr="00F67763">
              <w:rPr>
                <w:rFonts w:cstheme="minorHAnsi"/>
                <w:sz w:val="18"/>
                <w:szCs w:val="18"/>
              </w:rPr>
              <w:t>2</w:t>
            </w:r>
            <w:r w:rsidRPr="00F67763">
              <w:rPr>
                <w:rFonts w:cstheme="minorHAnsi"/>
                <w:sz w:val="18"/>
                <w:szCs w:val="18"/>
              </w:rPr>
              <w:t>5</w:t>
            </w:r>
          </w:p>
        </w:tc>
        <w:tc>
          <w:tcPr>
            <w:tcW w:w="3060" w:type="dxa"/>
            <w:vAlign w:val="center"/>
          </w:tcPr>
          <w:p w14:paraId="430F149F" w14:textId="02F7451E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De 0V à </w:t>
            </w:r>
            <w:r w:rsidR="00953551" w:rsidRPr="00F67763">
              <w:rPr>
                <w:rFonts w:cstheme="minorHAnsi"/>
              </w:rPr>
              <w:t>5,0</w:t>
            </w:r>
            <w:r w:rsidRPr="00F67763">
              <w:rPr>
                <w:rFonts w:cstheme="minorHAnsi"/>
              </w:rPr>
              <w:t xml:space="preserve">V Consigne de la HT </w:t>
            </w:r>
          </w:p>
          <w:p w14:paraId="3496DE6C" w14:textId="43A1823F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4,7V est la tension </w:t>
            </w:r>
            <w:r w:rsidR="00D7202B" w:rsidRPr="00F67763">
              <w:rPr>
                <w:rFonts w:cstheme="minorHAnsi"/>
              </w:rPr>
              <w:t>r</w:t>
            </w:r>
            <w:r w:rsidR="00C10270">
              <w:rPr>
                <w:rFonts w:cstheme="minorHAnsi"/>
              </w:rPr>
              <w:t>é</w:t>
            </w:r>
            <w:r w:rsidR="00D7202B" w:rsidRPr="00F67763">
              <w:t>f</w:t>
            </w:r>
            <w:r w:rsidR="00953551" w:rsidRPr="00F67763">
              <w:rPr>
                <w:rFonts w:cstheme="minorHAnsi"/>
              </w:rPr>
              <w:t xml:space="preserve"> max</w:t>
            </w:r>
          </w:p>
        </w:tc>
        <w:tc>
          <w:tcPr>
            <w:tcW w:w="1268" w:type="dxa"/>
            <w:vAlign w:val="center"/>
          </w:tcPr>
          <w:p w14:paraId="1ADF93BA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Oui</w:t>
            </w:r>
          </w:p>
        </w:tc>
      </w:tr>
      <w:tr w:rsidR="00D22E27" w:rsidRPr="00F67763" w14:paraId="662D092A" w14:textId="77777777" w:rsidTr="00D22E27">
        <w:tc>
          <w:tcPr>
            <w:tcW w:w="1555" w:type="dxa"/>
            <w:vAlign w:val="center"/>
          </w:tcPr>
          <w:p w14:paraId="577E0FB3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SPI_MISO</w:t>
            </w:r>
          </w:p>
        </w:tc>
        <w:tc>
          <w:tcPr>
            <w:tcW w:w="770" w:type="dxa"/>
            <w:vAlign w:val="center"/>
          </w:tcPr>
          <w:p w14:paraId="1A2D24F7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50EFD087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3" w:type="dxa"/>
            <w:vAlign w:val="center"/>
          </w:tcPr>
          <w:p w14:paraId="1B1F98BF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001" w:type="dxa"/>
            <w:vAlign w:val="center"/>
          </w:tcPr>
          <w:p w14:paraId="263398BA" w14:textId="5B30663E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2476DA09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060" w:type="dxa"/>
            <w:vAlign w:val="center"/>
          </w:tcPr>
          <w:p w14:paraId="7E97432A" w14:textId="77777777" w:rsidR="0061379E" w:rsidRPr="00F67763" w:rsidRDefault="0061379E" w:rsidP="0000497F">
            <w:pPr>
              <w:rPr>
                <w:rFonts w:cstheme="minorHAnsi"/>
              </w:rPr>
            </w:pPr>
          </w:p>
          <w:p w14:paraId="0BF88F6F" w14:textId="77777777" w:rsidR="0061379E" w:rsidRPr="00F67763" w:rsidRDefault="0061379E" w:rsidP="0000497F">
            <w:pPr>
              <w:rPr>
                <w:rFonts w:cstheme="minorHAnsi"/>
              </w:rPr>
            </w:pPr>
          </w:p>
        </w:tc>
        <w:tc>
          <w:tcPr>
            <w:tcW w:w="1268" w:type="dxa"/>
            <w:vAlign w:val="center"/>
          </w:tcPr>
          <w:p w14:paraId="59A33B76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</w:p>
        </w:tc>
      </w:tr>
      <w:tr w:rsidR="00D22E27" w:rsidRPr="00F67763" w14:paraId="478DE601" w14:textId="77777777" w:rsidTr="00F43187">
        <w:tc>
          <w:tcPr>
            <w:tcW w:w="9067" w:type="dxa"/>
            <w:gridSpan w:val="6"/>
            <w:vAlign w:val="center"/>
          </w:tcPr>
          <w:p w14:paraId="1188C8D9" w14:textId="30659E9B" w:rsidR="00D22E27" w:rsidRPr="00F67763" w:rsidRDefault="00D22E27" w:rsidP="0000497F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Valeurs lues par le microcontrôleur de la carte</w:t>
            </w:r>
          </w:p>
        </w:tc>
      </w:tr>
      <w:tr w:rsidR="00AC00DC" w:rsidRPr="00F67763" w14:paraId="36E38FAB" w14:textId="77777777" w:rsidTr="00AC00DC">
        <w:tc>
          <w:tcPr>
            <w:tcW w:w="1555" w:type="dxa"/>
            <w:vAlign w:val="center"/>
          </w:tcPr>
          <w:p w14:paraId="5D756BFC" w14:textId="7E201AF4" w:rsidR="00AC00DC" w:rsidRPr="00D22E27" w:rsidRDefault="00AC00DC" w:rsidP="00AC00DC">
            <w:pPr>
              <w:rPr>
                <w:rFonts w:cstheme="minorHAnsi"/>
              </w:rPr>
            </w:pPr>
            <w:r w:rsidRPr="00F67763"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770" w:type="dxa"/>
            <w:vAlign w:val="center"/>
          </w:tcPr>
          <w:p w14:paraId="7CBC9868" w14:textId="764EC2AC" w:rsidR="00AC00DC" w:rsidRPr="00F67763" w:rsidRDefault="00AC00DC" w:rsidP="00AC00DC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Min (</w:t>
            </w:r>
            <w:r>
              <w:rPr>
                <w:rFonts w:cstheme="minorHAnsi"/>
              </w:rPr>
              <w:t>mA</w:t>
            </w:r>
            <w:r w:rsidRPr="00F67763">
              <w:rPr>
                <w:rFonts w:cstheme="minorHAnsi"/>
              </w:rPr>
              <w:t>)</w:t>
            </w:r>
          </w:p>
        </w:tc>
        <w:tc>
          <w:tcPr>
            <w:tcW w:w="1413" w:type="dxa"/>
            <w:vAlign w:val="center"/>
          </w:tcPr>
          <w:p w14:paraId="6A2FC344" w14:textId="1CFAE5CE" w:rsidR="00AC00DC" w:rsidRPr="00F67763" w:rsidRDefault="00AC00DC" w:rsidP="00AC00DC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</w:t>
            </w:r>
            <w:r>
              <w:rPr>
                <w:rFonts w:cstheme="minorHAnsi"/>
              </w:rPr>
              <w:t>mA</w:t>
            </w:r>
            <w:r w:rsidRPr="00F67763">
              <w:rPr>
                <w:rFonts w:cstheme="minorHAnsi"/>
              </w:rPr>
              <w:t>)</w:t>
            </w:r>
          </w:p>
        </w:tc>
        <w:tc>
          <w:tcPr>
            <w:tcW w:w="1001" w:type="dxa"/>
            <w:vAlign w:val="center"/>
          </w:tcPr>
          <w:p w14:paraId="456300B6" w14:textId="7F2BCB74" w:rsidR="00AC00DC" w:rsidRPr="00F67763" w:rsidRDefault="00AC00DC" w:rsidP="00AC00DC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Max (V)</w:t>
            </w:r>
          </w:p>
        </w:tc>
        <w:tc>
          <w:tcPr>
            <w:tcW w:w="3060" w:type="dxa"/>
            <w:vAlign w:val="center"/>
          </w:tcPr>
          <w:p w14:paraId="021F2D5F" w14:textId="1A756434" w:rsidR="00AC00DC" w:rsidRPr="00F67763" w:rsidRDefault="00AC00DC" w:rsidP="00AC00DC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Commentaire</w:t>
            </w:r>
          </w:p>
        </w:tc>
        <w:tc>
          <w:tcPr>
            <w:tcW w:w="1268" w:type="dxa"/>
            <w:vAlign w:val="center"/>
          </w:tcPr>
          <w:p w14:paraId="011C5488" w14:textId="49B6A9EA" w:rsidR="00AC00DC" w:rsidRPr="00F67763" w:rsidRDefault="00AC00DC" w:rsidP="00AC00DC">
            <w:pPr>
              <w:jc w:val="center"/>
              <w:rPr>
                <w:rFonts w:cstheme="minorHAnsi"/>
              </w:rPr>
            </w:pPr>
          </w:p>
        </w:tc>
      </w:tr>
      <w:tr w:rsidR="00AC00DC" w:rsidRPr="00F67763" w14:paraId="6814824C" w14:textId="77777777" w:rsidTr="00AC00DC">
        <w:tc>
          <w:tcPr>
            <w:tcW w:w="1555" w:type="dxa"/>
            <w:vAlign w:val="center"/>
          </w:tcPr>
          <w:p w14:paraId="35B90FDD" w14:textId="115E2903" w:rsidR="00AC00DC" w:rsidRPr="00D22E27" w:rsidRDefault="00AC00DC" w:rsidP="00AC00DC">
            <w:pPr>
              <w:rPr>
                <w:rFonts w:cstheme="minorHAnsi"/>
              </w:rPr>
            </w:pPr>
            <w:r w:rsidRPr="00D22E27">
              <w:rPr>
                <w:rFonts w:cstheme="minorHAnsi"/>
              </w:rPr>
              <w:t xml:space="preserve">Voltage </w:t>
            </w:r>
            <w:proofErr w:type="spellStart"/>
            <w:r w:rsidRPr="00D22E27">
              <w:rPr>
                <w:rFonts w:cstheme="minorHAnsi"/>
              </w:rPr>
              <w:t>Measure</w:t>
            </w:r>
            <w:proofErr w:type="spellEnd"/>
            <w:r w:rsidRPr="00D22E27">
              <w:rPr>
                <w:rFonts w:cstheme="minorHAnsi"/>
              </w:rPr>
              <w:t xml:space="preserve"> </w:t>
            </w:r>
            <w:proofErr w:type="spellStart"/>
            <w:r w:rsidRPr="00D22E27">
              <w:rPr>
                <w:rFonts w:cstheme="minorHAnsi"/>
              </w:rPr>
              <w:t>VMx</w:t>
            </w:r>
            <w:proofErr w:type="spellEnd"/>
          </w:p>
        </w:tc>
        <w:tc>
          <w:tcPr>
            <w:tcW w:w="770" w:type="dxa"/>
            <w:vAlign w:val="center"/>
          </w:tcPr>
          <w:p w14:paraId="17A2582C" w14:textId="645803EC" w:rsidR="00AC00DC" w:rsidRDefault="00AC00DC" w:rsidP="00AC00DC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413" w:type="dxa"/>
            <w:vAlign w:val="center"/>
          </w:tcPr>
          <w:p w14:paraId="4A1D3D04" w14:textId="1F9B588B" w:rsidR="00AC00DC" w:rsidRPr="00221A35" w:rsidRDefault="00AC00DC" w:rsidP="00AC00DC">
            <w:pPr>
              <w:jc w:val="center"/>
              <w:rPr>
                <w:rFonts w:cstheme="minorHAnsi"/>
              </w:rPr>
            </w:pPr>
            <w:r w:rsidRPr="00221A35">
              <w:rPr>
                <w:rFonts w:cstheme="minorHAnsi"/>
              </w:rPr>
              <w:t>TBD</w:t>
            </w:r>
          </w:p>
        </w:tc>
        <w:tc>
          <w:tcPr>
            <w:tcW w:w="1001" w:type="dxa"/>
            <w:vAlign w:val="center"/>
          </w:tcPr>
          <w:p w14:paraId="5EBAA2A9" w14:textId="25A07DE0" w:rsidR="00AC00DC" w:rsidRPr="00221A35" w:rsidRDefault="00AC00DC" w:rsidP="00AC00DC">
            <w:pPr>
              <w:jc w:val="center"/>
              <w:rPr>
                <w:rFonts w:cstheme="minorHAnsi"/>
              </w:rPr>
            </w:pPr>
            <w:r w:rsidRPr="00221A35">
              <w:rPr>
                <w:rFonts w:cstheme="minorHAnsi"/>
              </w:rPr>
              <w:t>TBD</w:t>
            </w:r>
          </w:p>
        </w:tc>
        <w:tc>
          <w:tcPr>
            <w:tcW w:w="3060" w:type="dxa"/>
            <w:vAlign w:val="center"/>
          </w:tcPr>
          <w:p w14:paraId="1909C8C1" w14:textId="77777777" w:rsidR="00AC00DC" w:rsidRDefault="00AC00DC" w:rsidP="00AC00DC">
            <w:pPr>
              <w:rPr>
                <w:rFonts w:cstheme="minorHAnsi"/>
              </w:rPr>
            </w:pPr>
            <w:r>
              <w:rPr>
                <w:rFonts w:cstheme="minorHAnsi"/>
              </w:rPr>
              <w:t>Haute Tension</w:t>
            </w:r>
          </w:p>
          <w:p w14:paraId="38FF0FED" w14:textId="27674771" w:rsidR="00AC00DC" w:rsidRDefault="00AC00DC" w:rsidP="00AC00DC">
            <w:pPr>
              <w:rPr>
                <w:rFonts w:cstheme="minorHAnsi"/>
              </w:rPr>
            </w:pPr>
            <w:r>
              <w:rPr>
                <w:rFonts w:cstheme="minorHAnsi"/>
              </w:rPr>
              <w:t>0 &lt; HT &lt; 1500V (TBC)</w:t>
            </w:r>
          </w:p>
        </w:tc>
        <w:tc>
          <w:tcPr>
            <w:tcW w:w="1268" w:type="dxa"/>
            <w:vAlign w:val="center"/>
          </w:tcPr>
          <w:p w14:paraId="2C12CB78" w14:textId="77777777" w:rsidR="00AC00DC" w:rsidRPr="00F67763" w:rsidRDefault="00AC00DC" w:rsidP="00AC00DC">
            <w:pPr>
              <w:jc w:val="center"/>
              <w:rPr>
                <w:rFonts w:cstheme="minorHAnsi"/>
              </w:rPr>
            </w:pPr>
          </w:p>
        </w:tc>
      </w:tr>
      <w:tr w:rsidR="00AC00DC" w:rsidRPr="00D22E27" w14:paraId="38C93F2F" w14:textId="77777777" w:rsidTr="00AC00DC">
        <w:tc>
          <w:tcPr>
            <w:tcW w:w="1555" w:type="dxa"/>
            <w:vAlign w:val="center"/>
          </w:tcPr>
          <w:p w14:paraId="03290C37" w14:textId="4D03373E" w:rsidR="00AC00DC" w:rsidRPr="00D22E27" w:rsidRDefault="00AC00DC" w:rsidP="00AC00DC">
            <w:pPr>
              <w:rPr>
                <w:rFonts w:cstheme="minorHAnsi"/>
                <w:lang w:val="en-GB"/>
              </w:rPr>
            </w:pPr>
            <w:r w:rsidRPr="00D22E27">
              <w:rPr>
                <w:rFonts w:cstheme="minorHAnsi"/>
                <w:lang w:val="en-GB"/>
              </w:rPr>
              <w:t>Current Measure</w:t>
            </w:r>
            <w:r>
              <w:rPr>
                <w:rFonts w:cstheme="minorHAnsi"/>
                <w:lang w:val="en-GB"/>
              </w:rPr>
              <w:t xml:space="preserve"> </w:t>
            </w:r>
            <w:proofErr w:type="spellStart"/>
            <w:r w:rsidRPr="00D22E27">
              <w:rPr>
                <w:rFonts w:cstheme="minorHAnsi"/>
                <w:lang w:val="en-GB"/>
              </w:rPr>
              <w:t>CMx</w:t>
            </w:r>
            <w:proofErr w:type="spellEnd"/>
          </w:p>
          <w:p w14:paraId="6448A71A" w14:textId="6AE23570" w:rsidR="00AC00DC" w:rsidRPr="00D22E27" w:rsidRDefault="00AC00DC" w:rsidP="00AC00DC">
            <w:pPr>
              <w:rPr>
                <w:rFonts w:cstheme="minorHAnsi"/>
                <w:lang w:val="en-GB"/>
              </w:rPr>
            </w:pPr>
            <w:proofErr w:type="spellStart"/>
            <w:r w:rsidRPr="00D22E27">
              <w:rPr>
                <w:rFonts w:cstheme="minorHAnsi"/>
                <w:lang w:val="en-GB"/>
              </w:rPr>
              <w:t>HK_I_A_x</w:t>
            </w:r>
            <w:proofErr w:type="spellEnd"/>
          </w:p>
        </w:tc>
        <w:tc>
          <w:tcPr>
            <w:tcW w:w="770" w:type="dxa"/>
            <w:vAlign w:val="center"/>
          </w:tcPr>
          <w:p w14:paraId="523F8B41" w14:textId="45EB8909" w:rsidR="00AC00DC" w:rsidRPr="00D22E27" w:rsidRDefault="00AC00DC" w:rsidP="00AC00DC">
            <w:pPr>
              <w:jc w:val="center"/>
              <w:rPr>
                <w:rFonts w:cstheme="minorHAnsi"/>
                <w:lang w:val="en-GB"/>
              </w:rPr>
            </w:pPr>
            <w:r w:rsidRPr="00C5722A">
              <w:rPr>
                <w:rFonts w:cstheme="minorHAnsi"/>
              </w:rPr>
              <w:t>TBD</w:t>
            </w:r>
          </w:p>
        </w:tc>
        <w:tc>
          <w:tcPr>
            <w:tcW w:w="1413" w:type="dxa"/>
            <w:vAlign w:val="center"/>
          </w:tcPr>
          <w:p w14:paraId="6ACE0B49" w14:textId="397CB3A8" w:rsidR="00AC00DC" w:rsidRPr="00D22E27" w:rsidRDefault="00AC00DC" w:rsidP="00AC00DC">
            <w:pPr>
              <w:jc w:val="center"/>
              <w:rPr>
                <w:rFonts w:cstheme="minorHAnsi"/>
                <w:lang w:val="en-GB"/>
              </w:rPr>
            </w:pPr>
            <w:r w:rsidRPr="00221A35">
              <w:rPr>
                <w:rFonts w:cstheme="minorHAnsi"/>
              </w:rPr>
              <w:t>TBD</w:t>
            </w:r>
          </w:p>
        </w:tc>
        <w:tc>
          <w:tcPr>
            <w:tcW w:w="1001" w:type="dxa"/>
            <w:vAlign w:val="center"/>
          </w:tcPr>
          <w:p w14:paraId="7D93E514" w14:textId="3C1D5C37" w:rsidR="00AC00DC" w:rsidRPr="00D22E27" w:rsidRDefault="00AC00DC" w:rsidP="00AC00DC">
            <w:pPr>
              <w:jc w:val="center"/>
              <w:rPr>
                <w:rFonts w:cstheme="minorHAnsi"/>
                <w:lang w:val="en-GB"/>
              </w:rPr>
            </w:pPr>
            <w:r w:rsidRPr="00221A35">
              <w:rPr>
                <w:rFonts w:cstheme="minorHAnsi"/>
              </w:rPr>
              <w:t>TBD</w:t>
            </w:r>
          </w:p>
        </w:tc>
        <w:tc>
          <w:tcPr>
            <w:tcW w:w="3060" w:type="dxa"/>
            <w:vAlign w:val="center"/>
          </w:tcPr>
          <w:p w14:paraId="2DC83052" w14:textId="73A2F75A" w:rsidR="00AC00DC" w:rsidRPr="00D22E27" w:rsidRDefault="00AC00DC" w:rsidP="00AC00DC">
            <w:pPr>
              <w:rPr>
                <w:rFonts w:cstheme="minorHAnsi"/>
              </w:rPr>
            </w:pPr>
            <w:r w:rsidRPr="00D22E27">
              <w:rPr>
                <w:rFonts w:cstheme="minorHAnsi"/>
              </w:rPr>
              <w:t>Courant de la partie H</w:t>
            </w:r>
            <w:r>
              <w:rPr>
                <w:rFonts w:cstheme="minorHAnsi"/>
              </w:rPr>
              <w:t>T</w:t>
            </w:r>
          </w:p>
        </w:tc>
        <w:tc>
          <w:tcPr>
            <w:tcW w:w="1268" w:type="dxa"/>
            <w:vAlign w:val="center"/>
          </w:tcPr>
          <w:p w14:paraId="73F27D99" w14:textId="7FA14401" w:rsidR="00AC00DC" w:rsidRPr="00D22E27" w:rsidRDefault="00AC00DC" w:rsidP="00AC00DC">
            <w:pPr>
              <w:jc w:val="center"/>
              <w:rPr>
                <w:rFonts w:cstheme="minorHAnsi"/>
              </w:rPr>
            </w:pPr>
          </w:p>
        </w:tc>
      </w:tr>
      <w:tr w:rsidR="00AC00DC" w:rsidRPr="00D22E27" w14:paraId="40B53079" w14:textId="77777777" w:rsidTr="00AC00DC">
        <w:tc>
          <w:tcPr>
            <w:tcW w:w="1555" w:type="dxa"/>
            <w:vAlign w:val="center"/>
          </w:tcPr>
          <w:p w14:paraId="4F449414" w14:textId="77777777" w:rsidR="00AC00DC" w:rsidRPr="00D22E27" w:rsidRDefault="00AC00DC" w:rsidP="00AC00DC">
            <w:pPr>
              <w:rPr>
                <w:rFonts w:cstheme="minorHAnsi"/>
                <w:lang w:val="en-GB"/>
              </w:rPr>
            </w:pPr>
            <w:r w:rsidRPr="00D22E27">
              <w:rPr>
                <w:rFonts w:cstheme="minorHAnsi"/>
                <w:lang w:val="en-GB"/>
              </w:rPr>
              <w:t xml:space="preserve">Current Channel </w:t>
            </w:r>
            <w:proofErr w:type="spellStart"/>
            <w:r w:rsidRPr="00D22E27">
              <w:rPr>
                <w:rFonts w:cstheme="minorHAnsi"/>
                <w:lang w:val="en-GB"/>
              </w:rPr>
              <w:t>CCx</w:t>
            </w:r>
            <w:proofErr w:type="spellEnd"/>
          </w:p>
          <w:p w14:paraId="4BD881E5" w14:textId="29196BAD" w:rsidR="00AC00DC" w:rsidRPr="00D22E27" w:rsidRDefault="00AC00DC" w:rsidP="00AC00DC">
            <w:pPr>
              <w:rPr>
                <w:rFonts w:cstheme="minorHAnsi"/>
                <w:lang w:val="en-GB"/>
              </w:rPr>
            </w:pPr>
            <w:proofErr w:type="spellStart"/>
            <w:r w:rsidRPr="00D22E27">
              <w:rPr>
                <w:rFonts w:cstheme="minorHAnsi"/>
                <w:lang w:val="en-GB"/>
              </w:rPr>
              <w:t>HK_I_HVPA_x</w:t>
            </w:r>
            <w:proofErr w:type="spellEnd"/>
          </w:p>
        </w:tc>
        <w:tc>
          <w:tcPr>
            <w:tcW w:w="770" w:type="dxa"/>
            <w:vAlign w:val="center"/>
          </w:tcPr>
          <w:p w14:paraId="45FFD857" w14:textId="065694F4" w:rsidR="00AC00DC" w:rsidRPr="00AC00DC" w:rsidRDefault="00AC00DC" w:rsidP="00AC00DC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  <w:r w:rsidRPr="00AC00DC">
              <w:rPr>
                <w:rFonts w:cstheme="minorHAnsi"/>
                <w:i/>
                <w:iCs/>
                <w:color w:val="808080" w:themeColor="background1" w:themeShade="80"/>
              </w:rPr>
              <w:t>4</w:t>
            </w:r>
            <w:r>
              <w:rPr>
                <w:rFonts w:cstheme="minorHAnsi"/>
                <w:i/>
                <w:iCs/>
                <w:color w:val="808080" w:themeColor="background1" w:themeShade="80"/>
              </w:rPr>
              <w:t>9</w:t>
            </w:r>
          </w:p>
          <w:p w14:paraId="4BFBFBF7" w14:textId="5A81F0CD" w:rsidR="00AC00DC" w:rsidRPr="00D22E27" w:rsidRDefault="00AC00DC" w:rsidP="00AC00DC">
            <w:pPr>
              <w:jc w:val="center"/>
              <w:rPr>
                <w:rFonts w:cstheme="minorHAnsi"/>
                <w:lang w:val="en-GB"/>
              </w:rPr>
            </w:pPr>
            <w:r w:rsidRPr="00C5722A">
              <w:rPr>
                <w:rFonts w:cstheme="minorHAnsi"/>
              </w:rPr>
              <w:t>TBD</w:t>
            </w:r>
          </w:p>
        </w:tc>
        <w:tc>
          <w:tcPr>
            <w:tcW w:w="1413" w:type="dxa"/>
            <w:vAlign w:val="center"/>
          </w:tcPr>
          <w:p w14:paraId="77F637D0" w14:textId="77777777" w:rsidR="00AC00DC" w:rsidRPr="00AC00DC" w:rsidRDefault="00AC00DC" w:rsidP="00AC00DC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  <w:r w:rsidRPr="00AC00DC">
              <w:rPr>
                <w:rFonts w:cstheme="minorHAnsi"/>
                <w:i/>
                <w:iCs/>
                <w:color w:val="808080" w:themeColor="background1" w:themeShade="80"/>
              </w:rPr>
              <w:t>52</w:t>
            </w:r>
          </w:p>
          <w:p w14:paraId="1CFE2167" w14:textId="4A2E9425" w:rsidR="00AC00DC" w:rsidRPr="00D22E27" w:rsidRDefault="00AC00DC" w:rsidP="00AC00DC">
            <w:pPr>
              <w:jc w:val="center"/>
              <w:rPr>
                <w:rFonts w:cstheme="minorHAnsi"/>
                <w:lang w:val="en-GB"/>
              </w:rPr>
            </w:pPr>
            <w:r w:rsidRPr="00221A35">
              <w:rPr>
                <w:rFonts w:cstheme="minorHAnsi"/>
              </w:rPr>
              <w:t>TBD</w:t>
            </w:r>
          </w:p>
        </w:tc>
        <w:tc>
          <w:tcPr>
            <w:tcW w:w="1001" w:type="dxa"/>
            <w:vAlign w:val="center"/>
          </w:tcPr>
          <w:p w14:paraId="3C078F80" w14:textId="6B39A794" w:rsidR="00AC00DC" w:rsidRPr="00AC00DC" w:rsidRDefault="00AC00DC" w:rsidP="00AC00DC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  <w:r>
              <w:rPr>
                <w:rFonts w:cstheme="minorHAnsi"/>
                <w:i/>
                <w:iCs/>
                <w:color w:val="808080" w:themeColor="background1" w:themeShade="80"/>
              </w:rPr>
              <w:t>55</w:t>
            </w:r>
          </w:p>
          <w:p w14:paraId="5C542AC2" w14:textId="167289E3" w:rsidR="00AC00DC" w:rsidRPr="00D22E27" w:rsidRDefault="00AC00DC" w:rsidP="00AC00DC">
            <w:pPr>
              <w:jc w:val="center"/>
              <w:rPr>
                <w:rFonts w:cstheme="minorHAnsi"/>
                <w:lang w:val="en-GB"/>
              </w:rPr>
            </w:pPr>
            <w:r w:rsidRPr="00221A35">
              <w:rPr>
                <w:rFonts w:cstheme="minorHAnsi"/>
              </w:rPr>
              <w:t>TBD</w:t>
            </w:r>
          </w:p>
        </w:tc>
        <w:tc>
          <w:tcPr>
            <w:tcW w:w="3060" w:type="dxa"/>
            <w:vAlign w:val="center"/>
          </w:tcPr>
          <w:p w14:paraId="23F9331D" w14:textId="4DF83FD7" w:rsidR="00AC00DC" w:rsidRPr="00D22E27" w:rsidRDefault="00AC00DC" w:rsidP="00AC00DC">
            <w:pPr>
              <w:rPr>
                <w:rFonts w:cstheme="minorHAnsi"/>
              </w:rPr>
            </w:pPr>
            <w:r w:rsidRPr="00D22E27">
              <w:rPr>
                <w:rFonts w:cstheme="minorHAnsi"/>
              </w:rPr>
              <w:t>Courant de la carte H</w:t>
            </w:r>
            <w:r>
              <w:rPr>
                <w:rFonts w:cstheme="minorHAnsi"/>
              </w:rPr>
              <w:t>VPA</w:t>
            </w:r>
          </w:p>
        </w:tc>
        <w:tc>
          <w:tcPr>
            <w:tcW w:w="1268" w:type="dxa"/>
            <w:vAlign w:val="center"/>
          </w:tcPr>
          <w:p w14:paraId="2A2AA2D3" w14:textId="68BADDEF" w:rsidR="00AC00DC" w:rsidRPr="00D22E27" w:rsidRDefault="00AC00DC" w:rsidP="00AC00DC">
            <w:pPr>
              <w:jc w:val="center"/>
              <w:rPr>
                <w:rFonts w:cstheme="minorHAnsi"/>
              </w:rPr>
            </w:pPr>
          </w:p>
        </w:tc>
      </w:tr>
    </w:tbl>
    <w:p w14:paraId="519BECA8" w14:textId="2853CA88" w:rsidR="005B5D77" w:rsidRPr="00D22E27" w:rsidRDefault="005B5D77">
      <w:pPr>
        <w:rPr>
          <w:rFonts w:cstheme="minorHAnsi"/>
          <w:b/>
          <w:bCs/>
          <w:sz w:val="24"/>
          <w:szCs w:val="24"/>
        </w:rPr>
      </w:pPr>
    </w:p>
    <w:p w14:paraId="79250B82" w14:textId="45C5D57D" w:rsidR="0061379E" w:rsidRPr="00F67763" w:rsidRDefault="0061379E" w:rsidP="0061379E">
      <w:pPr>
        <w:rPr>
          <w:rFonts w:cstheme="minorHAnsi"/>
          <w:b/>
          <w:bCs/>
          <w:sz w:val="24"/>
          <w:szCs w:val="24"/>
        </w:rPr>
      </w:pPr>
      <w:r w:rsidRPr="00F67763">
        <w:rPr>
          <w:rFonts w:cstheme="minorHAnsi"/>
          <w:b/>
          <w:bCs/>
          <w:sz w:val="24"/>
          <w:szCs w:val="24"/>
        </w:rPr>
        <w:t>Entrées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1489"/>
        <w:gridCol w:w="1123"/>
        <w:gridCol w:w="1407"/>
        <w:gridCol w:w="1263"/>
        <w:gridCol w:w="3785"/>
      </w:tblGrid>
      <w:tr w:rsidR="0061379E" w:rsidRPr="00F67763" w14:paraId="5D6E4385" w14:textId="77777777" w:rsidTr="0000497F">
        <w:tc>
          <w:tcPr>
            <w:tcW w:w="1413" w:type="dxa"/>
            <w:vAlign w:val="center"/>
          </w:tcPr>
          <w:p w14:paraId="1D377962" w14:textId="77777777" w:rsidR="0061379E" w:rsidRPr="00F67763" w:rsidRDefault="0061379E" w:rsidP="0000497F">
            <w:pPr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1134" w:type="dxa"/>
            <w:vAlign w:val="center"/>
          </w:tcPr>
          <w:p w14:paraId="74386184" w14:textId="77777777" w:rsidR="0061379E" w:rsidRPr="00F67763" w:rsidRDefault="0061379E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Min (V)</w:t>
            </w:r>
          </w:p>
        </w:tc>
        <w:tc>
          <w:tcPr>
            <w:tcW w:w="1417" w:type="dxa"/>
            <w:vAlign w:val="center"/>
          </w:tcPr>
          <w:p w14:paraId="3201F8A5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(V)</w:t>
            </w:r>
          </w:p>
        </w:tc>
        <w:tc>
          <w:tcPr>
            <w:tcW w:w="1276" w:type="dxa"/>
            <w:vAlign w:val="center"/>
          </w:tcPr>
          <w:p w14:paraId="10AC96CE" w14:textId="77777777" w:rsidR="0061379E" w:rsidRPr="00F67763" w:rsidRDefault="0061379E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Max (V)</w:t>
            </w:r>
          </w:p>
        </w:tc>
        <w:tc>
          <w:tcPr>
            <w:tcW w:w="3827" w:type="dxa"/>
            <w:vAlign w:val="center"/>
          </w:tcPr>
          <w:p w14:paraId="48220D8A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Commentaire</w:t>
            </w:r>
          </w:p>
        </w:tc>
      </w:tr>
      <w:tr w:rsidR="0061379E" w:rsidRPr="00F67763" w14:paraId="03CCE5CB" w14:textId="77777777" w:rsidTr="0000497F">
        <w:tc>
          <w:tcPr>
            <w:tcW w:w="1413" w:type="dxa"/>
            <w:vAlign w:val="center"/>
          </w:tcPr>
          <w:p w14:paraId="6A211DBB" w14:textId="111214DB" w:rsidR="0061379E" w:rsidRPr="00F67763" w:rsidRDefault="0061379E" w:rsidP="0000497F">
            <w:pPr>
              <w:rPr>
                <w:rFonts w:cstheme="minorHAnsi"/>
              </w:rPr>
            </w:pPr>
            <w:proofErr w:type="spellStart"/>
            <w:r w:rsidRPr="00F67763">
              <w:rPr>
                <w:rFonts w:cstheme="minorHAnsi"/>
              </w:rPr>
              <w:t>CRTL_HT</w:t>
            </w:r>
            <w:r w:rsidR="009E2415" w:rsidRPr="00F67763">
              <w:rPr>
                <w:rFonts w:cstheme="minorHAnsi"/>
              </w:rPr>
              <w:t>_DUx</w:t>
            </w:r>
            <w:proofErr w:type="spellEnd"/>
          </w:p>
        </w:tc>
        <w:tc>
          <w:tcPr>
            <w:tcW w:w="1134" w:type="dxa"/>
            <w:vAlign w:val="center"/>
          </w:tcPr>
          <w:p w14:paraId="137E75AA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7574AF5B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18782388" w14:textId="43A94E4E" w:rsidR="0016673E" w:rsidRPr="00F67763" w:rsidRDefault="0061379E" w:rsidP="00C60DB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53F7DA6B" w14:textId="709F37DF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</w:t>
            </w:r>
            <w:r w:rsidR="005A6801" w:rsidRPr="00F67763">
              <w:rPr>
                <w:rFonts w:cstheme="minorHAnsi"/>
              </w:rPr>
              <w:t>2</w:t>
            </w:r>
          </w:p>
          <w:p w14:paraId="668315AF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3827" w:type="dxa"/>
          </w:tcPr>
          <w:p w14:paraId="4DE3BA1B" w14:textId="2ECB9952" w:rsidR="0061379E" w:rsidRPr="00F67763" w:rsidRDefault="0061379E" w:rsidP="0000497F">
            <w:pPr>
              <w:tabs>
                <w:tab w:val="left" w:pos="357"/>
              </w:tabs>
              <w:rPr>
                <w:rFonts w:cstheme="minorHAnsi"/>
              </w:rPr>
            </w:pPr>
            <w:r w:rsidRPr="00F67763">
              <w:rPr>
                <w:rFonts w:cstheme="minorHAnsi"/>
              </w:rPr>
              <w:t>De 0V à 3,</w:t>
            </w:r>
            <w:r w:rsidR="005A6801" w:rsidRPr="00F67763">
              <w:rPr>
                <w:rFonts w:cstheme="minorHAnsi"/>
              </w:rPr>
              <w:t>2</w:t>
            </w:r>
            <w:r w:rsidRPr="00F67763">
              <w:rPr>
                <w:rFonts w:cstheme="minorHAnsi"/>
              </w:rPr>
              <w:t>V Contrôle de la HT</w:t>
            </w:r>
          </w:p>
          <w:p w14:paraId="34678E5A" w14:textId="65F87A4D" w:rsidR="0061379E" w:rsidRPr="00F67763" w:rsidRDefault="0061379E" w:rsidP="0000497F">
            <w:pPr>
              <w:tabs>
                <w:tab w:val="left" w:pos="357"/>
              </w:tabs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3,175V est la tension </w:t>
            </w:r>
            <w:r w:rsidR="005A6801" w:rsidRPr="00F67763">
              <w:rPr>
                <w:rFonts w:cstheme="minorHAnsi"/>
              </w:rPr>
              <w:t>max</w:t>
            </w:r>
            <w:r w:rsidRPr="00F67763">
              <w:rPr>
                <w:rFonts w:cstheme="minorHAnsi"/>
              </w:rPr>
              <w:t xml:space="preserve"> HT ON</w:t>
            </w:r>
          </w:p>
        </w:tc>
      </w:tr>
      <w:tr w:rsidR="0061379E" w:rsidRPr="00F67763" w14:paraId="2B0F387D" w14:textId="77777777" w:rsidTr="0000497F">
        <w:tc>
          <w:tcPr>
            <w:tcW w:w="1413" w:type="dxa"/>
            <w:vAlign w:val="center"/>
          </w:tcPr>
          <w:p w14:paraId="66986114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IB_UC_RESET</w:t>
            </w:r>
          </w:p>
        </w:tc>
        <w:tc>
          <w:tcPr>
            <w:tcW w:w="1134" w:type="dxa"/>
            <w:vAlign w:val="center"/>
          </w:tcPr>
          <w:p w14:paraId="7ED12F47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3A0FB007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06E0D27D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</w:tc>
        <w:tc>
          <w:tcPr>
            <w:tcW w:w="1276" w:type="dxa"/>
            <w:vAlign w:val="center"/>
          </w:tcPr>
          <w:p w14:paraId="79F7C5FF" w14:textId="427BD205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3173B782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3F53B10C" w14:textId="77777777" w:rsidR="0061379E" w:rsidRPr="00F67763" w:rsidRDefault="0061379E" w:rsidP="0000497F">
            <w:pPr>
              <w:tabs>
                <w:tab w:val="left" w:pos="460"/>
              </w:tabs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0V </w:t>
            </w:r>
            <w:r w:rsidRPr="00F67763">
              <w:rPr>
                <w:rFonts w:cstheme="minorHAnsi"/>
              </w:rPr>
              <w:tab/>
            </w:r>
            <w:r w:rsidRPr="00F67763">
              <w:rPr>
                <w:rFonts w:cstheme="minorHAnsi"/>
              </w:rPr>
              <w:sym w:font="Wingdings" w:char="F0E0"/>
            </w:r>
            <w:r w:rsidRPr="00F67763">
              <w:rPr>
                <w:rFonts w:cstheme="minorHAnsi"/>
              </w:rPr>
              <w:t xml:space="preserve"> Fonctionnement nominal</w:t>
            </w:r>
          </w:p>
          <w:p w14:paraId="08BBE364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3,3V </w:t>
            </w:r>
            <w:r w:rsidRPr="00F67763">
              <w:rPr>
                <w:rFonts w:cstheme="minorHAnsi"/>
              </w:rPr>
              <w:sym w:font="Wingdings" w:char="F0E0"/>
            </w:r>
            <w:r w:rsidRPr="00F67763">
              <w:rPr>
                <w:rFonts w:cstheme="minorHAnsi"/>
              </w:rPr>
              <w:t xml:space="preserve"> Reset du µContrôleur</w:t>
            </w:r>
          </w:p>
        </w:tc>
      </w:tr>
      <w:tr w:rsidR="0061379E" w:rsidRPr="00F67763" w14:paraId="009196A6" w14:textId="77777777" w:rsidTr="0000497F">
        <w:tc>
          <w:tcPr>
            <w:tcW w:w="1413" w:type="dxa"/>
            <w:vAlign w:val="center"/>
          </w:tcPr>
          <w:p w14:paraId="01F6DFFE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SPIEN_HV</w:t>
            </w:r>
          </w:p>
        </w:tc>
        <w:tc>
          <w:tcPr>
            <w:tcW w:w="1134" w:type="dxa"/>
            <w:vAlign w:val="center"/>
          </w:tcPr>
          <w:p w14:paraId="76FBB8CF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31EDDD7B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0D56810B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4AA12FCE" w14:textId="6BBFC6FB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24B3BD24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1E6BD69C" w14:textId="77777777" w:rsidR="0061379E" w:rsidRPr="00F67763" w:rsidRDefault="0061379E" w:rsidP="0000497F">
            <w:pPr>
              <w:rPr>
                <w:rFonts w:cstheme="minorHAnsi"/>
              </w:rPr>
            </w:pPr>
          </w:p>
          <w:p w14:paraId="2A14F1EB" w14:textId="77777777" w:rsidR="0061379E" w:rsidRPr="00F67763" w:rsidRDefault="0061379E" w:rsidP="0000497F">
            <w:pPr>
              <w:rPr>
                <w:rFonts w:cstheme="minorHAnsi"/>
              </w:rPr>
            </w:pPr>
          </w:p>
        </w:tc>
      </w:tr>
      <w:tr w:rsidR="0061379E" w:rsidRPr="00F67763" w14:paraId="4ABE90D0" w14:textId="77777777" w:rsidTr="0000497F">
        <w:tc>
          <w:tcPr>
            <w:tcW w:w="1413" w:type="dxa"/>
            <w:vAlign w:val="center"/>
          </w:tcPr>
          <w:p w14:paraId="6C4CFC59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SPI_SCK</w:t>
            </w:r>
          </w:p>
        </w:tc>
        <w:tc>
          <w:tcPr>
            <w:tcW w:w="1134" w:type="dxa"/>
            <w:vAlign w:val="center"/>
          </w:tcPr>
          <w:p w14:paraId="6079DC51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3E05E9B7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03E3E69A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5912629B" w14:textId="113AA600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315DCB25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7647276D" w14:textId="11375881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Fréquence : </w:t>
            </w:r>
            <w:r w:rsidR="00BB1FE0">
              <w:rPr>
                <w:rFonts w:cstheme="minorHAnsi"/>
              </w:rPr>
              <w:t>~1,5MHz</w:t>
            </w:r>
          </w:p>
          <w:p w14:paraId="22C06A66" w14:textId="77777777" w:rsidR="0061379E" w:rsidRPr="00F67763" w:rsidRDefault="0061379E" w:rsidP="0000497F">
            <w:pPr>
              <w:rPr>
                <w:rFonts w:cstheme="minorHAnsi"/>
              </w:rPr>
            </w:pPr>
          </w:p>
        </w:tc>
      </w:tr>
      <w:tr w:rsidR="0061379E" w:rsidRPr="00F67763" w14:paraId="0BCD528C" w14:textId="77777777" w:rsidTr="0000497F">
        <w:tc>
          <w:tcPr>
            <w:tcW w:w="1413" w:type="dxa"/>
            <w:vAlign w:val="center"/>
          </w:tcPr>
          <w:p w14:paraId="0BC65987" w14:textId="77777777" w:rsidR="0061379E" w:rsidRPr="00F67763" w:rsidRDefault="0061379E" w:rsidP="0000497F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SPI_MOSI</w:t>
            </w:r>
          </w:p>
        </w:tc>
        <w:tc>
          <w:tcPr>
            <w:tcW w:w="1134" w:type="dxa"/>
            <w:vAlign w:val="center"/>
          </w:tcPr>
          <w:p w14:paraId="53653AFA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6D9465BB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710F99C3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7E8ABE27" w14:textId="299AC06A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2BADE929" w14:textId="77777777" w:rsidR="0061379E" w:rsidRPr="00F67763" w:rsidRDefault="0061379E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49D6A1A3" w14:textId="77777777" w:rsidR="0061379E" w:rsidRPr="00F67763" w:rsidRDefault="0061379E" w:rsidP="0000497F">
            <w:pPr>
              <w:rPr>
                <w:rFonts w:cstheme="minorHAnsi"/>
              </w:rPr>
            </w:pPr>
          </w:p>
          <w:p w14:paraId="4A03B897" w14:textId="77777777" w:rsidR="0061379E" w:rsidRPr="00F67763" w:rsidRDefault="0061379E" w:rsidP="0000497F">
            <w:pPr>
              <w:rPr>
                <w:rFonts w:cstheme="minorHAnsi"/>
              </w:rPr>
            </w:pPr>
          </w:p>
        </w:tc>
      </w:tr>
    </w:tbl>
    <w:p w14:paraId="77104221" w14:textId="77777777" w:rsidR="005B5D77" w:rsidRPr="00F67763" w:rsidRDefault="005B5D77" w:rsidP="0061379E">
      <w:pPr>
        <w:rPr>
          <w:rFonts w:cstheme="minorHAnsi"/>
          <w:b/>
          <w:bCs/>
          <w:sz w:val="24"/>
          <w:szCs w:val="24"/>
        </w:rPr>
      </w:pPr>
    </w:p>
    <w:p w14:paraId="005910DB" w14:textId="556DF9AD" w:rsidR="0061379E" w:rsidRPr="00F67763" w:rsidRDefault="0061379E" w:rsidP="0061379E">
      <w:pPr>
        <w:rPr>
          <w:rFonts w:cstheme="minorHAnsi"/>
          <w:b/>
          <w:bCs/>
          <w:sz w:val="24"/>
          <w:szCs w:val="24"/>
        </w:rPr>
      </w:pPr>
      <w:r w:rsidRPr="00F67763">
        <w:rPr>
          <w:rFonts w:cstheme="minorHAnsi"/>
          <w:b/>
          <w:bCs/>
          <w:sz w:val="24"/>
          <w:szCs w:val="24"/>
        </w:rPr>
        <w:t>Signaux de données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2139"/>
        <w:gridCol w:w="2830"/>
        <w:gridCol w:w="2102"/>
        <w:gridCol w:w="1996"/>
      </w:tblGrid>
      <w:tr w:rsidR="00033797" w:rsidRPr="00F67763" w14:paraId="008C025D" w14:textId="77777777" w:rsidTr="00C47DFD">
        <w:tc>
          <w:tcPr>
            <w:tcW w:w="2139" w:type="dxa"/>
            <w:vAlign w:val="center"/>
          </w:tcPr>
          <w:p w14:paraId="73E848AB" w14:textId="27B6FA20" w:rsidR="00033797" w:rsidRPr="00F67763" w:rsidRDefault="00033797" w:rsidP="0000497F">
            <w:pPr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6928" w:type="dxa"/>
            <w:gridSpan w:val="3"/>
            <w:vAlign w:val="center"/>
          </w:tcPr>
          <w:p w14:paraId="3138C148" w14:textId="0E9EE572" w:rsidR="00033797" w:rsidRPr="00F67763" w:rsidRDefault="00E75665" w:rsidP="0000497F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C</w:t>
            </w:r>
            <w:r w:rsidR="00A40E72" w:rsidRPr="00F67763">
              <w:rPr>
                <w:rFonts w:cstheme="minorHAnsi"/>
                <w:b/>
                <w:bCs/>
              </w:rPr>
              <w:t>ontinuité</w:t>
            </w:r>
            <w:r w:rsidR="00CC0CA9" w:rsidRPr="00F67763">
              <w:rPr>
                <w:rFonts w:cstheme="minorHAnsi"/>
                <w:b/>
                <w:bCs/>
              </w:rPr>
              <w:t xml:space="preserve"> en 4 fils</w:t>
            </w:r>
          </w:p>
        </w:tc>
      </w:tr>
      <w:tr w:rsidR="00033797" w:rsidRPr="00F67763" w14:paraId="04E1AD19" w14:textId="77777777" w:rsidTr="00C47DFD">
        <w:tc>
          <w:tcPr>
            <w:tcW w:w="2139" w:type="dxa"/>
            <w:vAlign w:val="center"/>
          </w:tcPr>
          <w:p w14:paraId="16435F10" w14:textId="71B429DD" w:rsidR="00033797" w:rsidRPr="00F67763" w:rsidRDefault="00033797" w:rsidP="0000497F">
            <w:pPr>
              <w:rPr>
                <w:rFonts w:cstheme="minorHAnsi"/>
              </w:rPr>
            </w:pPr>
          </w:p>
        </w:tc>
        <w:tc>
          <w:tcPr>
            <w:tcW w:w="2830" w:type="dxa"/>
            <w:vAlign w:val="center"/>
          </w:tcPr>
          <w:p w14:paraId="31A2A1E9" w14:textId="15F75C78" w:rsidR="00033797" w:rsidRPr="00F67763" w:rsidRDefault="00033797" w:rsidP="0000497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Min (</w:t>
            </w:r>
            <w:r w:rsidRPr="00F67763">
              <w:rPr>
                <w:rFonts w:cstheme="minorHAnsi"/>
                <w:color w:val="000000"/>
                <w:sz w:val="20"/>
                <w:szCs w:val="20"/>
                <w:shd w:val="clear" w:color="auto" w:fill="FFFFFF"/>
              </w:rPr>
              <w:t>Ω</w:t>
            </w:r>
            <w:r w:rsidRPr="00F67763">
              <w:rPr>
                <w:rFonts w:cstheme="minorHAnsi"/>
              </w:rPr>
              <w:t>)</w:t>
            </w:r>
          </w:p>
        </w:tc>
        <w:tc>
          <w:tcPr>
            <w:tcW w:w="2102" w:type="dxa"/>
            <w:vAlign w:val="center"/>
          </w:tcPr>
          <w:p w14:paraId="472A365B" w14:textId="097FA31B" w:rsidR="00033797" w:rsidRPr="00F67763" w:rsidRDefault="00033797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</w:t>
            </w:r>
            <w:r w:rsidRPr="00F67763">
              <w:rPr>
                <w:rFonts w:cstheme="minorHAnsi"/>
                <w:color w:val="000000"/>
                <w:sz w:val="20"/>
                <w:szCs w:val="20"/>
                <w:shd w:val="clear" w:color="auto" w:fill="FFFFFF"/>
              </w:rPr>
              <w:t>Ω</w:t>
            </w:r>
            <w:r w:rsidRPr="00F67763">
              <w:rPr>
                <w:rFonts w:cstheme="minorHAnsi"/>
              </w:rPr>
              <w:t>)</w:t>
            </w:r>
          </w:p>
        </w:tc>
        <w:tc>
          <w:tcPr>
            <w:tcW w:w="1996" w:type="dxa"/>
            <w:vAlign w:val="center"/>
          </w:tcPr>
          <w:p w14:paraId="397426ED" w14:textId="15802476" w:rsidR="00033797" w:rsidRPr="00F67763" w:rsidRDefault="00033797" w:rsidP="0000497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Max (</w:t>
            </w:r>
            <w:r w:rsidRPr="00F67763">
              <w:rPr>
                <w:rFonts w:cstheme="minorHAnsi"/>
                <w:color w:val="000000"/>
                <w:sz w:val="20"/>
                <w:szCs w:val="20"/>
                <w:shd w:val="clear" w:color="auto" w:fill="FFFFFF"/>
              </w:rPr>
              <w:t>Ω</w:t>
            </w:r>
            <w:r w:rsidRPr="00F67763">
              <w:rPr>
                <w:rFonts w:cstheme="minorHAnsi"/>
              </w:rPr>
              <w:t>)</w:t>
            </w:r>
          </w:p>
        </w:tc>
      </w:tr>
      <w:tr w:rsidR="00033797" w:rsidRPr="00F67763" w14:paraId="3B5D12FC" w14:textId="77777777" w:rsidTr="006069FB">
        <w:trPr>
          <w:trHeight w:val="599"/>
        </w:trPr>
        <w:tc>
          <w:tcPr>
            <w:tcW w:w="2139" w:type="dxa"/>
            <w:vAlign w:val="center"/>
          </w:tcPr>
          <w:p w14:paraId="4E2DD9F8" w14:textId="77777777" w:rsidR="00033797" w:rsidRPr="00F67763" w:rsidRDefault="00033797" w:rsidP="00BC6F16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HG+_</w:t>
            </w:r>
            <w:proofErr w:type="spellStart"/>
            <w:r w:rsidRPr="00F67763">
              <w:rPr>
                <w:rFonts w:cstheme="minorHAnsi"/>
              </w:rPr>
              <w:t>DUx</w:t>
            </w:r>
            <w:proofErr w:type="spellEnd"/>
            <w:r w:rsidRPr="00F67763">
              <w:rPr>
                <w:rFonts w:cstheme="minorHAnsi"/>
              </w:rPr>
              <w:t>, LG+_</w:t>
            </w:r>
            <w:proofErr w:type="spellStart"/>
            <w:r w:rsidRPr="00F67763">
              <w:rPr>
                <w:rFonts w:cstheme="minorHAnsi"/>
              </w:rPr>
              <w:t>DUx</w:t>
            </w:r>
            <w:proofErr w:type="spellEnd"/>
          </w:p>
          <w:p w14:paraId="60BA4ABB" w14:textId="500FE3A6" w:rsidR="00033797" w:rsidRPr="00F67763" w:rsidRDefault="00033797" w:rsidP="00BC6F16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>HG-_</w:t>
            </w:r>
            <w:proofErr w:type="spellStart"/>
            <w:r w:rsidRPr="00F67763">
              <w:rPr>
                <w:rFonts w:cstheme="minorHAnsi"/>
              </w:rPr>
              <w:t>DUx</w:t>
            </w:r>
            <w:proofErr w:type="spellEnd"/>
            <w:r w:rsidRPr="00F67763">
              <w:rPr>
                <w:rFonts w:cstheme="minorHAnsi"/>
              </w:rPr>
              <w:t>, LG-_</w:t>
            </w:r>
            <w:proofErr w:type="spellStart"/>
            <w:r w:rsidRPr="00F67763">
              <w:rPr>
                <w:rFonts w:cstheme="minorHAnsi"/>
              </w:rPr>
              <w:t>DUx</w:t>
            </w:r>
            <w:proofErr w:type="spellEnd"/>
          </w:p>
        </w:tc>
        <w:tc>
          <w:tcPr>
            <w:tcW w:w="2830" w:type="dxa"/>
            <w:vAlign w:val="center"/>
          </w:tcPr>
          <w:p w14:paraId="65D1E00B" w14:textId="12BEEC15" w:rsidR="00033797" w:rsidRPr="00F67763" w:rsidRDefault="006E0309" w:rsidP="0003379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2102" w:type="dxa"/>
            <w:vAlign w:val="center"/>
          </w:tcPr>
          <w:p w14:paraId="3F8CE65B" w14:textId="5C1CFE54" w:rsidR="00033797" w:rsidRPr="00F67763" w:rsidRDefault="006E0309" w:rsidP="0003379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&lt; </w:t>
            </w:r>
            <w:r w:rsidR="00F5699B" w:rsidRPr="00F67763">
              <w:rPr>
                <w:rFonts w:cstheme="minorHAnsi"/>
              </w:rPr>
              <w:t>1</w:t>
            </w:r>
          </w:p>
        </w:tc>
        <w:tc>
          <w:tcPr>
            <w:tcW w:w="1996" w:type="dxa"/>
            <w:vAlign w:val="center"/>
          </w:tcPr>
          <w:p w14:paraId="1B6DFB2A" w14:textId="3BD29D75" w:rsidR="00033797" w:rsidRPr="00F67763" w:rsidRDefault="006E0309" w:rsidP="0003379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</w:tr>
    </w:tbl>
    <w:p w14:paraId="6CE2A866" w14:textId="3CD99224" w:rsidR="00E904A5" w:rsidRPr="00F67763" w:rsidRDefault="00E904A5" w:rsidP="00E904A5">
      <w:pPr>
        <w:pStyle w:val="Titre2"/>
        <w:numPr>
          <w:ilvl w:val="0"/>
          <w:numId w:val="0"/>
        </w:numPr>
        <w:ind w:left="360"/>
        <w:rPr>
          <w:rFonts w:cstheme="minorHAnsi"/>
        </w:rPr>
      </w:pPr>
    </w:p>
    <w:p w14:paraId="01C83B96" w14:textId="77777777" w:rsidR="00300C65" w:rsidRPr="00F67763" w:rsidRDefault="00300C65" w:rsidP="00300C65">
      <w:pPr>
        <w:rPr>
          <w:rFonts w:cstheme="minorHAnsi"/>
        </w:rPr>
      </w:pPr>
    </w:p>
    <w:p w14:paraId="6F4935C1" w14:textId="77777777" w:rsidR="00AB7B46" w:rsidRPr="00F67763" w:rsidRDefault="00AB7B46">
      <w:pPr>
        <w:rPr>
          <w:rFonts w:eastAsiaTheme="majorEastAsia" w:cstheme="minorHAnsi"/>
          <w:b/>
          <w:sz w:val="28"/>
          <w:szCs w:val="32"/>
        </w:rPr>
      </w:pPr>
      <w:r w:rsidRPr="00F67763">
        <w:rPr>
          <w:rFonts w:cstheme="minorHAnsi"/>
        </w:rPr>
        <w:br w:type="page"/>
      </w:r>
    </w:p>
    <w:p w14:paraId="33F4E1B0" w14:textId="544B7EB8" w:rsidR="00D47940" w:rsidRPr="00F67763" w:rsidRDefault="00D47940" w:rsidP="00082945">
      <w:pPr>
        <w:pStyle w:val="Titre1"/>
        <w:rPr>
          <w:rFonts w:cstheme="minorHAnsi"/>
        </w:rPr>
      </w:pPr>
      <w:r w:rsidRPr="00F67763">
        <w:rPr>
          <w:rFonts w:cstheme="minorHAnsi"/>
        </w:rPr>
        <w:lastRenderedPageBreak/>
        <w:t>Détail des fonctions à réaliser (A compléter)</w:t>
      </w:r>
    </w:p>
    <w:p w14:paraId="60512D3C" w14:textId="77777777" w:rsidR="00CE6704" w:rsidRDefault="00CE6704" w:rsidP="00CE6704">
      <w:pPr>
        <w:pStyle w:val="Paragraphedeliste"/>
        <w:rPr>
          <w:rFonts w:cstheme="minorHAnsi"/>
        </w:rPr>
      </w:pPr>
      <w:bookmarkStart w:id="17" w:name="_Hlk195262254"/>
    </w:p>
    <w:p w14:paraId="559119BC" w14:textId="77777777" w:rsidR="00CE6704" w:rsidRDefault="00CE6704" w:rsidP="00CE6704">
      <w:pPr>
        <w:pStyle w:val="Paragraphedeliste"/>
        <w:rPr>
          <w:rFonts w:cstheme="minorHAnsi"/>
        </w:rPr>
      </w:pPr>
    </w:p>
    <w:p w14:paraId="5BEA4075" w14:textId="273F9A7B" w:rsidR="001F4C28" w:rsidRPr="00F67763" w:rsidRDefault="00A913B3" w:rsidP="001F4C28">
      <w:pPr>
        <w:pStyle w:val="Paragraphedeliste"/>
        <w:numPr>
          <w:ilvl w:val="0"/>
          <w:numId w:val="7"/>
        </w:numPr>
        <w:rPr>
          <w:rFonts w:cstheme="minorHAnsi"/>
        </w:rPr>
      </w:pPr>
      <w:r>
        <w:rPr>
          <w:rFonts w:cstheme="minorHAnsi"/>
        </w:rPr>
        <w:t>Vérifier</w:t>
      </w:r>
      <w:r w:rsidR="001F4C28" w:rsidRPr="00F67763">
        <w:rPr>
          <w:rFonts w:cstheme="minorHAnsi"/>
        </w:rPr>
        <w:t xml:space="preserve"> les tensions d’alimentation et la consommation de la carte (tensions, courants, inrus</w:t>
      </w:r>
      <w:r w:rsidR="0092341A">
        <w:rPr>
          <w:rFonts w:cstheme="minorHAnsi"/>
        </w:rPr>
        <w:t>h</w:t>
      </w:r>
      <w:r w:rsidR="001F4C28" w:rsidRPr="00F67763">
        <w:rPr>
          <w:rFonts w:cstheme="minorHAnsi"/>
        </w:rPr>
        <w:t>)</w:t>
      </w:r>
      <w:r w:rsidRPr="001B446D">
        <w:rPr>
          <w:rFonts w:cstheme="minorHAnsi"/>
          <w:color w:val="BF8F00" w:themeColor="accent4" w:themeShade="BF"/>
        </w:rPr>
        <w:t xml:space="preserve"> </w:t>
      </w:r>
      <w:r w:rsidR="000370DC">
        <w:rPr>
          <w:rFonts w:cstheme="minorHAnsi"/>
          <w:color w:val="BF8F00" w:themeColor="accent4" w:themeShade="BF"/>
        </w:rPr>
        <w:fldChar w:fldCharType="begin"/>
      </w:r>
      <w:r w:rsidR="000370DC">
        <w:rPr>
          <w:rFonts w:cstheme="minorHAnsi"/>
          <w:color w:val="BF8F00" w:themeColor="accent4" w:themeShade="BF"/>
        </w:rPr>
        <w:instrText xml:space="preserve"> REF _Ref192238005 \r \h </w:instrText>
      </w:r>
      <w:r w:rsidR="000370DC">
        <w:rPr>
          <w:rFonts w:cstheme="minorHAnsi"/>
          <w:color w:val="BF8F00" w:themeColor="accent4" w:themeShade="BF"/>
        </w:rPr>
      </w:r>
      <w:r w:rsidR="000370DC">
        <w:rPr>
          <w:rFonts w:cstheme="minorHAnsi"/>
          <w:color w:val="BF8F00" w:themeColor="accent4" w:themeShade="BF"/>
        </w:rPr>
        <w:fldChar w:fldCharType="separate"/>
      </w:r>
      <w:r w:rsidR="00196D6F">
        <w:rPr>
          <w:rFonts w:cstheme="minorHAnsi"/>
          <w:color w:val="BF8F00" w:themeColor="accent4" w:themeShade="BF"/>
        </w:rPr>
        <w:t>[EXG#1]</w:t>
      </w:r>
      <w:r w:rsidR="000370DC">
        <w:rPr>
          <w:rFonts w:cstheme="minorHAnsi"/>
          <w:color w:val="BF8F00" w:themeColor="accent4" w:themeShade="BF"/>
        </w:rPr>
        <w:fldChar w:fldCharType="end"/>
      </w:r>
    </w:p>
    <w:p w14:paraId="338DF98C" w14:textId="68E636D4" w:rsidR="00535057" w:rsidRPr="00F67763" w:rsidRDefault="00C51CF7" w:rsidP="009A0B6F">
      <w:pPr>
        <w:pStyle w:val="Paragraphedeliste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>Vérifier</w:t>
      </w:r>
      <w:r w:rsidR="00535057" w:rsidRPr="00F67763">
        <w:rPr>
          <w:rFonts w:cstheme="minorHAnsi"/>
        </w:rPr>
        <w:t xml:space="preserve"> les inrush </w:t>
      </w:r>
      <w:proofErr w:type="spellStart"/>
      <w:r w:rsidR="00535057" w:rsidRPr="00F67763">
        <w:rPr>
          <w:rFonts w:cstheme="minorHAnsi"/>
        </w:rPr>
        <w:t>currents</w:t>
      </w:r>
      <w:proofErr w:type="spellEnd"/>
      <w:r w:rsidR="00535057" w:rsidRPr="00F67763">
        <w:rPr>
          <w:rFonts w:cstheme="minorHAnsi"/>
        </w:rPr>
        <w:t xml:space="preserve"> des alimentation</w:t>
      </w:r>
      <w:r w:rsidR="00CB17B0">
        <w:rPr>
          <w:rFonts w:cstheme="minorHAnsi"/>
        </w:rPr>
        <w:t>s</w:t>
      </w:r>
      <w:r w:rsidR="00535057" w:rsidRPr="00F67763">
        <w:rPr>
          <w:rFonts w:cstheme="minorHAnsi"/>
        </w:rPr>
        <w:t> : +6V, -6V</w:t>
      </w:r>
    </w:p>
    <w:p w14:paraId="5F335965" w14:textId="2CF8C1D8" w:rsidR="009A0B6F" w:rsidRPr="00F67763" w:rsidRDefault="00C47DFD" w:rsidP="009A0B6F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Chronogramme de démarrage</w:t>
      </w:r>
      <w:r w:rsidR="00535057" w:rsidRPr="00F67763">
        <w:rPr>
          <w:rFonts w:cstheme="minorHAnsi"/>
        </w:rPr>
        <w:t xml:space="preserve"> des tensions</w:t>
      </w:r>
    </w:p>
    <w:p w14:paraId="71D9F727" w14:textId="77777777" w:rsidR="00535057" w:rsidRPr="00F67763" w:rsidRDefault="00535057" w:rsidP="00535057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Vérifier les tensions en régime nominal</w:t>
      </w:r>
    </w:p>
    <w:bookmarkEnd w:id="17"/>
    <w:p w14:paraId="58E8A8C4" w14:textId="77777777" w:rsidR="00535057" w:rsidRPr="00F67763" w:rsidRDefault="00535057" w:rsidP="00FA1538">
      <w:pPr>
        <w:pStyle w:val="Paragraphedeliste"/>
        <w:rPr>
          <w:rFonts w:cstheme="minorHAnsi"/>
        </w:rPr>
      </w:pPr>
    </w:p>
    <w:p w14:paraId="5A13ACE3" w14:textId="77777777" w:rsidR="009A0B6F" w:rsidRPr="00F67763" w:rsidRDefault="009A0B6F" w:rsidP="009A0B6F">
      <w:pPr>
        <w:pStyle w:val="Paragraphedeliste"/>
        <w:rPr>
          <w:rFonts w:cstheme="minorHAnsi"/>
        </w:rPr>
      </w:pPr>
    </w:p>
    <w:p w14:paraId="2D1AAAB9" w14:textId="28E448AF" w:rsidR="00D47940" w:rsidRPr="00F67763" w:rsidRDefault="00D47940" w:rsidP="009A0B6F">
      <w:pPr>
        <w:pStyle w:val="Paragraphedeliste"/>
        <w:numPr>
          <w:ilvl w:val="0"/>
          <w:numId w:val="7"/>
        </w:numPr>
        <w:rPr>
          <w:rFonts w:cstheme="minorHAnsi"/>
        </w:rPr>
      </w:pPr>
      <w:bookmarkStart w:id="18" w:name="_Hlk195262262"/>
      <w:r w:rsidRPr="00F67763">
        <w:rPr>
          <w:rFonts w:cstheme="minorHAnsi"/>
        </w:rPr>
        <w:t>Vérifier le bon fonctionnement du lien SPI</w:t>
      </w:r>
      <w:r w:rsidR="00120599" w:rsidRPr="00A913B3">
        <w:rPr>
          <w:rFonts w:cstheme="minorHAnsi"/>
          <w:color w:val="BF8F00" w:themeColor="accent4" w:themeShade="BF"/>
        </w:rPr>
        <w:t xml:space="preserve"> </w:t>
      </w:r>
      <w:r w:rsidR="000370DC">
        <w:rPr>
          <w:rFonts w:cstheme="minorHAnsi"/>
          <w:color w:val="BF8F00" w:themeColor="accent4" w:themeShade="BF"/>
        </w:rPr>
        <w:fldChar w:fldCharType="begin"/>
      </w:r>
      <w:r w:rsidR="000370DC">
        <w:rPr>
          <w:rFonts w:cstheme="minorHAnsi"/>
          <w:color w:val="BF8F00" w:themeColor="accent4" w:themeShade="BF"/>
        </w:rPr>
        <w:instrText xml:space="preserve"> REF _Ref192238012 \r \h </w:instrText>
      </w:r>
      <w:r w:rsidR="000370DC">
        <w:rPr>
          <w:rFonts w:cstheme="minorHAnsi"/>
          <w:color w:val="BF8F00" w:themeColor="accent4" w:themeShade="BF"/>
        </w:rPr>
      </w:r>
      <w:r w:rsidR="000370DC">
        <w:rPr>
          <w:rFonts w:cstheme="minorHAnsi"/>
          <w:color w:val="BF8F00" w:themeColor="accent4" w:themeShade="BF"/>
        </w:rPr>
        <w:fldChar w:fldCharType="separate"/>
      </w:r>
      <w:r w:rsidR="00196D6F">
        <w:rPr>
          <w:rFonts w:cstheme="minorHAnsi"/>
          <w:color w:val="BF8F00" w:themeColor="accent4" w:themeShade="BF"/>
        </w:rPr>
        <w:t>[EXG#2]</w:t>
      </w:r>
      <w:r w:rsidR="000370DC">
        <w:rPr>
          <w:rFonts w:cstheme="minorHAnsi"/>
          <w:color w:val="BF8F00" w:themeColor="accent4" w:themeShade="BF"/>
        </w:rPr>
        <w:fldChar w:fldCharType="end"/>
      </w:r>
    </w:p>
    <w:p w14:paraId="36413529" w14:textId="0976BDEA" w:rsidR="00B906C9" w:rsidRPr="00F67763" w:rsidRDefault="00B906C9" w:rsidP="00B906C9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Contrôler les signaux du lien SPI (fréquence, niveau en tension)</w:t>
      </w:r>
    </w:p>
    <w:p w14:paraId="6C1B491D" w14:textId="556FCD53" w:rsidR="00863336" w:rsidRDefault="00863336" w:rsidP="0000497F">
      <w:pPr>
        <w:pStyle w:val="Paragraphedeliste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>Configurer le microcontrôleur pour passer sur l’application</w:t>
      </w:r>
      <w:r w:rsidR="00FA1538">
        <w:rPr>
          <w:rFonts w:cstheme="minorHAnsi"/>
        </w:rPr>
        <w:t xml:space="preserve"> cf. chapitre Lien SPI</w:t>
      </w:r>
    </w:p>
    <w:p w14:paraId="16D6AC0E" w14:textId="5F6F1157" w:rsidR="006F5729" w:rsidRPr="00FA1538" w:rsidRDefault="00863336" w:rsidP="00922FD1">
      <w:pPr>
        <w:pStyle w:val="Paragraphedeliste"/>
        <w:numPr>
          <w:ilvl w:val="0"/>
          <w:numId w:val="3"/>
        </w:numPr>
        <w:rPr>
          <w:rFonts w:cstheme="minorHAnsi"/>
        </w:rPr>
      </w:pPr>
      <w:r w:rsidRPr="00FA1538">
        <w:rPr>
          <w:rFonts w:cstheme="minorHAnsi"/>
        </w:rPr>
        <w:t xml:space="preserve">Lire le registre </w:t>
      </w:r>
      <w:r w:rsidR="00FA1538">
        <w:rPr>
          <w:rFonts w:cstheme="minorHAnsi"/>
        </w:rPr>
        <w:t>« </w:t>
      </w:r>
      <w:r w:rsidRPr="00FA1538">
        <w:rPr>
          <w:rFonts w:cstheme="minorHAnsi"/>
        </w:rPr>
        <w:t>CURRENT-TRIP</w:t>
      </w:r>
      <w:r w:rsidR="00FA1538">
        <w:rPr>
          <w:rFonts w:cstheme="minorHAnsi"/>
        </w:rPr>
        <w:t> »</w:t>
      </w:r>
      <w:r w:rsidR="00FA1538" w:rsidRPr="00FA1538">
        <w:rPr>
          <w:rFonts w:cstheme="minorHAnsi"/>
        </w:rPr>
        <w:t xml:space="preserve"> (CT)</w:t>
      </w:r>
      <w:bookmarkEnd w:id="18"/>
      <w:r w:rsidR="00FA1538">
        <w:rPr>
          <w:rFonts w:cstheme="minorHAnsi"/>
        </w:rPr>
        <w:t xml:space="preserve">, adresse 0x24, valeur </w:t>
      </w:r>
      <w:r w:rsidR="0069040E">
        <w:rPr>
          <w:rFonts w:cstheme="minorHAnsi"/>
        </w:rPr>
        <w:t>attendue</w:t>
      </w:r>
      <w:r w:rsidR="00FA1538">
        <w:rPr>
          <w:rFonts w:cstheme="minorHAnsi"/>
        </w:rPr>
        <w:t xml:space="preserve"> 12489,75mA</w:t>
      </w:r>
    </w:p>
    <w:p w14:paraId="61EEC700" w14:textId="77777777" w:rsidR="006F5729" w:rsidRPr="00F67763" w:rsidRDefault="006F5729" w:rsidP="006F5729">
      <w:pPr>
        <w:pStyle w:val="Paragraphedeliste"/>
        <w:rPr>
          <w:rFonts w:cstheme="minorHAnsi"/>
        </w:rPr>
      </w:pPr>
    </w:p>
    <w:p w14:paraId="6A855588" w14:textId="117D724A" w:rsidR="006F5729" w:rsidRPr="00F67763" w:rsidRDefault="006F5729" w:rsidP="006F5729">
      <w:pPr>
        <w:pStyle w:val="Paragraphedeliste"/>
        <w:numPr>
          <w:ilvl w:val="0"/>
          <w:numId w:val="7"/>
        </w:numPr>
        <w:rPr>
          <w:rFonts w:cstheme="minorHAnsi"/>
        </w:rPr>
      </w:pPr>
      <w:r w:rsidRPr="00F67763">
        <w:rPr>
          <w:rFonts w:cstheme="minorHAnsi"/>
        </w:rPr>
        <w:t xml:space="preserve">Vérifier l’acquisition </w:t>
      </w:r>
      <w:r w:rsidR="001B446D">
        <w:rPr>
          <w:rFonts w:cstheme="minorHAnsi"/>
        </w:rPr>
        <w:t xml:space="preserve">des </w:t>
      </w:r>
      <w:r w:rsidR="001B446D" w:rsidRPr="00F67763">
        <w:rPr>
          <w:rFonts w:cstheme="minorHAnsi"/>
        </w:rPr>
        <w:t>HouseKeepings</w:t>
      </w:r>
      <w:r w:rsidR="001B446D">
        <w:rPr>
          <w:rFonts w:cstheme="minorHAnsi"/>
        </w:rPr>
        <w:t xml:space="preserve"> </w:t>
      </w:r>
      <w:r w:rsidR="000370DC" w:rsidRPr="000370DC">
        <w:rPr>
          <w:rFonts w:cstheme="minorHAnsi"/>
          <w:color w:val="BF8F00" w:themeColor="accent4" w:themeShade="BF"/>
        </w:rPr>
        <w:fldChar w:fldCharType="begin"/>
      </w:r>
      <w:r w:rsidR="000370DC" w:rsidRPr="000370DC">
        <w:rPr>
          <w:rFonts w:cstheme="minorHAnsi"/>
          <w:color w:val="BF8F00" w:themeColor="accent4" w:themeShade="BF"/>
        </w:rPr>
        <w:instrText xml:space="preserve"> REF _Ref192238021 \r \h </w:instrText>
      </w:r>
      <w:r w:rsidR="000370DC" w:rsidRPr="000370DC">
        <w:rPr>
          <w:rFonts w:cstheme="minorHAnsi"/>
          <w:color w:val="BF8F00" w:themeColor="accent4" w:themeShade="BF"/>
        </w:rPr>
      </w:r>
      <w:r w:rsidR="000370DC" w:rsidRPr="000370DC">
        <w:rPr>
          <w:rFonts w:cstheme="minorHAnsi"/>
          <w:color w:val="BF8F00" w:themeColor="accent4" w:themeShade="BF"/>
        </w:rPr>
        <w:fldChar w:fldCharType="separate"/>
      </w:r>
      <w:r w:rsidR="00196D6F">
        <w:rPr>
          <w:rFonts w:cstheme="minorHAnsi"/>
          <w:color w:val="BF8F00" w:themeColor="accent4" w:themeShade="BF"/>
        </w:rPr>
        <w:t>[EXG#3]</w:t>
      </w:r>
      <w:r w:rsidR="000370DC" w:rsidRPr="000370DC">
        <w:rPr>
          <w:rFonts w:cstheme="minorHAnsi"/>
          <w:color w:val="BF8F00" w:themeColor="accent4" w:themeShade="BF"/>
        </w:rPr>
        <w:fldChar w:fldCharType="end"/>
      </w:r>
    </w:p>
    <w:p w14:paraId="069ED9B8" w14:textId="2B9A8FF1" w:rsidR="006F5729" w:rsidRDefault="006F5729" w:rsidP="006F5729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Lire les valeurs par défaut des registres</w:t>
      </w:r>
    </w:p>
    <w:p w14:paraId="6390E78A" w14:textId="490F94EA" w:rsidR="00863336" w:rsidRDefault="00863336" w:rsidP="00863336">
      <w:pPr>
        <w:pStyle w:val="Paragraphedeliste"/>
        <w:rPr>
          <w:rFonts w:cstheme="minorHAnsi"/>
        </w:rPr>
      </w:pPr>
    </w:p>
    <w:p w14:paraId="75D0B18B" w14:textId="77777777" w:rsidR="00863336" w:rsidRPr="00863336" w:rsidRDefault="00863336" w:rsidP="00863336">
      <w:pPr>
        <w:pStyle w:val="Paragraphedeliste"/>
        <w:rPr>
          <w:rFonts w:cstheme="minorHAnsi"/>
        </w:rPr>
      </w:pPr>
    </w:p>
    <w:p w14:paraId="70D7A636" w14:textId="61F058C1" w:rsidR="006F5729" w:rsidRPr="00F67763" w:rsidRDefault="006F5729" w:rsidP="006F5729">
      <w:pPr>
        <w:pStyle w:val="Paragraphedeliste"/>
        <w:numPr>
          <w:ilvl w:val="0"/>
          <w:numId w:val="7"/>
        </w:numPr>
        <w:rPr>
          <w:rFonts w:cstheme="minorHAnsi"/>
        </w:rPr>
      </w:pPr>
      <w:r w:rsidRPr="00F67763">
        <w:rPr>
          <w:rFonts w:cstheme="minorHAnsi"/>
        </w:rPr>
        <w:t>Tester la ligne reset du microcontrôleur</w:t>
      </w:r>
      <w:r w:rsidR="00A913B3" w:rsidRPr="00A913B3">
        <w:rPr>
          <w:rFonts w:cstheme="minorHAnsi"/>
          <w:color w:val="BF8F00" w:themeColor="accent4" w:themeShade="BF"/>
        </w:rPr>
        <w:t xml:space="preserve"> </w:t>
      </w:r>
      <w:r w:rsidR="000370DC">
        <w:rPr>
          <w:rFonts w:cstheme="minorHAnsi"/>
          <w:color w:val="BF8F00" w:themeColor="accent4" w:themeShade="BF"/>
        </w:rPr>
        <w:fldChar w:fldCharType="begin"/>
      </w:r>
      <w:r w:rsidR="000370DC">
        <w:rPr>
          <w:rFonts w:cstheme="minorHAnsi"/>
          <w:color w:val="BF8F00" w:themeColor="accent4" w:themeShade="BF"/>
        </w:rPr>
        <w:instrText xml:space="preserve"> REF _Ref192238036 \r \h </w:instrText>
      </w:r>
      <w:r w:rsidR="000370DC">
        <w:rPr>
          <w:rFonts w:cstheme="minorHAnsi"/>
          <w:color w:val="BF8F00" w:themeColor="accent4" w:themeShade="BF"/>
        </w:rPr>
      </w:r>
      <w:r w:rsidR="000370DC">
        <w:rPr>
          <w:rFonts w:cstheme="minorHAnsi"/>
          <w:color w:val="BF8F00" w:themeColor="accent4" w:themeShade="BF"/>
        </w:rPr>
        <w:fldChar w:fldCharType="separate"/>
      </w:r>
      <w:r w:rsidR="00196D6F">
        <w:rPr>
          <w:rFonts w:cstheme="minorHAnsi"/>
          <w:color w:val="BF8F00" w:themeColor="accent4" w:themeShade="BF"/>
        </w:rPr>
        <w:t>[EXG#4]</w:t>
      </w:r>
      <w:r w:rsidR="000370DC">
        <w:rPr>
          <w:rFonts w:cstheme="minorHAnsi"/>
          <w:color w:val="BF8F00" w:themeColor="accent4" w:themeShade="BF"/>
        </w:rPr>
        <w:fldChar w:fldCharType="end"/>
      </w:r>
    </w:p>
    <w:p w14:paraId="4D4F866F" w14:textId="134B1133" w:rsidR="00C25910" w:rsidRDefault="00C25910" w:rsidP="00C25910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Avec HT O</w:t>
      </w:r>
      <w:r>
        <w:rPr>
          <w:rFonts w:cstheme="minorHAnsi"/>
        </w:rPr>
        <w:t>N</w:t>
      </w:r>
    </w:p>
    <w:p w14:paraId="41DF9E2E" w14:textId="3CA92A4A" w:rsidR="00BB1FE0" w:rsidRDefault="00BB1FE0" w:rsidP="00C25910">
      <w:pPr>
        <w:pStyle w:val="Paragraphedeliste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>Vérifier que la HT se coupe</w:t>
      </w:r>
      <w:r w:rsidR="00FA1538">
        <w:rPr>
          <w:rFonts w:cstheme="minorHAnsi"/>
        </w:rPr>
        <w:t xml:space="preserve"> (tension </w:t>
      </w:r>
      <w:proofErr w:type="spellStart"/>
      <w:r w:rsidR="00FA1538">
        <w:rPr>
          <w:rFonts w:cstheme="minorHAnsi"/>
        </w:rPr>
        <w:t>Vosc</w:t>
      </w:r>
      <w:proofErr w:type="spellEnd"/>
      <w:r w:rsidR="00FA1538">
        <w:rPr>
          <w:rFonts w:cstheme="minorHAnsi"/>
        </w:rPr>
        <w:t xml:space="preserve"> et registre « </w:t>
      </w:r>
      <w:proofErr w:type="spellStart"/>
      <w:r w:rsidR="00FA1538">
        <w:rPr>
          <w:rFonts w:cstheme="minorHAnsi"/>
        </w:rPr>
        <w:t>disable_hv</w:t>
      </w:r>
      <w:proofErr w:type="spellEnd"/>
      <w:r w:rsidR="00FA1538">
        <w:rPr>
          <w:rFonts w:cstheme="minorHAnsi"/>
        </w:rPr>
        <w:t> » (DIS) adresse 0x40)</w:t>
      </w:r>
    </w:p>
    <w:p w14:paraId="40C82084" w14:textId="041FBA51" w:rsidR="0027322A" w:rsidRPr="00F67763" w:rsidRDefault="0027322A" w:rsidP="00C25910">
      <w:pPr>
        <w:pStyle w:val="Paragraphedeliste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 xml:space="preserve">Vérifier que le </w:t>
      </w:r>
      <w:r w:rsidRPr="00F67763">
        <w:rPr>
          <w:rFonts w:cstheme="minorHAnsi"/>
        </w:rPr>
        <w:t>microcontrôleur</w:t>
      </w:r>
      <w:r>
        <w:rPr>
          <w:rFonts w:cstheme="minorHAnsi"/>
        </w:rPr>
        <w:t xml:space="preserve"> e</w:t>
      </w:r>
      <w:r w:rsidR="00927130">
        <w:rPr>
          <w:rFonts w:cstheme="minorHAnsi"/>
        </w:rPr>
        <w:t>s</w:t>
      </w:r>
      <w:r>
        <w:rPr>
          <w:rFonts w:cstheme="minorHAnsi"/>
        </w:rPr>
        <w:t>t à nouveau accessible</w:t>
      </w:r>
    </w:p>
    <w:p w14:paraId="3C2D5A51" w14:textId="63886C2C" w:rsidR="00CE6704" w:rsidRDefault="00CE6704">
      <w:pPr>
        <w:rPr>
          <w:rFonts w:cstheme="minorHAnsi"/>
        </w:rPr>
      </w:pPr>
      <w:r>
        <w:rPr>
          <w:rFonts w:cstheme="minorHAnsi"/>
        </w:rPr>
        <w:br w:type="page"/>
      </w:r>
    </w:p>
    <w:p w14:paraId="7E87115C" w14:textId="08FE74F6" w:rsidR="006F5729" w:rsidRPr="00F67763" w:rsidRDefault="006F5729" w:rsidP="006F5729">
      <w:pPr>
        <w:pStyle w:val="Paragraphedeliste"/>
        <w:numPr>
          <w:ilvl w:val="0"/>
          <w:numId w:val="7"/>
        </w:numPr>
        <w:rPr>
          <w:rFonts w:cstheme="minorHAnsi"/>
        </w:rPr>
      </w:pPr>
      <w:r w:rsidRPr="00F67763">
        <w:rPr>
          <w:rFonts w:cstheme="minorHAnsi"/>
        </w:rPr>
        <w:lastRenderedPageBreak/>
        <w:t>Vérifier le bon fonctionnement de la gestion de la haute tension</w:t>
      </w:r>
    </w:p>
    <w:p w14:paraId="3678E17D" w14:textId="636E20AD" w:rsidR="006F5729" w:rsidRPr="000370DC" w:rsidRDefault="00D73FFB" w:rsidP="0000497F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Vérifier</w:t>
      </w:r>
      <w:r w:rsidR="006676FB">
        <w:rPr>
          <w:rFonts w:cstheme="minorHAnsi"/>
        </w:rPr>
        <w:t xml:space="preserve"> en temporel</w:t>
      </w:r>
      <w:r w:rsidRPr="00F67763">
        <w:rPr>
          <w:rFonts w:cstheme="minorHAnsi"/>
        </w:rPr>
        <w:t xml:space="preserve"> </w:t>
      </w:r>
      <w:r w:rsidR="0069040E">
        <w:rPr>
          <w:rFonts w:cstheme="minorHAnsi"/>
        </w:rPr>
        <w:t xml:space="preserve">les signaux </w:t>
      </w:r>
      <w:proofErr w:type="spellStart"/>
      <w:r w:rsidR="00BA3090" w:rsidRPr="00F67763">
        <w:rPr>
          <w:rFonts w:ascii="GandhiSerif-Regular" w:eastAsiaTheme="minorEastAsia" w:hAnsi="GandhiSerif-Regular" w:cs="GandhiSerif-Regular"/>
          <w:lang w:eastAsia="ja-JP"/>
        </w:rPr>
        <w:t>REF_HT_D</w:t>
      </w:r>
      <w:r w:rsidR="00BA3090">
        <w:rPr>
          <w:rFonts w:ascii="GandhiSerif-Regular" w:eastAsiaTheme="minorEastAsia" w:hAnsi="GandhiSerif-Regular" w:cs="GandhiSerif-Regular"/>
          <w:lang w:eastAsia="ja-JP"/>
        </w:rPr>
        <w:t>U</w:t>
      </w:r>
      <w:r w:rsidR="00BA3090" w:rsidRPr="00F67763">
        <w:rPr>
          <w:rFonts w:ascii="GandhiSerif-Regular" w:eastAsiaTheme="minorEastAsia" w:hAnsi="GandhiSerif-Regular" w:cs="GandhiSerif-Regular"/>
          <w:lang w:eastAsia="ja-JP"/>
        </w:rPr>
        <w:t>x</w:t>
      </w:r>
      <w:proofErr w:type="spellEnd"/>
      <w:r w:rsidR="00BA3090" w:rsidRPr="00F67763">
        <w:rPr>
          <w:rFonts w:cstheme="minorHAnsi"/>
        </w:rPr>
        <w:t xml:space="preserve"> </w:t>
      </w:r>
      <w:r w:rsidR="002D50A5">
        <w:rPr>
          <w:rFonts w:cstheme="minorHAnsi"/>
        </w:rPr>
        <w:t xml:space="preserve">et CTRL_HT </w:t>
      </w:r>
      <w:r w:rsidRPr="00F67763">
        <w:rPr>
          <w:rFonts w:cstheme="minorHAnsi"/>
        </w:rPr>
        <w:t xml:space="preserve">pour </w:t>
      </w:r>
      <w:r w:rsidR="006F5729" w:rsidRPr="00F67763">
        <w:rPr>
          <w:rFonts w:ascii="GandhiSerif-Regular" w:eastAsiaTheme="minorEastAsia" w:hAnsi="GandhiSerif-Regular" w:cs="GandhiSerif-Regular"/>
          <w:lang w:eastAsia="ja-JP"/>
        </w:rPr>
        <w:t>différentes vitesse</w:t>
      </w:r>
      <w:r w:rsidRPr="00F67763">
        <w:rPr>
          <w:rFonts w:ascii="GandhiSerif-Regular" w:eastAsiaTheme="minorEastAsia" w:hAnsi="GandhiSerif-Regular" w:cs="GandhiSerif-Regular"/>
          <w:lang w:eastAsia="ja-JP"/>
        </w:rPr>
        <w:t>s</w:t>
      </w:r>
      <w:r w:rsidR="006F5729" w:rsidRPr="00F67763">
        <w:rPr>
          <w:rFonts w:ascii="GandhiSerif-Regular" w:eastAsiaTheme="minorEastAsia" w:hAnsi="GandhiSerif-Regular" w:cs="GandhiSerif-Regular"/>
          <w:lang w:eastAsia="ja-JP"/>
        </w:rPr>
        <w:t xml:space="preserve"> de montée en tension </w:t>
      </w:r>
      <w:r w:rsidR="00BB1FE0">
        <w:rPr>
          <w:rFonts w:ascii="GandhiSerif-Regular" w:eastAsiaTheme="minorEastAsia" w:hAnsi="GandhiSerif-Regular" w:cs="GandhiSerif-Regular"/>
          <w:lang w:eastAsia="ja-JP"/>
        </w:rPr>
        <w:t xml:space="preserve">(registre </w:t>
      </w:r>
      <w:r w:rsidR="006F5729" w:rsidRPr="00F67763">
        <w:rPr>
          <w:rFonts w:ascii="GandhiSerif-Regular" w:eastAsiaTheme="minorEastAsia" w:hAnsi="GandhiSerif-Regular" w:cs="GandhiSerif-Regular"/>
          <w:lang w:eastAsia="ja-JP"/>
        </w:rPr>
        <w:t>RS</w:t>
      </w:r>
      <w:r w:rsidR="00BB1FE0">
        <w:rPr>
          <w:rFonts w:ascii="GandhiSerif-Regular" w:eastAsiaTheme="minorEastAsia" w:hAnsi="GandhiSerif-Regular" w:cs="GandhiSerif-Regular"/>
          <w:lang w:eastAsia="ja-JP"/>
        </w:rPr>
        <w:t>)</w:t>
      </w:r>
      <w:r w:rsidR="008D52A6">
        <w:rPr>
          <w:rFonts w:ascii="GandhiSerif-Regular" w:eastAsiaTheme="minorEastAsia" w:hAnsi="GandhiSerif-Regular" w:cs="GandhiSerif-Regular"/>
          <w:lang w:eastAsia="ja-JP"/>
        </w:rPr>
        <w:t xml:space="preserve"> </w:t>
      </w:r>
      <w:r w:rsidR="008942C0">
        <w:rPr>
          <w:rFonts w:ascii="GandhiSerif-Regular" w:eastAsiaTheme="minorEastAsia" w:hAnsi="GandhiSerif-Regular" w:cs="GandhiSerif-Regular"/>
          <w:lang w:eastAsia="ja-JP"/>
        </w:rPr>
        <w:t>et de consigne</w:t>
      </w:r>
      <w:r w:rsidR="0069040E">
        <w:rPr>
          <w:rFonts w:ascii="GandhiSerif-Regular" w:eastAsiaTheme="minorEastAsia" w:hAnsi="GandhiSerif-Regular" w:cs="GandhiSerif-Regular"/>
          <w:lang w:eastAsia="ja-JP"/>
        </w:rPr>
        <w:t xml:space="preserve"> (registre </w:t>
      </w:r>
      <w:proofErr w:type="spellStart"/>
      <w:r w:rsidR="0069040E">
        <w:rPr>
          <w:rFonts w:ascii="GandhiSerif-Regular" w:eastAsiaTheme="minorEastAsia" w:hAnsi="GandhiSerif-Regular" w:cs="GandhiSerif-Regular"/>
          <w:lang w:eastAsia="ja-JP"/>
        </w:rPr>
        <w:t>VSx</w:t>
      </w:r>
      <w:proofErr w:type="spellEnd"/>
      <w:r w:rsidR="0069040E">
        <w:rPr>
          <w:rFonts w:ascii="GandhiSerif-Regular" w:eastAsiaTheme="minorEastAsia" w:hAnsi="GandhiSerif-Regular" w:cs="GandhiSerif-Regular"/>
          <w:lang w:eastAsia="ja-JP"/>
        </w:rPr>
        <w:t xml:space="preserve">), vérifier également la mesure de la HT par le registre </w:t>
      </w:r>
      <w:r w:rsidR="006C2548">
        <w:rPr>
          <w:rFonts w:ascii="GandhiSerif-Regular" w:eastAsiaTheme="minorEastAsia" w:hAnsi="GandhiSerif-Regular" w:cs="GandhiSerif-Regular"/>
          <w:lang w:eastAsia="ja-JP"/>
        </w:rPr>
        <w:t xml:space="preserve">Voltage </w:t>
      </w:r>
      <w:proofErr w:type="spellStart"/>
      <w:r w:rsidR="006C2548">
        <w:rPr>
          <w:rFonts w:ascii="GandhiSerif-Regular" w:eastAsiaTheme="minorEastAsia" w:hAnsi="GandhiSerif-Regular" w:cs="GandhiSerif-Regular"/>
          <w:lang w:eastAsia="ja-JP"/>
        </w:rPr>
        <w:t>Measure</w:t>
      </w:r>
      <w:proofErr w:type="spellEnd"/>
      <w:r w:rsidR="006C2548">
        <w:rPr>
          <w:rFonts w:ascii="GandhiSerif-Regular" w:eastAsiaTheme="minorEastAsia" w:hAnsi="GandhiSerif-Regular" w:cs="GandhiSerif-Regular"/>
          <w:lang w:eastAsia="ja-JP"/>
        </w:rPr>
        <w:t xml:space="preserve"> </w:t>
      </w:r>
      <w:proofErr w:type="spellStart"/>
      <w:r w:rsidR="0069040E">
        <w:rPr>
          <w:rFonts w:ascii="GandhiSerif-Regular" w:eastAsiaTheme="minorEastAsia" w:hAnsi="GandhiSerif-Regular" w:cs="GandhiSerif-Regular"/>
          <w:lang w:eastAsia="ja-JP"/>
        </w:rPr>
        <w:t>VMx</w:t>
      </w:r>
      <w:proofErr w:type="spellEnd"/>
      <w:r w:rsidR="008942C0">
        <w:rPr>
          <w:rFonts w:ascii="GandhiSerif-Regular" w:eastAsiaTheme="minorEastAsia" w:hAnsi="GandhiSerif-Regular" w:cs="GandhiSerif-Regular"/>
          <w:lang w:eastAsia="ja-JP"/>
        </w:rPr>
        <w:t xml:space="preserve"> </w:t>
      </w:r>
      <w:r w:rsidR="008D52A6" w:rsidRPr="008942C0">
        <w:rPr>
          <w:rFonts w:ascii="GandhiSerif-Regular" w:eastAsiaTheme="minorEastAsia" w:hAnsi="GandhiSerif-Regular" w:cs="GandhiSerif-Regular"/>
          <w:color w:val="BF8F00" w:themeColor="accent4" w:themeShade="BF"/>
          <w:lang w:eastAsia="ja-JP"/>
        </w:rPr>
        <w:fldChar w:fldCharType="begin"/>
      </w:r>
      <w:r w:rsidR="008D52A6" w:rsidRPr="008942C0">
        <w:rPr>
          <w:rFonts w:ascii="GandhiSerif-Regular" w:eastAsiaTheme="minorEastAsia" w:hAnsi="GandhiSerif-Regular" w:cs="GandhiSerif-Regular"/>
          <w:color w:val="BF8F00" w:themeColor="accent4" w:themeShade="BF"/>
          <w:lang w:eastAsia="ja-JP"/>
        </w:rPr>
        <w:instrText xml:space="preserve"> REF _Ref193792732 \r \h </w:instrText>
      </w:r>
      <w:r w:rsidR="008D52A6" w:rsidRPr="008942C0">
        <w:rPr>
          <w:rFonts w:ascii="GandhiSerif-Regular" w:eastAsiaTheme="minorEastAsia" w:hAnsi="GandhiSerif-Regular" w:cs="GandhiSerif-Regular"/>
          <w:color w:val="BF8F00" w:themeColor="accent4" w:themeShade="BF"/>
          <w:lang w:eastAsia="ja-JP"/>
        </w:rPr>
      </w:r>
      <w:r w:rsidR="008D52A6" w:rsidRPr="008942C0">
        <w:rPr>
          <w:rFonts w:ascii="GandhiSerif-Regular" w:eastAsiaTheme="minorEastAsia" w:hAnsi="GandhiSerif-Regular" w:cs="GandhiSerif-Regular"/>
          <w:color w:val="BF8F00" w:themeColor="accent4" w:themeShade="BF"/>
          <w:lang w:eastAsia="ja-JP"/>
        </w:rPr>
        <w:fldChar w:fldCharType="separate"/>
      </w:r>
      <w:r w:rsidR="00196D6F">
        <w:rPr>
          <w:rFonts w:ascii="GandhiSerif-Regular" w:eastAsiaTheme="minorEastAsia" w:hAnsi="GandhiSerif-Regular" w:cs="GandhiSerif-Regular"/>
          <w:color w:val="BF8F00" w:themeColor="accent4" w:themeShade="BF"/>
          <w:lang w:eastAsia="ja-JP"/>
        </w:rPr>
        <w:t>[EXG#5]</w:t>
      </w:r>
      <w:r w:rsidR="008D52A6" w:rsidRPr="008942C0">
        <w:rPr>
          <w:rFonts w:ascii="GandhiSerif-Regular" w:eastAsiaTheme="minorEastAsia" w:hAnsi="GandhiSerif-Regular" w:cs="GandhiSerif-Regular"/>
          <w:color w:val="BF8F00" w:themeColor="accent4" w:themeShade="BF"/>
          <w:lang w:eastAsia="ja-JP"/>
        </w:rPr>
        <w:fldChar w:fldCharType="end"/>
      </w:r>
    </w:p>
    <w:p w14:paraId="07B1E941" w14:textId="5A0B7D14" w:rsidR="00925C91" w:rsidRPr="00925C91" w:rsidRDefault="00925C91" w:rsidP="00925C91">
      <w:pPr>
        <w:pStyle w:val="Paragraphedeliste"/>
        <w:numPr>
          <w:ilvl w:val="0"/>
          <w:numId w:val="3"/>
        </w:numPr>
        <w:rPr>
          <w:rFonts w:cstheme="minorHAnsi"/>
        </w:rPr>
      </w:pPr>
      <w:r w:rsidRPr="00925C91">
        <w:rPr>
          <w:rFonts w:cstheme="minorHAnsi"/>
        </w:rPr>
        <w:t xml:space="preserve">Vérifier </w:t>
      </w:r>
      <w:r w:rsidRPr="00925C91">
        <w:rPr>
          <w:rFonts w:ascii="GandhiSerif-Regular" w:eastAsiaTheme="minorEastAsia" w:hAnsi="GandhiSerif-Regular" w:cs="GandhiSerif-Regular"/>
          <w:lang w:eastAsia="ja-JP"/>
        </w:rPr>
        <w:t xml:space="preserve">le ON/OFF de la HT et </w:t>
      </w:r>
      <w:r w:rsidRPr="00925C91">
        <w:rPr>
          <w:rFonts w:cstheme="minorHAnsi"/>
        </w:rPr>
        <w:t>la sécurité HT</w:t>
      </w:r>
      <w:r w:rsidR="005B73D6">
        <w:rPr>
          <w:rFonts w:cstheme="minorHAnsi"/>
        </w:rPr>
        <w:t xml:space="preserve"> </w:t>
      </w:r>
      <w:r w:rsidR="005B73D6">
        <w:rPr>
          <w:rFonts w:cstheme="minorHAnsi"/>
        </w:rPr>
        <w:fldChar w:fldCharType="begin"/>
      </w:r>
      <w:r w:rsidR="005B73D6">
        <w:rPr>
          <w:rFonts w:cstheme="minorHAnsi"/>
        </w:rPr>
        <w:instrText xml:space="preserve"> REF _Ref196830535 \r \h </w:instrText>
      </w:r>
      <w:r w:rsidR="005B73D6">
        <w:rPr>
          <w:rFonts w:cstheme="minorHAnsi"/>
        </w:rPr>
      </w:r>
      <w:r w:rsidR="005B73D6">
        <w:rPr>
          <w:rFonts w:cstheme="minorHAnsi"/>
        </w:rPr>
        <w:fldChar w:fldCharType="separate"/>
      </w:r>
      <w:proofErr w:type="spellStart"/>
      <w:r w:rsidR="00196D6F">
        <w:rPr>
          <w:rFonts w:cstheme="minorHAnsi"/>
        </w:rPr>
        <w:t>tab.</w:t>
      </w:r>
      <w:proofErr w:type="spellEnd"/>
      <w:r w:rsidR="00196D6F">
        <w:rPr>
          <w:rFonts w:cstheme="minorHAnsi"/>
        </w:rPr>
        <w:t xml:space="preserve"> 1</w:t>
      </w:r>
      <w:r w:rsidR="005B73D6">
        <w:rPr>
          <w:rFonts w:cstheme="minorHAnsi"/>
        </w:rPr>
        <w:fldChar w:fldCharType="end"/>
      </w:r>
      <w:r w:rsidR="0069040E">
        <w:rPr>
          <w:rFonts w:cstheme="minorHAnsi"/>
        </w:rPr>
        <w:t xml:space="preserve">, en jouant sur le paramètre THRESHOLD (registre </w:t>
      </w:r>
      <w:proofErr w:type="spellStart"/>
      <w:r w:rsidR="0069040E">
        <w:rPr>
          <w:rFonts w:cstheme="minorHAnsi"/>
        </w:rPr>
        <w:t>CTx</w:t>
      </w:r>
      <w:proofErr w:type="spellEnd"/>
      <w:r w:rsidR="0069040E">
        <w:rPr>
          <w:rFonts w:cstheme="minorHAnsi"/>
        </w:rPr>
        <w:t>)</w:t>
      </w:r>
    </w:p>
    <w:p w14:paraId="2EF4BC04" w14:textId="77777777" w:rsidR="00D73FFB" w:rsidRPr="00F67763" w:rsidRDefault="00D73FFB" w:rsidP="00D73FFB">
      <w:pPr>
        <w:pStyle w:val="Paragraphedeliste"/>
        <w:rPr>
          <w:rFonts w:cstheme="minorHAnsi"/>
        </w:rPr>
      </w:pPr>
    </w:p>
    <w:tbl>
      <w:tblPr>
        <w:tblStyle w:val="Grilledutableau"/>
        <w:tblW w:w="9600" w:type="dxa"/>
        <w:jc w:val="center"/>
        <w:tblLook w:val="04A0" w:firstRow="1" w:lastRow="0" w:firstColumn="1" w:lastColumn="0" w:noHBand="0" w:noVBand="1"/>
      </w:tblPr>
      <w:tblGrid>
        <w:gridCol w:w="1233"/>
        <w:gridCol w:w="1015"/>
        <w:gridCol w:w="1822"/>
        <w:gridCol w:w="1141"/>
        <w:gridCol w:w="1457"/>
        <w:gridCol w:w="2932"/>
      </w:tblGrid>
      <w:tr w:rsidR="00741857" w:rsidRPr="00B70FE5" w14:paraId="52E5B618" w14:textId="77777777" w:rsidTr="001C5CCF">
        <w:trPr>
          <w:gridAfter w:val="1"/>
          <w:wAfter w:w="2932" w:type="dxa"/>
          <w:cantSplit/>
          <w:jc w:val="center"/>
        </w:trPr>
        <w:tc>
          <w:tcPr>
            <w:tcW w:w="1233" w:type="dxa"/>
            <w:vMerge w:val="restart"/>
            <w:vAlign w:val="center"/>
          </w:tcPr>
          <w:p w14:paraId="15A6DB8A" w14:textId="053DC8C3" w:rsidR="00741857" w:rsidRPr="003642EF" w:rsidRDefault="00741857" w:rsidP="00926D0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Exigence</w:t>
            </w:r>
          </w:p>
        </w:tc>
        <w:tc>
          <w:tcPr>
            <w:tcW w:w="2837" w:type="dxa"/>
            <w:gridSpan w:val="2"/>
            <w:vAlign w:val="center"/>
          </w:tcPr>
          <w:p w14:paraId="02D2C3A5" w14:textId="521D6CFA" w:rsidR="00741857" w:rsidRPr="003642EF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598" w:type="dxa"/>
            <w:gridSpan w:val="2"/>
            <w:vAlign w:val="center"/>
          </w:tcPr>
          <w:p w14:paraId="6AA83AD4" w14:textId="0B60AE0E" w:rsidR="00741857" w:rsidRPr="003642EF" w:rsidRDefault="00926D01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 vérifier</w:t>
            </w:r>
          </w:p>
        </w:tc>
      </w:tr>
      <w:tr w:rsidR="00741857" w:rsidRPr="00B70FE5" w14:paraId="00ABBD18" w14:textId="77777777" w:rsidTr="001C5CCF">
        <w:trPr>
          <w:cantSplit/>
          <w:jc w:val="center"/>
        </w:trPr>
        <w:tc>
          <w:tcPr>
            <w:tcW w:w="1233" w:type="dxa"/>
            <w:vMerge/>
            <w:vAlign w:val="center"/>
          </w:tcPr>
          <w:p w14:paraId="51879C2C" w14:textId="77777777" w:rsidR="00741857" w:rsidRPr="003642EF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15" w:type="dxa"/>
            <w:vAlign w:val="center"/>
          </w:tcPr>
          <w:p w14:paraId="5B905EC3" w14:textId="77777777" w:rsidR="00741857" w:rsidRPr="00B14A04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B14A04">
              <w:rPr>
                <w:rFonts w:cstheme="minorHAnsi"/>
                <w:sz w:val="20"/>
                <w:szCs w:val="20"/>
                <w:lang w:val="en-GB"/>
              </w:rPr>
              <w:t>HK_I_A</w:t>
            </w:r>
          </w:p>
          <w:p w14:paraId="5A7F1B93" w14:textId="6CD1575F" w:rsidR="00AE3B5E" w:rsidRPr="00B14A04" w:rsidRDefault="00AE3B5E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proofErr w:type="spellStart"/>
            <w:r w:rsidRPr="00B14A04">
              <w:rPr>
                <w:rFonts w:cstheme="minorHAnsi"/>
                <w:sz w:val="20"/>
                <w:szCs w:val="20"/>
                <w:lang w:val="en-GB"/>
              </w:rPr>
              <w:t>Registre</w:t>
            </w:r>
            <w:proofErr w:type="spellEnd"/>
            <w:r w:rsidRPr="00B14A04"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B14A04">
              <w:rPr>
                <w:rFonts w:cstheme="minorHAnsi"/>
                <w:sz w:val="20"/>
                <w:szCs w:val="20"/>
                <w:lang w:val="en-GB"/>
              </w:rPr>
              <w:t>CMx</w:t>
            </w:r>
            <w:proofErr w:type="spellEnd"/>
          </w:p>
        </w:tc>
        <w:tc>
          <w:tcPr>
            <w:tcW w:w="1822" w:type="dxa"/>
            <w:vAlign w:val="center"/>
          </w:tcPr>
          <w:p w14:paraId="5CC2C874" w14:textId="77777777" w:rsidR="00741857" w:rsidRPr="00741857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HT ON/OFF</w:t>
            </w:r>
          </w:p>
          <w:p w14:paraId="5951BD34" w14:textId="3790FB35" w:rsidR="00741857" w:rsidRPr="00741857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proofErr w:type="spellStart"/>
            <w:r w:rsidRPr="00741857">
              <w:rPr>
                <w:rFonts w:cstheme="minorHAnsi"/>
                <w:sz w:val="20"/>
                <w:szCs w:val="20"/>
                <w:lang w:val="en-GB"/>
              </w:rPr>
              <w:t>registre</w:t>
            </w:r>
            <w:proofErr w:type="spellEnd"/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741857">
              <w:rPr>
                <w:rFonts w:cstheme="minorHAnsi"/>
                <w:sz w:val="20"/>
                <w:szCs w:val="20"/>
                <w:lang w:val="en-GB"/>
              </w:rPr>
              <w:t>SWx</w:t>
            </w:r>
            <w:proofErr w:type="spellEnd"/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741857">
              <w:rPr>
                <w:rFonts w:cstheme="minorHAnsi"/>
                <w:sz w:val="20"/>
                <w:szCs w:val="20"/>
                <w:lang w:val="en-GB"/>
              </w:rPr>
              <w:t>SWicth</w:t>
            </w:r>
            <w:proofErr w:type="spellEnd"/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voltage x)</w:t>
            </w:r>
          </w:p>
        </w:tc>
        <w:tc>
          <w:tcPr>
            <w:tcW w:w="1141" w:type="dxa"/>
            <w:vAlign w:val="center"/>
          </w:tcPr>
          <w:p w14:paraId="7FED42A2" w14:textId="6E62190E" w:rsidR="00741857" w:rsidRPr="003642EF" w:rsidRDefault="00741857" w:rsidP="00B70FE5">
            <w:pPr>
              <w:pStyle w:val="Default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3642EF">
              <w:rPr>
                <w:rFonts w:asciiTheme="minorHAnsi" w:hAnsiTheme="minorHAnsi" w:cstheme="minorHAnsi"/>
                <w:sz w:val="20"/>
                <w:szCs w:val="20"/>
              </w:rPr>
              <w:t>VOSC (V)</w:t>
            </w:r>
          </w:p>
        </w:tc>
        <w:tc>
          <w:tcPr>
            <w:tcW w:w="1457" w:type="dxa"/>
            <w:vAlign w:val="center"/>
          </w:tcPr>
          <w:p w14:paraId="2FAFDE3F" w14:textId="67251948" w:rsidR="00B37BC4" w:rsidRDefault="00B37BC4" w:rsidP="00B37BC4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Bit DU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du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251D03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egistre :</w:t>
            </w:r>
          </w:p>
          <w:p w14:paraId="4C224FE4" w14:textId="08EDE51E" w:rsidR="00741857" w:rsidRPr="003642EF" w:rsidRDefault="00B37BC4" w:rsidP="00B37BC4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proofErr w:type="spellStart"/>
            <w:r w:rsidRPr="00AA0E3D">
              <w:rPr>
                <w:rFonts w:asciiTheme="minorHAnsi" w:hAnsiTheme="minorHAnsi" w:cstheme="minorHAnsi"/>
                <w:sz w:val="20"/>
                <w:szCs w:val="20"/>
              </w:rPr>
              <w:t>Disable_HV</w:t>
            </w:r>
            <w:proofErr w:type="spellEnd"/>
            <w:r w:rsidRPr="00AA0E3D">
              <w:rPr>
                <w:rFonts w:asciiTheme="minorHAnsi" w:hAnsiTheme="minorHAnsi" w:cstheme="minorHAnsi"/>
                <w:sz w:val="20"/>
                <w:szCs w:val="20"/>
              </w:rPr>
              <w:t xml:space="preserve"> (DIS)</w:t>
            </w:r>
          </w:p>
        </w:tc>
        <w:tc>
          <w:tcPr>
            <w:tcW w:w="2932" w:type="dxa"/>
            <w:vAlign w:val="center"/>
          </w:tcPr>
          <w:p w14:paraId="23A327A0" w14:textId="3F191DC5" w:rsidR="00741857" w:rsidRPr="003642EF" w:rsidRDefault="00741857" w:rsidP="00B70FE5">
            <w:pPr>
              <w:pStyle w:val="Default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3642EF">
              <w:rPr>
                <w:rFonts w:asciiTheme="minorHAnsi" w:hAnsiTheme="minorHAnsi" w:cstheme="minorHAnsi"/>
                <w:sz w:val="20"/>
                <w:szCs w:val="20"/>
              </w:rPr>
              <w:t>COMMENT</w:t>
            </w:r>
          </w:p>
          <w:p w14:paraId="5B5FAE3A" w14:textId="77777777" w:rsidR="00741857" w:rsidRPr="003642EF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741857" w:rsidRPr="00F053E9" w14:paraId="58CA0960" w14:textId="77777777" w:rsidTr="001C5CCF">
        <w:trPr>
          <w:cantSplit/>
          <w:jc w:val="center"/>
        </w:trPr>
        <w:tc>
          <w:tcPr>
            <w:tcW w:w="1233" w:type="dxa"/>
            <w:vAlign w:val="center"/>
          </w:tcPr>
          <w:p w14:paraId="40E5F9D5" w14:textId="2C6DD60F" w:rsidR="00741857" w:rsidRPr="003642EF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_Ref196839700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196D6F">
              <w:rPr>
                <w:rFonts w:cstheme="minorHAnsi"/>
                <w:color w:val="BF8F00" w:themeColor="accent4" w:themeShade="BF"/>
                <w:sz w:val="20"/>
                <w:szCs w:val="20"/>
              </w:rPr>
              <w:t>[EXG#6]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51AE3353" w14:textId="0CF5B936" w:rsidR="00741857" w:rsidRPr="003642EF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≤ THRS </w:t>
            </w:r>
            <w:r w:rsidR="004357FE">
              <w:rPr>
                <w:rFonts w:cstheme="minorHAnsi"/>
                <w:sz w:val="20"/>
                <w:szCs w:val="20"/>
              </w:rPr>
              <w:t>(</w:t>
            </w:r>
            <w:proofErr w:type="spellStart"/>
            <w:r w:rsidR="004357FE" w:rsidRPr="00DB3557">
              <w:rPr>
                <w:sz w:val="18"/>
                <w:szCs w:val="18"/>
              </w:rPr>
              <w:t>Current</w:t>
            </w:r>
            <w:proofErr w:type="spellEnd"/>
            <w:r w:rsidR="004357FE" w:rsidRPr="00DB3557">
              <w:rPr>
                <w:sz w:val="18"/>
                <w:szCs w:val="18"/>
              </w:rPr>
              <w:t xml:space="preserve"> Trip</w:t>
            </w:r>
            <w:r w:rsidR="004357FE">
              <w:rPr>
                <w:sz w:val="18"/>
                <w:szCs w:val="18"/>
              </w:rPr>
              <w:t>)</w:t>
            </w:r>
          </w:p>
        </w:tc>
        <w:tc>
          <w:tcPr>
            <w:tcW w:w="1822" w:type="dxa"/>
            <w:vAlign w:val="center"/>
          </w:tcPr>
          <w:p w14:paraId="22F3D3EA" w14:textId="4867E65C" w:rsidR="00741857" w:rsidRPr="00741857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HT ON </w:t>
            </w:r>
            <w:proofErr w:type="spellStart"/>
            <w:r w:rsidRPr="00741857">
              <w:rPr>
                <w:rFonts w:cstheme="minorHAnsi"/>
                <w:sz w:val="20"/>
                <w:szCs w:val="20"/>
                <w:lang w:val="en-GB"/>
              </w:rPr>
              <w:t>puis</w:t>
            </w:r>
            <w:proofErr w:type="spellEnd"/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HT OFF</w:t>
            </w:r>
          </w:p>
        </w:tc>
        <w:tc>
          <w:tcPr>
            <w:tcW w:w="1141" w:type="dxa"/>
            <w:vAlign w:val="center"/>
          </w:tcPr>
          <w:p w14:paraId="78CB4C09" w14:textId="3E767820" w:rsidR="00741857" w:rsidRPr="003642EF" w:rsidRDefault="00741857" w:rsidP="003642EF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+6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3642EF">
              <w:rPr>
                <w:rFonts w:cstheme="minorHAnsi"/>
                <w:sz w:val="20"/>
                <w:szCs w:val="20"/>
              </w:rPr>
              <w:t>(</w:t>
            </w:r>
            <w:proofErr w:type="spellStart"/>
            <w:r w:rsidRPr="003642EF">
              <w:rPr>
                <w:rFonts w:cstheme="minorHAnsi"/>
                <w:sz w:val="20"/>
                <w:szCs w:val="20"/>
              </w:rPr>
              <w:t>disable</w:t>
            </w:r>
            <w:proofErr w:type="spellEnd"/>
            <w:r w:rsidRPr="003642EF">
              <w:rPr>
                <w:rFonts w:cstheme="minorHAnsi"/>
                <w:sz w:val="20"/>
                <w:szCs w:val="20"/>
              </w:rPr>
              <w:t>)</w:t>
            </w:r>
          </w:p>
        </w:tc>
        <w:tc>
          <w:tcPr>
            <w:tcW w:w="1457" w:type="dxa"/>
            <w:vAlign w:val="center"/>
          </w:tcPr>
          <w:p w14:paraId="2A30F878" w14:textId="78743898" w:rsidR="00741857" w:rsidRPr="003642EF" w:rsidRDefault="00741857" w:rsidP="00B70FE5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2932" w:type="dxa"/>
            <w:vAlign w:val="center"/>
          </w:tcPr>
          <w:p w14:paraId="6B430AD8" w14:textId="77777777" w:rsidR="00741857" w:rsidRPr="00741857" w:rsidRDefault="00741857" w:rsidP="00741857">
            <w:pPr>
              <w:jc w:val="center"/>
              <w:rPr>
                <w:rFonts w:cstheme="minorHAnsi"/>
                <w:b/>
                <w:bCs/>
              </w:rPr>
            </w:pPr>
            <w:r w:rsidRPr="00741857">
              <w:rPr>
                <w:rFonts w:cstheme="minorHAnsi"/>
                <w:b/>
                <w:bCs/>
              </w:rPr>
              <w:t>Vérifier la mise OFF de la HT après une mise ON</w:t>
            </w:r>
          </w:p>
          <w:p w14:paraId="33B8EF88" w14:textId="79731733" w:rsidR="00741857" w:rsidRPr="00F6673B" w:rsidRDefault="00741857" w:rsidP="00741857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F6673B">
              <w:rPr>
                <w:rFonts w:cstheme="minorHAnsi"/>
                <w:sz w:val="20"/>
                <w:szCs w:val="20"/>
                <w:lang w:val="en-GB"/>
              </w:rPr>
              <w:t xml:space="preserve">HT </w:t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on </w:t>
            </w:r>
            <w:proofErr w:type="spellStart"/>
            <w:r>
              <w:rPr>
                <w:rFonts w:cstheme="minorHAnsi"/>
                <w:sz w:val="20"/>
                <w:szCs w:val="20"/>
                <w:lang w:val="en-GB"/>
              </w:rPr>
              <w:t>puis</w:t>
            </w:r>
            <w:proofErr w:type="spellEnd"/>
            <w:r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r w:rsidRPr="00F6673B">
              <w:rPr>
                <w:rFonts w:cstheme="minorHAnsi"/>
                <w:sz w:val="20"/>
                <w:szCs w:val="20"/>
                <w:lang w:val="en-GB"/>
              </w:rPr>
              <w:t>off, protection on</w:t>
            </w:r>
          </w:p>
        </w:tc>
      </w:tr>
      <w:tr w:rsidR="00741857" w:rsidRPr="00DE4E59" w14:paraId="26738930" w14:textId="77777777" w:rsidTr="001C5CCF">
        <w:trPr>
          <w:cantSplit/>
          <w:jc w:val="center"/>
        </w:trPr>
        <w:tc>
          <w:tcPr>
            <w:tcW w:w="1233" w:type="dxa"/>
            <w:vAlign w:val="center"/>
          </w:tcPr>
          <w:p w14:paraId="59D680F7" w14:textId="4BDEF918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_Ref196817529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196D6F">
              <w:rPr>
                <w:rFonts w:cstheme="minorHAnsi"/>
                <w:color w:val="BF8F00" w:themeColor="accent4" w:themeShade="BF"/>
                <w:sz w:val="20"/>
                <w:szCs w:val="20"/>
              </w:rPr>
              <w:t>[EXG#7]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151E5C73" w14:textId="5DC6556E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≤ THRS </w:t>
            </w:r>
            <w:r w:rsidR="004357FE">
              <w:rPr>
                <w:rFonts w:cstheme="minorHAnsi"/>
                <w:sz w:val="20"/>
                <w:szCs w:val="20"/>
              </w:rPr>
              <w:t>(</w:t>
            </w:r>
            <w:proofErr w:type="spellStart"/>
            <w:r w:rsidR="004357FE" w:rsidRPr="00DB3557">
              <w:rPr>
                <w:sz w:val="18"/>
                <w:szCs w:val="18"/>
              </w:rPr>
              <w:t>Current</w:t>
            </w:r>
            <w:proofErr w:type="spellEnd"/>
            <w:r w:rsidR="004357FE" w:rsidRPr="00DB3557">
              <w:rPr>
                <w:sz w:val="18"/>
                <w:szCs w:val="18"/>
              </w:rPr>
              <w:t xml:space="preserve"> Trip</w:t>
            </w:r>
            <w:r w:rsidR="004357FE">
              <w:rPr>
                <w:sz w:val="18"/>
                <w:szCs w:val="18"/>
              </w:rPr>
              <w:t>)</w:t>
            </w:r>
          </w:p>
        </w:tc>
        <w:tc>
          <w:tcPr>
            <w:tcW w:w="1822" w:type="dxa"/>
            <w:vAlign w:val="center"/>
          </w:tcPr>
          <w:p w14:paraId="48CD5DA7" w14:textId="4CC76516" w:rsidR="00741857" w:rsidRPr="00741857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HT </w:t>
            </w:r>
            <w:r>
              <w:rPr>
                <w:rFonts w:cstheme="minorHAnsi"/>
                <w:sz w:val="20"/>
                <w:szCs w:val="20"/>
                <w:lang w:val="en-GB"/>
              </w:rPr>
              <w:t>OFF</w:t>
            </w:r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741857">
              <w:rPr>
                <w:rFonts w:cstheme="minorHAnsi"/>
                <w:sz w:val="20"/>
                <w:szCs w:val="20"/>
                <w:lang w:val="en-GB"/>
              </w:rPr>
              <w:t>puis</w:t>
            </w:r>
            <w:proofErr w:type="spellEnd"/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HT </w:t>
            </w:r>
            <w:r>
              <w:rPr>
                <w:rFonts w:cstheme="minorHAnsi"/>
                <w:sz w:val="20"/>
                <w:szCs w:val="20"/>
                <w:lang w:val="en-GB"/>
              </w:rPr>
              <w:t>ON</w:t>
            </w:r>
          </w:p>
        </w:tc>
        <w:tc>
          <w:tcPr>
            <w:tcW w:w="1141" w:type="dxa"/>
            <w:vAlign w:val="center"/>
          </w:tcPr>
          <w:p w14:paraId="3EBC6C69" w14:textId="197C4614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-6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3642EF">
              <w:rPr>
                <w:rFonts w:cstheme="minorHAnsi"/>
                <w:sz w:val="20"/>
                <w:szCs w:val="20"/>
              </w:rPr>
              <w:t>(enable)</w:t>
            </w:r>
          </w:p>
        </w:tc>
        <w:tc>
          <w:tcPr>
            <w:tcW w:w="1457" w:type="dxa"/>
            <w:vAlign w:val="center"/>
          </w:tcPr>
          <w:p w14:paraId="5D97D25B" w14:textId="1DAC15D5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2932" w:type="dxa"/>
            <w:vAlign w:val="center"/>
          </w:tcPr>
          <w:p w14:paraId="6025147A" w14:textId="77777777" w:rsidR="00741857" w:rsidRPr="00741857" w:rsidRDefault="00741857" w:rsidP="00741857">
            <w:pPr>
              <w:jc w:val="center"/>
              <w:rPr>
                <w:rFonts w:cstheme="minorHAnsi"/>
                <w:b/>
                <w:bCs/>
              </w:rPr>
            </w:pPr>
            <w:r w:rsidRPr="00741857">
              <w:rPr>
                <w:rFonts w:cstheme="minorHAnsi"/>
                <w:b/>
                <w:bCs/>
              </w:rPr>
              <w:t>Vérifier la mise ON de la HT après la mise OFF</w:t>
            </w:r>
          </w:p>
          <w:p w14:paraId="246DE193" w14:textId="673716F4" w:rsidR="00741857" w:rsidRPr="00F6673B" w:rsidRDefault="00741857" w:rsidP="00741857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F6673B">
              <w:rPr>
                <w:rFonts w:cstheme="minorHAnsi"/>
                <w:sz w:val="20"/>
                <w:szCs w:val="20"/>
                <w:lang w:val="en-GB"/>
              </w:rPr>
              <w:t xml:space="preserve">HT </w:t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off </w:t>
            </w:r>
            <w:proofErr w:type="spellStart"/>
            <w:r>
              <w:rPr>
                <w:rFonts w:cstheme="minorHAnsi"/>
                <w:sz w:val="20"/>
                <w:szCs w:val="20"/>
                <w:lang w:val="en-GB"/>
              </w:rPr>
              <w:t>puis</w:t>
            </w:r>
            <w:proofErr w:type="spellEnd"/>
            <w:r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r w:rsidRPr="00F6673B">
              <w:rPr>
                <w:rFonts w:cstheme="minorHAnsi"/>
                <w:sz w:val="20"/>
                <w:szCs w:val="20"/>
                <w:lang w:val="en-GB"/>
              </w:rPr>
              <w:t>on, protection on</w:t>
            </w:r>
          </w:p>
        </w:tc>
      </w:tr>
      <w:tr w:rsidR="00741857" w:rsidRPr="00F053E9" w14:paraId="6021C61E" w14:textId="77777777" w:rsidTr="001C5CCF">
        <w:trPr>
          <w:cantSplit/>
          <w:jc w:val="center"/>
        </w:trPr>
        <w:tc>
          <w:tcPr>
            <w:tcW w:w="1233" w:type="dxa"/>
            <w:vAlign w:val="center"/>
          </w:tcPr>
          <w:p w14:paraId="3962C689" w14:textId="5A948C19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_Ref196817538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196D6F">
              <w:rPr>
                <w:rFonts w:cstheme="minorHAnsi"/>
                <w:color w:val="BF8F00" w:themeColor="accent4" w:themeShade="BF"/>
                <w:sz w:val="20"/>
                <w:szCs w:val="20"/>
              </w:rPr>
              <w:t>[EXG#8]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4010615B" w14:textId="77777777" w:rsidR="00741857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≤ THRS </w:t>
            </w:r>
          </w:p>
          <w:p w14:paraId="558C3CAA" w14:textId="1F2AE95E" w:rsidR="00741857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Puis</w:t>
            </w:r>
          </w:p>
          <w:p w14:paraId="4894C084" w14:textId="77777777" w:rsidR="00741857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&gt;THRS </w:t>
            </w:r>
          </w:p>
          <w:p w14:paraId="1D675648" w14:textId="0DAA5462" w:rsidR="004357FE" w:rsidRPr="003642EF" w:rsidRDefault="004357FE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(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</w:t>
            </w:r>
            <w:r>
              <w:rPr>
                <w:sz w:val="18"/>
                <w:szCs w:val="18"/>
              </w:rPr>
              <w:t>)</w:t>
            </w:r>
          </w:p>
        </w:tc>
        <w:tc>
          <w:tcPr>
            <w:tcW w:w="1822" w:type="dxa"/>
            <w:vAlign w:val="center"/>
          </w:tcPr>
          <w:p w14:paraId="184C3609" w14:textId="77777777" w:rsidR="00741857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HT ON</w:t>
            </w:r>
          </w:p>
          <w:p w14:paraId="2065B9D6" w14:textId="529AD0E1" w:rsidR="00741857" w:rsidRPr="00741857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proofErr w:type="spellStart"/>
            <w:r w:rsidRPr="00741857">
              <w:rPr>
                <w:rFonts w:cstheme="minorHAnsi"/>
                <w:sz w:val="20"/>
                <w:szCs w:val="20"/>
                <w:lang w:val="en-GB"/>
              </w:rPr>
              <w:t>puis</w:t>
            </w:r>
            <w:proofErr w:type="spellEnd"/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HK_I_A</w:t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r w:rsidRPr="00741857">
              <w:rPr>
                <w:rFonts w:cstheme="minorHAnsi"/>
                <w:sz w:val="20"/>
                <w:szCs w:val="20"/>
                <w:lang w:val="en-GB"/>
              </w:rPr>
              <w:t>&gt;THRS</w:t>
            </w:r>
          </w:p>
        </w:tc>
        <w:tc>
          <w:tcPr>
            <w:tcW w:w="1141" w:type="dxa"/>
            <w:vAlign w:val="center"/>
          </w:tcPr>
          <w:p w14:paraId="327F8BB2" w14:textId="715CF741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+6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3642EF">
              <w:rPr>
                <w:rFonts w:cstheme="minorHAnsi"/>
                <w:sz w:val="20"/>
                <w:szCs w:val="20"/>
              </w:rPr>
              <w:t>(</w:t>
            </w:r>
            <w:proofErr w:type="spellStart"/>
            <w:r w:rsidRPr="003642EF">
              <w:rPr>
                <w:rFonts w:cstheme="minorHAnsi"/>
                <w:sz w:val="20"/>
                <w:szCs w:val="20"/>
              </w:rPr>
              <w:t>disable</w:t>
            </w:r>
            <w:proofErr w:type="spellEnd"/>
            <w:r w:rsidRPr="003642EF">
              <w:rPr>
                <w:rFonts w:cstheme="minorHAnsi"/>
                <w:sz w:val="20"/>
                <w:szCs w:val="20"/>
              </w:rPr>
              <w:t>)</w:t>
            </w:r>
          </w:p>
        </w:tc>
        <w:tc>
          <w:tcPr>
            <w:tcW w:w="1457" w:type="dxa"/>
            <w:vAlign w:val="center"/>
          </w:tcPr>
          <w:p w14:paraId="621EF0F9" w14:textId="3EB92867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2932" w:type="dxa"/>
            <w:vAlign w:val="center"/>
          </w:tcPr>
          <w:p w14:paraId="6043028D" w14:textId="77777777" w:rsidR="00741857" w:rsidRPr="00741857" w:rsidRDefault="00741857" w:rsidP="00741857">
            <w:pPr>
              <w:jc w:val="center"/>
              <w:rPr>
                <w:rFonts w:cstheme="minorHAnsi"/>
                <w:b/>
                <w:bCs/>
              </w:rPr>
            </w:pPr>
            <w:r w:rsidRPr="00741857">
              <w:rPr>
                <w:rFonts w:cstheme="minorHAnsi"/>
                <w:b/>
                <w:bCs/>
              </w:rPr>
              <w:t>Vérifier la coupure de la HT si détection d’un défaut</w:t>
            </w:r>
          </w:p>
          <w:p w14:paraId="580F5AF8" w14:textId="15F56A25" w:rsidR="00741857" w:rsidRPr="003642EF" w:rsidRDefault="00741857" w:rsidP="007E0956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3642EF">
              <w:rPr>
                <w:rFonts w:cstheme="minorHAnsi"/>
                <w:sz w:val="20"/>
                <w:szCs w:val="20"/>
                <w:lang w:val="en-GB"/>
              </w:rPr>
              <w:t xml:space="preserve">protection </w:t>
            </w:r>
            <w:proofErr w:type="spellStart"/>
            <w:r w:rsidR="001C5CCF">
              <w:rPr>
                <w:rFonts w:cstheme="minorHAnsi"/>
                <w:sz w:val="20"/>
                <w:szCs w:val="20"/>
                <w:lang w:val="en-GB"/>
              </w:rPr>
              <w:t>devient</w:t>
            </w:r>
            <w:proofErr w:type="spellEnd"/>
            <w:r w:rsidR="001C5CCF"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r>
              <w:rPr>
                <w:rFonts w:cstheme="minorHAnsi"/>
                <w:sz w:val="20"/>
                <w:szCs w:val="20"/>
                <w:lang w:val="en-GB"/>
              </w:rPr>
              <w:t>off</w:t>
            </w:r>
          </w:p>
        </w:tc>
      </w:tr>
      <w:tr w:rsidR="006A118D" w:rsidRPr="00926D01" w14:paraId="57222CA6" w14:textId="77777777" w:rsidTr="001C5CCF">
        <w:trPr>
          <w:cantSplit/>
          <w:jc w:val="center"/>
        </w:trPr>
        <w:tc>
          <w:tcPr>
            <w:tcW w:w="1233" w:type="dxa"/>
            <w:vAlign w:val="center"/>
          </w:tcPr>
          <w:p w14:paraId="2E7150B0" w14:textId="286E693F" w:rsidR="006A118D" w:rsidRDefault="006A118D" w:rsidP="006A118D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_Ref199757257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196D6F">
              <w:rPr>
                <w:rFonts w:cstheme="minorHAnsi"/>
                <w:color w:val="BF8F00" w:themeColor="accent4" w:themeShade="BF"/>
                <w:sz w:val="20"/>
                <w:szCs w:val="20"/>
              </w:rPr>
              <w:t>[EXG#9]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2D0729D5" w14:textId="77777777" w:rsidR="006A118D" w:rsidRDefault="006A118D" w:rsidP="006A118D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≤ THRS</w:t>
            </w:r>
          </w:p>
          <w:p w14:paraId="4C313B17" w14:textId="06DCA846" w:rsidR="004357FE" w:rsidRPr="003642EF" w:rsidRDefault="004357FE" w:rsidP="006A118D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(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</w:t>
            </w:r>
            <w:r>
              <w:rPr>
                <w:sz w:val="18"/>
                <w:szCs w:val="18"/>
              </w:rPr>
              <w:t>)</w:t>
            </w:r>
          </w:p>
        </w:tc>
        <w:tc>
          <w:tcPr>
            <w:tcW w:w="1822" w:type="dxa"/>
            <w:vAlign w:val="center"/>
          </w:tcPr>
          <w:p w14:paraId="4F9B1C40" w14:textId="6D546D28" w:rsidR="005B4BDE" w:rsidRDefault="001C5CCF" w:rsidP="006A118D">
            <w:pPr>
              <w:pStyle w:val="Paragraphedeliste"/>
              <w:ind w:left="0"/>
              <w:jc w:val="center"/>
              <w:rPr>
                <w:rFonts w:cstheme="minorHAnsi"/>
              </w:rPr>
            </w:pPr>
            <w:r w:rsidRPr="001C5CCF">
              <w:rPr>
                <w:rFonts w:cstheme="minorHAnsi"/>
                <w:sz w:val="20"/>
                <w:szCs w:val="20"/>
              </w:rPr>
              <w:t xml:space="preserve">Réactivation de la sécurité </w:t>
            </w:r>
            <w:r w:rsidR="005B4BDE" w:rsidRPr="00C6423D">
              <w:rPr>
                <w:rFonts w:cstheme="minorHAnsi"/>
              </w:rPr>
              <w:t xml:space="preserve">le registre </w:t>
            </w:r>
            <w:proofErr w:type="spellStart"/>
            <w:r w:rsidR="005B4BDE" w:rsidRPr="00C6423D">
              <w:rPr>
                <w:rFonts w:cstheme="minorHAnsi"/>
              </w:rPr>
              <w:t>disable_hv</w:t>
            </w:r>
            <w:proofErr w:type="spellEnd"/>
            <w:r w:rsidR="005B4BDE" w:rsidRPr="00C6423D">
              <w:rPr>
                <w:rFonts w:cstheme="minorHAnsi"/>
              </w:rPr>
              <w:t xml:space="preserve"> </w:t>
            </w:r>
            <w:r w:rsidR="005B4BDE">
              <w:rPr>
                <w:rFonts w:cstheme="minorHAnsi"/>
              </w:rPr>
              <w:t>(</w:t>
            </w:r>
            <w:r w:rsidR="005B4BDE" w:rsidRPr="00C6423D">
              <w:rPr>
                <w:rFonts w:cstheme="minorHAnsi"/>
              </w:rPr>
              <w:t>DIS</w:t>
            </w:r>
            <w:r w:rsidR="005B4BDE">
              <w:rPr>
                <w:rFonts w:cstheme="minorHAnsi"/>
              </w:rPr>
              <w:t>)</w:t>
            </w:r>
          </w:p>
          <w:p w14:paraId="17B4C251" w14:textId="20B15F20" w:rsidR="006A118D" w:rsidRPr="001C5CCF" w:rsidRDefault="001C5CCF" w:rsidP="006A118D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1C5CCF">
              <w:rPr>
                <w:rFonts w:cstheme="minorHAnsi"/>
                <w:sz w:val="20"/>
                <w:szCs w:val="20"/>
              </w:rPr>
              <w:t xml:space="preserve">puis </w:t>
            </w:r>
            <w:r w:rsidR="006A118D" w:rsidRPr="001C5CCF">
              <w:rPr>
                <w:rFonts w:cstheme="minorHAnsi"/>
                <w:sz w:val="20"/>
                <w:szCs w:val="20"/>
              </w:rPr>
              <w:t>HT ON</w:t>
            </w:r>
          </w:p>
        </w:tc>
        <w:tc>
          <w:tcPr>
            <w:tcW w:w="1141" w:type="dxa"/>
            <w:vAlign w:val="center"/>
          </w:tcPr>
          <w:p w14:paraId="0C8F528E" w14:textId="048DEF14" w:rsidR="006A118D" w:rsidRPr="003642EF" w:rsidRDefault="006A118D" w:rsidP="006A118D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-6</w:t>
            </w:r>
            <w:r>
              <w:rPr>
                <w:rFonts w:cstheme="minorHAnsi"/>
                <w:sz w:val="20"/>
                <w:szCs w:val="20"/>
              </w:rPr>
              <w:t xml:space="preserve"> </w:t>
            </w:r>
            <w:r w:rsidRPr="003642EF">
              <w:rPr>
                <w:rFonts w:cstheme="minorHAnsi"/>
                <w:sz w:val="20"/>
                <w:szCs w:val="20"/>
              </w:rPr>
              <w:t>(enable)</w:t>
            </w:r>
          </w:p>
        </w:tc>
        <w:tc>
          <w:tcPr>
            <w:tcW w:w="1457" w:type="dxa"/>
            <w:vAlign w:val="center"/>
          </w:tcPr>
          <w:p w14:paraId="715EBCBE" w14:textId="54197DB9" w:rsidR="006A118D" w:rsidRPr="003642EF" w:rsidRDefault="006A118D" w:rsidP="006A118D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2932" w:type="dxa"/>
            <w:vAlign w:val="center"/>
          </w:tcPr>
          <w:p w14:paraId="4C69CCDA" w14:textId="77777777" w:rsidR="006A118D" w:rsidRDefault="006A118D" w:rsidP="006A118D">
            <w:pPr>
              <w:jc w:val="center"/>
              <w:rPr>
                <w:rFonts w:cstheme="minorHAnsi"/>
                <w:b/>
                <w:bCs/>
              </w:rPr>
            </w:pPr>
            <w:r w:rsidRPr="00926D01">
              <w:rPr>
                <w:rFonts w:cstheme="minorHAnsi"/>
                <w:b/>
                <w:bCs/>
              </w:rPr>
              <w:t>Vérifier la réactivation de la sécurité</w:t>
            </w:r>
          </w:p>
          <w:p w14:paraId="5A7BB6D7" w14:textId="1CEF92C1" w:rsidR="006A118D" w:rsidRPr="00926D01" w:rsidRDefault="006A118D" w:rsidP="006A118D">
            <w:pPr>
              <w:jc w:val="center"/>
              <w:rPr>
                <w:rFonts w:cstheme="minorHAnsi"/>
              </w:rPr>
            </w:pPr>
            <w:r w:rsidRPr="00F6673B">
              <w:rPr>
                <w:rFonts w:cstheme="minorHAnsi"/>
                <w:sz w:val="20"/>
                <w:szCs w:val="20"/>
                <w:lang w:val="en-GB"/>
              </w:rPr>
              <w:t>protection on</w:t>
            </w:r>
          </w:p>
        </w:tc>
      </w:tr>
    </w:tbl>
    <w:p w14:paraId="072AFE88" w14:textId="6A6B663E" w:rsidR="00D73FFB" w:rsidRPr="00926D01" w:rsidRDefault="00D73FFB" w:rsidP="00D35B0B">
      <w:pPr>
        <w:pStyle w:val="Paragraphedeliste"/>
        <w:numPr>
          <w:ilvl w:val="0"/>
          <w:numId w:val="21"/>
        </w:numPr>
        <w:rPr>
          <w:rFonts w:cstheme="minorHAnsi"/>
        </w:rPr>
      </w:pPr>
      <w:bookmarkStart w:id="19" w:name="_Ref196830535"/>
    </w:p>
    <w:bookmarkEnd w:id="19"/>
    <w:p w14:paraId="2111F083" w14:textId="61AED37D" w:rsidR="00F053E9" w:rsidRPr="00A44FC2" w:rsidRDefault="00A44FC2" w:rsidP="00A44FC2">
      <w:pPr>
        <w:rPr>
          <w:rFonts w:cstheme="minorHAnsi"/>
        </w:rPr>
      </w:pPr>
      <w:r w:rsidRPr="00A44FC2">
        <w:rPr>
          <w:rFonts w:cstheme="minorHAnsi"/>
        </w:rPr>
        <w:t>Labels apparaissant dans le schéma électrique</w:t>
      </w:r>
      <w:r>
        <w:rPr>
          <w:rFonts w:cstheme="minorHAnsi"/>
        </w:rPr>
        <w:t> :</w:t>
      </w:r>
    </w:p>
    <w:p w14:paraId="7E4E09E3" w14:textId="77777777" w:rsidR="00235204" w:rsidRDefault="00235204" w:rsidP="00A44FC2">
      <w:pPr>
        <w:tabs>
          <w:tab w:val="left" w:pos="1701"/>
        </w:tabs>
        <w:ind w:left="426"/>
        <w:rPr>
          <w:rFonts w:eastAsiaTheme="minorEastAsia" w:cstheme="minorHAnsi"/>
          <w:sz w:val="18"/>
          <w:szCs w:val="18"/>
          <w:lang w:eastAsia="ja-JP"/>
        </w:rPr>
      </w:pPr>
      <w:proofErr w:type="spellStart"/>
      <w:r w:rsidRPr="00235204">
        <w:rPr>
          <w:rFonts w:eastAsiaTheme="minorEastAsia" w:cstheme="minorHAnsi"/>
          <w:b/>
          <w:bCs/>
          <w:sz w:val="18"/>
          <w:szCs w:val="18"/>
          <w:lang w:eastAsia="ja-JP"/>
        </w:rPr>
        <w:t>REF_HT_Dux</w:t>
      </w:r>
      <w:proofErr w:type="spellEnd"/>
      <w:r>
        <w:rPr>
          <w:rFonts w:eastAsiaTheme="minorEastAsia" w:cstheme="minorHAnsi"/>
          <w:b/>
          <w:bCs/>
          <w:sz w:val="18"/>
          <w:szCs w:val="18"/>
          <w:lang w:eastAsia="ja-JP"/>
        </w:rPr>
        <w:tab/>
      </w:r>
      <w:r w:rsidRPr="00A44FC2">
        <w:rPr>
          <w:rFonts w:eastAsiaTheme="minorEastAsia" w:cstheme="minorHAnsi"/>
          <w:sz w:val="18"/>
          <w:szCs w:val="18"/>
          <w:lang w:eastAsia="ja-JP"/>
        </w:rPr>
        <w:t xml:space="preserve">: </w:t>
      </w:r>
      <w:r w:rsidRPr="008E3184">
        <w:rPr>
          <w:rFonts w:eastAsiaTheme="minorEastAsia" w:cstheme="minorHAnsi"/>
          <w:sz w:val="18"/>
          <w:szCs w:val="18"/>
          <w:lang w:eastAsia="ja-JP"/>
        </w:rPr>
        <w:t>Tension de référence pour le</w:t>
      </w:r>
      <w:r>
        <w:rPr>
          <w:rFonts w:eastAsiaTheme="minorEastAsia" w:cstheme="minorHAnsi"/>
          <w:sz w:val="18"/>
          <w:szCs w:val="18"/>
          <w:lang w:eastAsia="ja-JP"/>
        </w:rPr>
        <w:t xml:space="preserve"> </w:t>
      </w:r>
      <w:proofErr w:type="spellStart"/>
      <w:r w:rsidRPr="008E3184">
        <w:rPr>
          <w:rFonts w:eastAsiaTheme="minorEastAsia" w:cstheme="minorHAnsi"/>
          <w:sz w:val="18"/>
          <w:szCs w:val="18"/>
          <w:lang w:eastAsia="ja-JP"/>
        </w:rPr>
        <w:t>channel</w:t>
      </w:r>
      <w:proofErr w:type="spellEnd"/>
      <w:r w:rsidRPr="008E3184">
        <w:rPr>
          <w:rFonts w:eastAsiaTheme="minorEastAsia" w:cstheme="minorHAnsi"/>
          <w:sz w:val="18"/>
          <w:szCs w:val="18"/>
          <w:lang w:eastAsia="ja-JP"/>
        </w:rPr>
        <w:t xml:space="preserve"> x en V</w:t>
      </w:r>
    </w:p>
    <w:p w14:paraId="12DE5762" w14:textId="77777777" w:rsidR="00235204" w:rsidRDefault="00235204" w:rsidP="00A44FC2">
      <w:pPr>
        <w:tabs>
          <w:tab w:val="left" w:pos="1701"/>
        </w:tabs>
        <w:ind w:left="426"/>
        <w:rPr>
          <w:rFonts w:eastAsia="Times New Roman" w:cstheme="minorHAnsi"/>
          <w:color w:val="131313"/>
          <w:sz w:val="18"/>
          <w:szCs w:val="18"/>
          <w:lang w:eastAsia="ja-JP"/>
        </w:rPr>
      </w:pPr>
      <w:proofErr w:type="spellStart"/>
      <w:r w:rsidRPr="00235204">
        <w:rPr>
          <w:rFonts w:eastAsia="Times New Roman" w:cstheme="minorHAnsi"/>
          <w:b/>
          <w:bCs/>
          <w:color w:val="131313"/>
          <w:sz w:val="18"/>
          <w:szCs w:val="18"/>
          <w:lang w:eastAsia="ja-JP"/>
        </w:rPr>
        <w:t>CTRL_HT_Dux</w:t>
      </w:r>
      <w:proofErr w:type="spellEnd"/>
      <w:r>
        <w:rPr>
          <w:rFonts w:eastAsia="Times New Roman" w:cstheme="minorHAnsi"/>
          <w:b/>
          <w:bCs/>
          <w:color w:val="131313"/>
          <w:sz w:val="18"/>
          <w:szCs w:val="18"/>
          <w:lang w:eastAsia="ja-JP"/>
        </w:rPr>
        <w:tab/>
      </w:r>
      <w:r w:rsidRP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: </w:t>
      </w:r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 xml:space="preserve">Tension mesurée pour le </w:t>
      </w:r>
      <w:proofErr w:type="spellStart"/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>channel</w:t>
      </w:r>
      <w:proofErr w:type="spellEnd"/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 xml:space="preserve"> x en V</w:t>
      </w:r>
    </w:p>
    <w:p w14:paraId="76CAFF46" w14:textId="50940AAD" w:rsidR="00235204" w:rsidRDefault="00235204" w:rsidP="00A44FC2">
      <w:pPr>
        <w:tabs>
          <w:tab w:val="left" w:pos="1701"/>
        </w:tabs>
        <w:ind w:left="1698" w:hanging="1272"/>
        <w:rPr>
          <w:rFonts w:eastAsia="Times New Roman" w:cstheme="minorHAnsi"/>
          <w:color w:val="131313"/>
          <w:sz w:val="18"/>
          <w:szCs w:val="18"/>
          <w:lang w:eastAsia="ja-JP"/>
        </w:rPr>
      </w:pPr>
      <w:proofErr w:type="spellStart"/>
      <w:r w:rsidRPr="00235204">
        <w:rPr>
          <w:rFonts w:eastAsia="Times New Roman" w:cstheme="minorHAnsi"/>
          <w:b/>
          <w:bCs/>
          <w:color w:val="131313"/>
          <w:sz w:val="18"/>
          <w:szCs w:val="18"/>
          <w:lang w:eastAsia="ja-JP"/>
        </w:rPr>
        <w:t>HK_I_A_x</w:t>
      </w:r>
      <w:proofErr w:type="spellEnd"/>
      <w:r>
        <w:rPr>
          <w:rFonts w:eastAsia="Times New Roman" w:cstheme="minorHAnsi"/>
          <w:b/>
          <w:bCs/>
          <w:color w:val="131313"/>
          <w:sz w:val="18"/>
          <w:szCs w:val="18"/>
          <w:lang w:eastAsia="ja-JP"/>
        </w:rPr>
        <w:tab/>
      </w:r>
      <w:r w:rsidRP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: </w:t>
      </w:r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 xml:space="preserve">Courant de consommation du CW en µA pour le </w:t>
      </w:r>
      <w:proofErr w:type="spellStart"/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>channel</w:t>
      </w:r>
      <w:proofErr w:type="spellEnd"/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 xml:space="preserve"> x</w:t>
      </w:r>
      <w:r>
        <w:rPr>
          <w:rFonts w:eastAsia="Times New Roman" w:cstheme="minorHAnsi"/>
          <w:color w:val="131313"/>
          <w:sz w:val="18"/>
          <w:szCs w:val="18"/>
          <w:lang w:eastAsia="ja-JP"/>
        </w:rPr>
        <w:t xml:space="preserve"> (conso </w:t>
      </w:r>
      <w:r w:rsidR="00EA2655">
        <w:rPr>
          <w:rFonts w:eastAsia="Times New Roman" w:cstheme="minorHAnsi"/>
          <w:color w:val="131313"/>
          <w:sz w:val="18"/>
          <w:szCs w:val="18"/>
          <w:lang w:eastAsia="ja-JP"/>
        </w:rPr>
        <w:t>au niveau du transformateur de la carte HVPA</w:t>
      </w:r>
      <w:r>
        <w:rPr>
          <w:rFonts w:eastAsia="Times New Roman" w:cstheme="minorHAnsi"/>
          <w:color w:val="131313"/>
          <w:sz w:val="18"/>
          <w:szCs w:val="18"/>
          <w:lang w:eastAsia="ja-JP"/>
        </w:rPr>
        <w:t>)</w:t>
      </w:r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.  Correspond au registre </w:t>
      </w:r>
      <w:proofErr w:type="spellStart"/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>Current</w:t>
      </w:r>
      <w:proofErr w:type="spellEnd"/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 </w:t>
      </w:r>
      <w:proofErr w:type="spellStart"/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>Measure</w:t>
      </w:r>
      <w:proofErr w:type="spellEnd"/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 </w:t>
      </w:r>
      <w:proofErr w:type="spellStart"/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>DUx</w:t>
      </w:r>
      <w:proofErr w:type="spellEnd"/>
    </w:p>
    <w:p w14:paraId="64B014DE" w14:textId="3AB91BCC" w:rsidR="00235204" w:rsidRDefault="00235204" w:rsidP="00A44FC2">
      <w:pPr>
        <w:tabs>
          <w:tab w:val="left" w:pos="1701"/>
        </w:tabs>
        <w:ind w:left="1701" w:hanging="1275"/>
        <w:rPr>
          <w:rFonts w:eastAsia="Times New Roman" w:cstheme="minorHAnsi"/>
          <w:color w:val="131313"/>
          <w:sz w:val="18"/>
          <w:szCs w:val="18"/>
          <w:lang w:eastAsia="ja-JP"/>
        </w:rPr>
      </w:pPr>
      <w:proofErr w:type="spellStart"/>
      <w:r w:rsidRPr="00235204">
        <w:rPr>
          <w:rFonts w:eastAsia="Times New Roman" w:cstheme="minorHAnsi"/>
          <w:b/>
          <w:bCs/>
          <w:color w:val="131313"/>
          <w:sz w:val="18"/>
          <w:szCs w:val="18"/>
          <w:lang w:eastAsia="ja-JP"/>
        </w:rPr>
        <w:t>HK_I_HVPA_x</w:t>
      </w:r>
      <w:proofErr w:type="spellEnd"/>
      <w:r>
        <w:rPr>
          <w:rFonts w:eastAsia="Times New Roman" w:cstheme="minorHAnsi"/>
          <w:b/>
          <w:bCs/>
          <w:color w:val="131313"/>
          <w:sz w:val="18"/>
          <w:szCs w:val="18"/>
          <w:lang w:eastAsia="ja-JP"/>
        </w:rPr>
        <w:tab/>
      </w:r>
      <w:r w:rsidRP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: </w:t>
      </w:r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 xml:space="preserve">Mesure du courant de consommation totale de la carte HVPA en µA pour le </w:t>
      </w:r>
      <w:proofErr w:type="spellStart"/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>channel</w:t>
      </w:r>
      <w:proofErr w:type="spellEnd"/>
      <w:r w:rsidRPr="008F0F20">
        <w:rPr>
          <w:rFonts w:eastAsia="Times New Roman" w:cstheme="minorHAnsi"/>
          <w:color w:val="131313"/>
          <w:sz w:val="18"/>
          <w:szCs w:val="18"/>
          <w:lang w:eastAsia="ja-JP"/>
        </w:rPr>
        <w:t xml:space="preserve"> x</w:t>
      </w:r>
      <w:r w:rsidR="00A44FC2">
        <w:rPr>
          <w:rFonts w:eastAsia="Times New Roman" w:cstheme="minorHAnsi"/>
          <w:color w:val="131313"/>
          <w:sz w:val="18"/>
          <w:szCs w:val="18"/>
          <w:lang w:eastAsia="ja-JP"/>
        </w:rPr>
        <w:t xml:space="preserve"> (interne à la carte IB)</w:t>
      </w:r>
      <w:r w:rsidR="004843E7">
        <w:rPr>
          <w:rFonts w:eastAsia="Times New Roman" w:cstheme="minorHAnsi"/>
          <w:color w:val="131313"/>
          <w:sz w:val="18"/>
          <w:szCs w:val="18"/>
          <w:lang w:eastAsia="ja-JP"/>
        </w:rPr>
        <w:t>. Permet de détecter la présence d’un DU</w:t>
      </w:r>
    </w:p>
    <w:p w14:paraId="25C4CABF" w14:textId="77777777" w:rsidR="00926D01" w:rsidRDefault="00926D01" w:rsidP="00F053E9">
      <w:pPr>
        <w:pStyle w:val="Paragraphedeliste"/>
        <w:rPr>
          <w:rFonts w:cstheme="minorHAnsi"/>
        </w:rPr>
      </w:pPr>
    </w:p>
    <w:p w14:paraId="4AEFE640" w14:textId="70610CE0" w:rsidR="00B70FE5" w:rsidRDefault="00B70FE5" w:rsidP="00D73FFB">
      <w:pPr>
        <w:pStyle w:val="Paragraphedeliste"/>
        <w:rPr>
          <w:rFonts w:cstheme="minorHAnsi"/>
        </w:rPr>
      </w:pPr>
    </w:p>
    <w:p w14:paraId="5637CF3B" w14:textId="77777777" w:rsidR="00B70FE5" w:rsidRPr="00F67763" w:rsidRDefault="00B70FE5" w:rsidP="00D73FFB">
      <w:pPr>
        <w:pStyle w:val="Paragraphedeliste"/>
        <w:rPr>
          <w:rFonts w:cstheme="minorHAnsi"/>
        </w:rPr>
      </w:pPr>
    </w:p>
    <w:p w14:paraId="7E2FD6F6" w14:textId="5A45064F" w:rsidR="00C01433" w:rsidRPr="00F67763" w:rsidRDefault="00D73FFB" w:rsidP="00D73FFB">
      <w:pPr>
        <w:pStyle w:val="Paragraphedeliste"/>
        <w:numPr>
          <w:ilvl w:val="0"/>
          <w:numId w:val="7"/>
        </w:numPr>
        <w:rPr>
          <w:rFonts w:cstheme="minorHAnsi"/>
        </w:rPr>
      </w:pPr>
      <w:r w:rsidRPr="00F67763">
        <w:t xml:space="preserve">Contrôle de la continuité des </w:t>
      </w:r>
      <w:r w:rsidR="00C01433" w:rsidRPr="00F67763">
        <w:t xml:space="preserve">28 </w:t>
      </w:r>
      <w:r w:rsidRPr="00F67763">
        <w:t>pistes d</w:t>
      </w:r>
      <w:r w:rsidR="00CB17B0">
        <w:t>es</w:t>
      </w:r>
      <w:r w:rsidRPr="00F67763">
        <w:t xml:space="preserve"> signa</w:t>
      </w:r>
      <w:r w:rsidR="00CB17B0">
        <w:t>ux</w:t>
      </w:r>
      <w:r w:rsidRPr="00F67763">
        <w:t xml:space="preserve"> de données</w:t>
      </w:r>
      <w:r w:rsidR="00C01433" w:rsidRPr="00F67763">
        <w:t xml:space="preserve"> </w:t>
      </w:r>
      <w:r w:rsidR="00C01433" w:rsidRPr="00F67763">
        <w:rPr>
          <w:rFonts w:cstheme="minorHAnsi"/>
        </w:rPr>
        <w:t>HG+, HG-, LG+, LG-</w:t>
      </w:r>
      <w:r w:rsidR="00A913B3" w:rsidRPr="00A913B3">
        <w:rPr>
          <w:rFonts w:cstheme="minorHAnsi"/>
          <w:color w:val="BF8F00" w:themeColor="accent4" w:themeShade="BF"/>
        </w:rPr>
        <w:t xml:space="preserve"> </w:t>
      </w:r>
      <w:r w:rsidR="007E11DE">
        <w:rPr>
          <w:rFonts w:cstheme="minorHAnsi"/>
          <w:color w:val="BF8F00" w:themeColor="accent4" w:themeShade="BF"/>
        </w:rPr>
        <w:fldChar w:fldCharType="begin"/>
      </w:r>
      <w:r w:rsidR="007E11DE">
        <w:rPr>
          <w:rFonts w:cstheme="minorHAnsi"/>
          <w:color w:val="BF8F00" w:themeColor="accent4" w:themeShade="BF"/>
        </w:rPr>
        <w:instrText xml:space="preserve"> REF _Ref196817598 \r \h </w:instrText>
      </w:r>
      <w:r w:rsidR="007E11DE">
        <w:rPr>
          <w:rFonts w:cstheme="minorHAnsi"/>
          <w:color w:val="BF8F00" w:themeColor="accent4" w:themeShade="BF"/>
        </w:rPr>
      </w:r>
      <w:r w:rsidR="007E11DE">
        <w:rPr>
          <w:rFonts w:cstheme="minorHAnsi"/>
          <w:color w:val="BF8F00" w:themeColor="accent4" w:themeShade="BF"/>
        </w:rPr>
        <w:fldChar w:fldCharType="separate"/>
      </w:r>
      <w:r w:rsidR="00196D6F">
        <w:rPr>
          <w:rFonts w:cstheme="minorHAnsi"/>
          <w:color w:val="BF8F00" w:themeColor="accent4" w:themeShade="BF"/>
        </w:rPr>
        <w:t>[EXG#10]</w:t>
      </w:r>
      <w:r w:rsidR="007E11DE">
        <w:rPr>
          <w:rFonts w:cstheme="minorHAnsi"/>
          <w:color w:val="BF8F00" w:themeColor="accent4" w:themeShade="BF"/>
        </w:rPr>
        <w:fldChar w:fldCharType="end"/>
      </w:r>
    </w:p>
    <w:p w14:paraId="74839DF6" w14:textId="26F0847C" w:rsidR="00D73FFB" w:rsidRPr="00F67763" w:rsidRDefault="00D73FFB" w:rsidP="00C01433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Vérifier la continuité</w:t>
      </w:r>
      <w:r w:rsidR="00F8612B">
        <w:rPr>
          <w:rFonts w:cstheme="minorHAnsi"/>
        </w:rPr>
        <w:t xml:space="preserve"> en 4fils </w:t>
      </w:r>
    </w:p>
    <w:p w14:paraId="13CB6003" w14:textId="7BE81CE5" w:rsidR="006F5729" w:rsidRPr="00F67763" w:rsidRDefault="006F5729" w:rsidP="006F5729">
      <w:pPr>
        <w:pStyle w:val="Paragraphedeliste"/>
        <w:jc w:val="center"/>
        <w:rPr>
          <w:rFonts w:cstheme="minorHAnsi"/>
        </w:rPr>
      </w:pPr>
    </w:p>
    <w:p w14:paraId="4A46E01A" w14:textId="77777777" w:rsidR="006F5729" w:rsidRPr="00F67763" w:rsidRDefault="006F5729" w:rsidP="009A0B6F">
      <w:pPr>
        <w:pStyle w:val="Paragraphedeliste"/>
        <w:rPr>
          <w:rFonts w:cstheme="minorHAnsi"/>
        </w:rPr>
      </w:pPr>
    </w:p>
    <w:p w14:paraId="7A6EEFA2" w14:textId="1702F977" w:rsidR="00346EE9" w:rsidRDefault="00346EE9">
      <w:pPr>
        <w:rPr>
          <w:rFonts w:cstheme="minorHAnsi"/>
        </w:rPr>
      </w:pPr>
      <w:r>
        <w:rPr>
          <w:rFonts w:cstheme="minorHAnsi"/>
        </w:rPr>
        <w:br w:type="page"/>
      </w:r>
    </w:p>
    <w:p w14:paraId="1241DB2E" w14:textId="702CBB8F" w:rsidR="009248B4" w:rsidRDefault="00772FD7" w:rsidP="00FF44DB">
      <w:pPr>
        <w:pStyle w:val="Titre1"/>
        <w:jc w:val="both"/>
        <w:rPr>
          <w:rFonts w:cstheme="minorHAnsi"/>
        </w:rPr>
      </w:pPr>
      <w:bookmarkStart w:id="20" w:name="_Ref199318245"/>
      <w:r>
        <w:rPr>
          <w:rFonts w:cstheme="minorHAnsi"/>
        </w:rPr>
        <w:lastRenderedPageBreak/>
        <w:t>Lien SPI</w:t>
      </w:r>
      <w:bookmarkEnd w:id="20"/>
    </w:p>
    <w:p w14:paraId="445F98C7" w14:textId="5E88E7BF" w:rsidR="00772FD7" w:rsidRDefault="00772FD7" w:rsidP="00FF44DB">
      <w:pPr>
        <w:jc w:val="both"/>
        <w:rPr>
          <w:lang w:val="en-GB"/>
        </w:rPr>
      </w:pPr>
    </w:p>
    <w:p w14:paraId="30439263" w14:textId="6334233B" w:rsidR="00772FD7" w:rsidRDefault="009560C2" w:rsidP="00FF44DB">
      <w:pPr>
        <w:jc w:val="both"/>
        <w:rPr>
          <w:lang w:val="en-GB"/>
        </w:rPr>
      </w:pPr>
      <w:r>
        <w:rPr>
          <w:lang w:val="en-GB"/>
        </w:rPr>
        <w:t>Configuration du lien SPI:</w:t>
      </w:r>
    </w:p>
    <w:p w14:paraId="4BB857A8" w14:textId="77777777" w:rsidR="00CE496D" w:rsidRDefault="00772FD7" w:rsidP="0000497F">
      <w:pPr>
        <w:pStyle w:val="Paragraphedeliste"/>
        <w:numPr>
          <w:ilvl w:val="0"/>
          <w:numId w:val="3"/>
        </w:numPr>
        <w:jc w:val="both"/>
        <w:rPr>
          <w:lang w:val="en-GB"/>
        </w:rPr>
      </w:pPr>
      <w:r w:rsidRPr="00CE496D">
        <w:rPr>
          <w:lang w:val="en-GB"/>
        </w:rPr>
        <w:t>The clock polarity is active on the high state: CPOL = 0</w:t>
      </w:r>
    </w:p>
    <w:p w14:paraId="37457CB7" w14:textId="77777777" w:rsidR="00CE496D" w:rsidRDefault="00772FD7" w:rsidP="0000497F">
      <w:pPr>
        <w:pStyle w:val="Paragraphedeliste"/>
        <w:numPr>
          <w:ilvl w:val="0"/>
          <w:numId w:val="3"/>
        </w:numPr>
        <w:jc w:val="both"/>
        <w:rPr>
          <w:lang w:val="en-GB"/>
        </w:rPr>
      </w:pPr>
      <w:r w:rsidRPr="00CE496D">
        <w:rPr>
          <w:lang w:val="en-GB"/>
        </w:rPr>
        <w:t>The clock phase starts at the first edge: CPHA = 1</w:t>
      </w:r>
    </w:p>
    <w:p w14:paraId="03935B12" w14:textId="540F7116" w:rsidR="00CE496D" w:rsidRDefault="00772FD7" w:rsidP="0000497F">
      <w:pPr>
        <w:pStyle w:val="Paragraphedeliste"/>
        <w:numPr>
          <w:ilvl w:val="0"/>
          <w:numId w:val="3"/>
        </w:numPr>
        <w:jc w:val="both"/>
        <w:rPr>
          <w:lang w:val="en-GB"/>
        </w:rPr>
      </w:pPr>
      <w:r w:rsidRPr="00CE496D">
        <w:rPr>
          <w:lang w:val="en-GB"/>
        </w:rPr>
        <w:t>The SPI serial data transfers start with the MSB</w:t>
      </w:r>
    </w:p>
    <w:p w14:paraId="1918F892" w14:textId="1541AA70" w:rsidR="00772FD7" w:rsidRDefault="00695D1C" w:rsidP="0000497F">
      <w:pPr>
        <w:pStyle w:val="Paragraphedeliste"/>
        <w:numPr>
          <w:ilvl w:val="0"/>
          <w:numId w:val="3"/>
        </w:numPr>
        <w:jc w:val="both"/>
        <w:rPr>
          <w:lang w:val="en-GB"/>
        </w:rPr>
      </w:pPr>
      <w:r>
        <w:rPr>
          <w:lang w:val="en-GB"/>
        </w:rPr>
        <w:t>Nominal frequency: 1,5MHz</w:t>
      </w:r>
    </w:p>
    <w:p w14:paraId="6B7634E1" w14:textId="5B63F17D" w:rsidR="00863336" w:rsidRDefault="00863336" w:rsidP="0000497F">
      <w:pPr>
        <w:pStyle w:val="Paragraphedeliste"/>
        <w:numPr>
          <w:ilvl w:val="0"/>
          <w:numId w:val="3"/>
        </w:numPr>
        <w:jc w:val="both"/>
        <w:rPr>
          <w:lang w:val="en-GB"/>
        </w:rPr>
      </w:pPr>
      <w:r>
        <w:rPr>
          <w:lang w:val="en-GB"/>
        </w:rPr>
        <w:t>Voltages: 3,3V</w:t>
      </w:r>
    </w:p>
    <w:p w14:paraId="0511BAA0" w14:textId="6EF4A79B" w:rsidR="00174CDF" w:rsidRDefault="00174CDF" w:rsidP="00174CDF">
      <w:pPr>
        <w:pStyle w:val="Paragraphedeliste"/>
        <w:jc w:val="both"/>
        <w:rPr>
          <w:lang w:val="en-GB"/>
        </w:rPr>
      </w:pPr>
    </w:p>
    <w:p w14:paraId="57034735" w14:textId="2181F29F" w:rsidR="00096A5F" w:rsidRDefault="00096A5F" w:rsidP="003C7B28">
      <w:pPr>
        <w:jc w:val="both"/>
      </w:pPr>
      <w:r>
        <w:t>Fonctionnement lors de la mise ON de la carte :</w:t>
      </w:r>
    </w:p>
    <w:p w14:paraId="7871B5F7" w14:textId="595A6EBD" w:rsidR="00096A5F" w:rsidRDefault="00096A5F" w:rsidP="00096A5F">
      <w:pPr>
        <w:pStyle w:val="Paragraphedeliste"/>
        <w:numPr>
          <w:ilvl w:val="0"/>
          <w:numId w:val="3"/>
        </w:numPr>
        <w:jc w:val="both"/>
      </w:pPr>
      <w:r>
        <w:t xml:space="preserve">Le </w:t>
      </w:r>
      <w:r w:rsidR="00863336">
        <w:t>microcontrôleur</w:t>
      </w:r>
      <w:r>
        <w:t xml:space="preserve"> démarre sur le bootloader</w:t>
      </w:r>
    </w:p>
    <w:p w14:paraId="0A6A83F6" w14:textId="633D933D" w:rsidR="00096A5F" w:rsidRDefault="00096A5F" w:rsidP="0000497F">
      <w:pPr>
        <w:pStyle w:val="Paragraphedeliste"/>
        <w:numPr>
          <w:ilvl w:val="0"/>
          <w:numId w:val="3"/>
        </w:numPr>
        <w:jc w:val="both"/>
      </w:pPr>
      <w:r>
        <w:t>En attente de commandes pour passer sur l’application</w:t>
      </w:r>
    </w:p>
    <w:p w14:paraId="4EADA2ED" w14:textId="17EEAD92" w:rsidR="003C7B28" w:rsidRDefault="003C7B28" w:rsidP="00096A5F">
      <w:pPr>
        <w:ind w:firstLine="720"/>
        <w:jc w:val="both"/>
        <w:rPr>
          <w:rFonts w:cstheme="minorHAnsi"/>
          <w:lang w:val="en-GB"/>
        </w:rPr>
      </w:pPr>
      <w:r>
        <w:rPr>
          <w:rFonts w:cstheme="minorHAnsi"/>
          <w:lang w:val="en-GB"/>
        </w:rPr>
        <w:t xml:space="preserve">1 - Send </w:t>
      </w:r>
      <w:r w:rsidR="0090505C">
        <w:rPr>
          <w:rFonts w:cstheme="minorHAnsi"/>
          <w:lang w:val="en-GB"/>
        </w:rPr>
        <w:t>READ_STATUS</w:t>
      </w:r>
      <w:r>
        <w:rPr>
          <w:rFonts w:cstheme="minorHAnsi"/>
          <w:lang w:val="en-GB"/>
        </w:rPr>
        <w:t xml:space="preserve"> to the bootloader</w:t>
      </w:r>
    </w:p>
    <w:p w14:paraId="62F7E0D4" w14:textId="5C977189" w:rsidR="003C7B28" w:rsidRPr="003C7B28" w:rsidRDefault="003C7B28" w:rsidP="00096A5F">
      <w:pPr>
        <w:ind w:left="993" w:hanging="273"/>
        <w:jc w:val="both"/>
        <w:rPr>
          <w:rFonts w:cstheme="minorHAnsi"/>
          <w:lang w:val="en-US"/>
        </w:rPr>
      </w:pPr>
      <w:r>
        <w:rPr>
          <w:rFonts w:cstheme="minorHAnsi"/>
          <w:lang w:val="en-GB"/>
        </w:rPr>
        <w:t xml:space="preserve">2 - Check the status value, </w:t>
      </w:r>
      <w:r w:rsidRPr="003C7B28">
        <w:rPr>
          <w:rFonts w:cstheme="minorHAnsi"/>
          <w:lang w:val="en-GB"/>
        </w:rPr>
        <w:t>30</w:t>
      </w:r>
      <w:r>
        <w:rPr>
          <w:rFonts w:cstheme="minorHAnsi"/>
          <w:lang w:val="en-GB"/>
        </w:rPr>
        <w:t xml:space="preserve"> -&gt; </w:t>
      </w:r>
      <w:r w:rsidRPr="003C7B28">
        <w:rPr>
          <w:rFonts w:cstheme="minorHAnsi"/>
          <w:lang w:val="en-GB"/>
        </w:rPr>
        <w:t>The bootloader is well launched, no command has been launched</w:t>
      </w:r>
    </w:p>
    <w:p w14:paraId="3FDDD629" w14:textId="0611EDF6" w:rsidR="003C7B28" w:rsidRDefault="003C7B28" w:rsidP="00096A5F">
      <w:pPr>
        <w:ind w:firstLine="720"/>
        <w:jc w:val="both"/>
        <w:rPr>
          <w:rFonts w:cstheme="minorHAnsi"/>
          <w:lang w:val="en-GB"/>
        </w:rPr>
      </w:pPr>
      <w:r>
        <w:rPr>
          <w:rFonts w:cstheme="minorHAnsi"/>
          <w:lang w:val="en-GB"/>
        </w:rPr>
        <w:t xml:space="preserve">3 - Send </w:t>
      </w:r>
      <w:r w:rsidR="0090505C">
        <w:rPr>
          <w:rFonts w:cstheme="minorHAnsi"/>
          <w:lang w:val="en-GB"/>
        </w:rPr>
        <w:t>LOAD_VECTORS</w:t>
      </w:r>
      <w:r w:rsidRPr="003C7B28">
        <w:rPr>
          <w:rFonts w:cstheme="minorHAnsi"/>
          <w:lang w:val="en-GB"/>
        </w:rPr>
        <w:t xml:space="preserve"> </w:t>
      </w:r>
      <w:r>
        <w:rPr>
          <w:rFonts w:cstheme="minorHAnsi"/>
          <w:lang w:val="en-GB"/>
        </w:rPr>
        <w:t>to the bootloader</w:t>
      </w:r>
    </w:p>
    <w:p w14:paraId="440A5CC7" w14:textId="77777777" w:rsidR="009560C2" w:rsidRDefault="003C7B28" w:rsidP="009560C2">
      <w:pPr>
        <w:ind w:firstLine="720"/>
        <w:jc w:val="both"/>
        <w:rPr>
          <w:rFonts w:cstheme="minorHAnsi"/>
          <w:lang w:val="en-GB"/>
        </w:rPr>
      </w:pPr>
      <w:r>
        <w:rPr>
          <w:rFonts w:cstheme="minorHAnsi"/>
          <w:lang w:val="en-GB"/>
        </w:rPr>
        <w:t xml:space="preserve">4 </w:t>
      </w:r>
      <w:r w:rsidR="0090505C">
        <w:rPr>
          <w:rFonts w:cstheme="minorHAnsi"/>
          <w:lang w:val="en-GB"/>
        </w:rPr>
        <w:t>–</w:t>
      </w:r>
      <w:r>
        <w:rPr>
          <w:rFonts w:cstheme="minorHAnsi"/>
          <w:lang w:val="en-GB"/>
        </w:rPr>
        <w:t xml:space="preserve"> Send</w:t>
      </w:r>
      <w:r w:rsidR="0090505C">
        <w:rPr>
          <w:rFonts w:cstheme="minorHAnsi"/>
          <w:lang w:val="en-GB"/>
        </w:rPr>
        <w:t xml:space="preserve"> JUMP_TO</w:t>
      </w:r>
      <w:r w:rsidR="009560C2">
        <w:rPr>
          <w:rFonts w:cstheme="minorHAnsi"/>
          <w:lang w:val="en-GB"/>
        </w:rPr>
        <w:t>_</w:t>
      </w:r>
      <w:r w:rsidR="0090505C">
        <w:rPr>
          <w:rFonts w:cstheme="minorHAnsi"/>
          <w:lang w:val="en-GB"/>
        </w:rPr>
        <w:t>APPLICATION</w:t>
      </w:r>
      <w:r w:rsidR="00615D95">
        <w:rPr>
          <w:rFonts w:cstheme="minorHAnsi"/>
          <w:lang w:val="en-GB"/>
        </w:rPr>
        <w:t xml:space="preserve"> </w:t>
      </w:r>
      <w:r>
        <w:rPr>
          <w:rFonts w:cstheme="minorHAnsi"/>
          <w:lang w:val="en-GB"/>
        </w:rPr>
        <w:t>to the bootloader</w:t>
      </w:r>
    </w:p>
    <w:p w14:paraId="19D36329" w14:textId="51798E6B" w:rsidR="00974130" w:rsidRDefault="002B4A64" w:rsidP="00E44D33">
      <w:pPr>
        <w:ind w:firstLine="142"/>
        <w:jc w:val="both"/>
        <w:rPr>
          <w:rFonts w:cstheme="minorHAnsi"/>
          <w:lang w:val="en-GB"/>
        </w:rPr>
      </w:pPr>
      <w:r>
        <w:rPr>
          <w:rFonts w:cstheme="minorHAnsi"/>
          <w:noProof/>
          <w:lang w:val="en-GB"/>
        </w:rPr>
        <w:drawing>
          <wp:inline distT="0" distB="0" distL="0" distR="0" wp14:anchorId="37FCD381" wp14:editId="61CEB16D">
            <wp:extent cx="5756275" cy="2930525"/>
            <wp:effectExtent l="0" t="0" r="0" b="317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93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CA3A3" w14:textId="5C962757" w:rsidR="00974130" w:rsidRDefault="009560C2" w:rsidP="009560C2">
      <w:pPr>
        <w:pStyle w:val="Paragraphedeliste"/>
        <w:numPr>
          <w:ilvl w:val="0"/>
          <w:numId w:val="23"/>
        </w:numPr>
        <w:jc w:val="both"/>
        <w:rPr>
          <w:rFonts w:cstheme="minorHAnsi"/>
        </w:rPr>
      </w:pPr>
      <w:r w:rsidRPr="009560C2">
        <w:rPr>
          <w:rFonts w:cstheme="minorHAnsi"/>
        </w:rPr>
        <w:t>Diagramme de démarrage du m</w:t>
      </w:r>
      <w:r>
        <w:rPr>
          <w:rFonts w:cstheme="minorHAnsi"/>
        </w:rPr>
        <w:t>icrocontrôleur de la carte IB</w:t>
      </w:r>
    </w:p>
    <w:p w14:paraId="077027C6" w14:textId="77777777" w:rsidR="009560C2" w:rsidRPr="009560C2" w:rsidRDefault="009560C2" w:rsidP="009560C2">
      <w:pPr>
        <w:pStyle w:val="Paragraphedeliste"/>
        <w:jc w:val="both"/>
        <w:rPr>
          <w:rFonts w:cstheme="minorHAnsi"/>
        </w:rPr>
      </w:pPr>
    </w:p>
    <w:p w14:paraId="019908EF" w14:textId="4A4CA37E" w:rsidR="00E84309" w:rsidRDefault="00974130" w:rsidP="00FF44DB">
      <w:pPr>
        <w:jc w:val="both"/>
        <w:rPr>
          <w:rFonts w:cstheme="minorHAnsi"/>
        </w:rPr>
      </w:pPr>
      <w:r w:rsidRPr="00974130">
        <w:rPr>
          <w:rFonts w:cstheme="minorHAnsi"/>
        </w:rPr>
        <w:t>A la fin de ce</w:t>
      </w:r>
      <w:r>
        <w:rPr>
          <w:rFonts w:cstheme="minorHAnsi"/>
        </w:rPr>
        <w:t>tte séquence</w:t>
      </w:r>
      <w:r w:rsidR="00741208">
        <w:rPr>
          <w:rFonts w:cstheme="minorHAnsi"/>
        </w:rPr>
        <w:t xml:space="preserve">, </w:t>
      </w:r>
      <w:r>
        <w:rPr>
          <w:rFonts w:cstheme="minorHAnsi"/>
        </w:rPr>
        <w:t>les tests fonctionnels de la carte</w:t>
      </w:r>
      <w:r w:rsidR="00741208">
        <w:rPr>
          <w:rFonts w:cstheme="minorHAnsi"/>
        </w:rPr>
        <w:t xml:space="preserve"> peuvent être déroulés.</w:t>
      </w:r>
    </w:p>
    <w:p w14:paraId="22A61296" w14:textId="77777777" w:rsidR="00A00049" w:rsidRDefault="00E84309" w:rsidP="00E84309">
      <w:pPr>
        <w:tabs>
          <w:tab w:val="left" w:pos="993"/>
        </w:tabs>
        <w:jc w:val="both"/>
      </w:pPr>
      <w:r>
        <w:lastRenderedPageBreak/>
        <w:t xml:space="preserve">Remarque : </w:t>
      </w:r>
    </w:p>
    <w:p w14:paraId="55DCC5BE" w14:textId="77777777" w:rsidR="005727FB" w:rsidRPr="005727FB" w:rsidRDefault="00E84309" w:rsidP="00C1464E">
      <w:pPr>
        <w:pStyle w:val="Paragraphedeliste"/>
        <w:numPr>
          <w:ilvl w:val="0"/>
          <w:numId w:val="3"/>
        </w:numPr>
        <w:tabs>
          <w:tab w:val="left" w:pos="993"/>
        </w:tabs>
        <w:jc w:val="both"/>
        <w:rPr>
          <w:rFonts w:eastAsiaTheme="majorEastAsia" w:cstheme="minorHAnsi"/>
          <w:b/>
          <w:sz w:val="28"/>
          <w:szCs w:val="32"/>
        </w:rPr>
      </w:pPr>
      <w:r>
        <w:t>Toutes les données acquises seront sauvegardées</w:t>
      </w:r>
      <w:r w:rsidR="006834E6">
        <w:t xml:space="preserve"> dans une base de données</w:t>
      </w:r>
    </w:p>
    <w:p w14:paraId="1CB83538" w14:textId="77777777" w:rsidR="009A4A3C" w:rsidRPr="009A4A3C" w:rsidRDefault="005727FB" w:rsidP="00C1464E">
      <w:pPr>
        <w:pStyle w:val="Paragraphedeliste"/>
        <w:numPr>
          <w:ilvl w:val="0"/>
          <w:numId w:val="3"/>
        </w:numPr>
        <w:tabs>
          <w:tab w:val="left" w:pos="993"/>
        </w:tabs>
        <w:jc w:val="both"/>
        <w:rPr>
          <w:rFonts w:eastAsiaTheme="majorEastAsia" w:cstheme="minorHAnsi"/>
          <w:b/>
          <w:sz w:val="28"/>
          <w:szCs w:val="32"/>
        </w:rPr>
      </w:pPr>
      <w:r w:rsidRPr="005727FB">
        <w:t>Le nombre maximal de cycles de connexion/déconnexion (matage/</w:t>
      </w:r>
      <w:proofErr w:type="spellStart"/>
      <w:r w:rsidRPr="005727FB">
        <w:t>dématage</w:t>
      </w:r>
      <w:proofErr w:type="spellEnd"/>
      <w:r w:rsidRPr="005727FB">
        <w:t>) des connecteurs doit être respecté</w:t>
      </w:r>
    </w:p>
    <w:p w14:paraId="73823F88" w14:textId="3F0276BE" w:rsidR="00E320DA" w:rsidRPr="005727FB" w:rsidRDefault="009A4A3C" w:rsidP="00C1464E">
      <w:pPr>
        <w:pStyle w:val="Paragraphedeliste"/>
        <w:numPr>
          <w:ilvl w:val="0"/>
          <w:numId w:val="3"/>
        </w:numPr>
        <w:tabs>
          <w:tab w:val="left" w:pos="993"/>
        </w:tabs>
        <w:jc w:val="both"/>
        <w:rPr>
          <w:rFonts w:eastAsiaTheme="majorEastAsia" w:cstheme="minorHAnsi"/>
          <w:b/>
          <w:sz w:val="28"/>
          <w:szCs w:val="32"/>
        </w:rPr>
      </w:pPr>
      <w:r>
        <w:t xml:space="preserve">Les séquences de </w:t>
      </w:r>
      <w:r w:rsidR="00DE4E59">
        <w:t xml:space="preserve">vecteurs </w:t>
      </w:r>
      <w:r>
        <w:t>tests seront fournies</w:t>
      </w:r>
      <w:r w:rsidR="00E320DA" w:rsidRPr="005727FB">
        <w:rPr>
          <w:rFonts w:cstheme="minorHAnsi"/>
        </w:rPr>
        <w:br w:type="page"/>
      </w:r>
    </w:p>
    <w:p w14:paraId="43D7A21D" w14:textId="0002199F" w:rsidR="00E320DA" w:rsidRPr="00F67763" w:rsidRDefault="00E320DA" w:rsidP="00E320DA">
      <w:pPr>
        <w:pStyle w:val="Titre1"/>
        <w:rPr>
          <w:rFonts w:cstheme="minorHAnsi"/>
        </w:rPr>
      </w:pPr>
      <w:r w:rsidRPr="00F67763">
        <w:rPr>
          <w:rFonts w:cstheme="minorHAnsi"/>
        </w:rPr>
        <w:lastRenderedPageBreak/>
        <w:t>Synoptique général de la carte IB V6 PROTO</w:t>
      </w:r>
    </w:p>
    <w:p w14:paraId="404BCF0A" w14:textId="77777777" w:rsidR="00E320DA" w:rsidRPr="00F67763" w:rsidRDefault="00E320DA" w:rsidP="00E320DA">
      <w:pPr>
        <w:rPr>
          <w:rFonts w:cstheme="minorHAnsi"/>
        </w:rPr>
      </w:pPr>
    </w:p>
    <w:p w14:paraId="1B595BB9" w14:textId="51614F22" w:rsidR="00ED2B5E" w:rsidRDefault="00E320DA">
      <w:pPr>
        <w:rPr>
          <w:rFonts w:cstheme="minorHAnsi"/>
        </w:rPr>
      </w:pPr>
      <w:r w:rsidRPr="00F67763">
        <w:rPr>
          <w:rFonts w:cstheme="minorHAnsi"/>
          <w:noProof/>
        </w:rPr>
        <w:drawing>
          <wp:inline distT="0" distB="0" distL="0" distR="0" wp14:anchorId="0C442A2D" wp14:editId="14FE7B0F">
            <wp:extent cx="5608320" cy="7391400"/>
            <wp:effectExtent l="0" t="0" r="0" b="0"/>
            <wp:docPr id="22" name="Imag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832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2B5E">
        <w:rPr>
          <w:rFonts w:cstheme="minorHAnsi"/>
        </w:rPr>
        <w:br w:type="page"/>
      </w:r>
    </w:p>
    <w:p w14:paraId="68507A21" w14:textId="3C3A71CA" w:rsidR="00071641" w:rsidRPr="00DA03A0" w:rsidRDefault="00ED2B5E" w:rsidP="00DA03A0">
      <w:pPr>
        <w:pStyle w:val="Titre1"/>
        <w:ind w:left="360"/>
        <w:rPr>
          <w:lang w:val="en-GB"/>
        </w:rPr>
      </w:pPr>
      <w:proofErr w:type="spellStart"/>
      <w:r w:rsidRPr="00DA03A0">
        <w:rPr>
          <w:lang w:val="en-GB"/>
        </w:rPr>
        <w:lastRenderedPageBreak/>
        <w:t>Exemple</w:t>
      </w:r>
      <w:proofErr w:type="spellEnd"/>
      <w:r w:rsidRPr="00DA03A0">
        <w:rPr>
          <w:lang w:val="en-GB"/>
        </w:rPr>
        <w:t xml:space="preserve"> de banc de test</w:t>
      </w:r>
    </w:p>
    <w:p w14:paraId="2A273410" w14:textId="78D9B358" w:rsidR="00ED2B5E" w:rsidRDefault="00FE11CD">
      <w:pPr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0FAE5917" wp14:editId="59DB0140">
            <wp:extent cx="5757545" cy="4326255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66891" w14:textId="5E9E4569" w:rsidR="00E84309" w:rsidRDefault="00E84309" w:rsidP="008D2CC3"/>
    <w:p w14:paraId="62E89EDC" w14:textId="3478E4BA" w:rsidR="00E84309" w:rsidRDefault="008D2CC3" w:rsidP="008D2CC3">
      <w:pPr>
        <w:pStyle w:val="Paragraphedeliste"/>
        <w:numPr>
          <w:ilvl w:val="0"/>
          <w:numId w:val="23"/>
        </w:numPr>
      </w:pPr>
      <w:r>
        <w:t>Proposition de banc de test</w:t>
      </w:r>
    </w:p>
    <w:p w14:paraId="1C73E220" w14:textId="77777777" w:rsidR="008D2CC3" w:rsidRPr="008D2CC3" w:rsidRDefault="008D2CC3" w:rsidP="008D2CC3">
      <w:pPr>
        <w:rPr>
          <w:rFonts w:eastAsiaTheme="majorEastAsia" w:cstheme="majorBidi"/>
          <w:b/>
          <w:sz w:val="28"/>
          <w:szCs w:val="32"/>
        </w:rPr>
      </w:pPr>
      <w:r w:rsidRPr="008D2CC3">
        <w:br w:type="page"/>
      </w:r>
    </w:p>
    <w:p w14:paraId="2F468A62" w14:textId="1A1E6E23" w:rsidR="00E84309" w:rsidRDefault="00E84309" w:rsidP="00E84309">
      <w:pPr>
        <w:pStyle w:val="Titre1"/>
        <w:rPr>
          <w:lang w:val="en-GB"/>
        </w:rPr>
      </w:pPr>
      <w:r w:rsidRPr="00E84309">
        <w:rPr>
          <w:lang w:val="en-GB"/>
        </w:rPr>
        <w:lastRenderedPageBreak/>
        <w:t>SPI SLC Mapping Table (IB Application v4.6)</w:t>
      </w:r>
    </w:p>
    <w:p w14:paraId="11941C44" w14:textId="77777777" w:rsidR="00E84309" w:rsidRPr="00E84309" w:rsidRDefault="00E84309" w:rsidP="00E84309">
      <w:pPr>
        <w:keepNext/>
        <w:keepLines/>
        <w:spacing w:before="200" w:after="0" w:line="276" w:lineRule="auto"/>
        <w:outlineLvl w:val="1"/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</w:pPr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>Global Variables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7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E84309" w:rsidRPr="00E84309" w14:paraId="07ED0543" w14:textId="77777777" w:rsidTr="00E57DBF">
        <w:tc>
          <w:tcPr>
            <w:tcW w:w="960" w:type="dxa"/>
          </w:tcPr>
          <w:p w14:paraId="7A0D0C6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proofErr w:type="spellStart"/>
            <w:r w:rsidRPr="00E84309">
              <w:rPr>
                <w:rFonts w:ascii="Cambria" w:eastAsia="MS Mincho" w:hAnsi="Cambria" w:cs="Times New Roman"/>
                <w:lang w:val="en-US"/>
              </w:rPr>
              <w:t>Adresse</w:t>
            </w:r>
            <w:proofErr w:type="spellEnd"/>
          </w:p>
        </w:tc>
        <w:tc>
          <w:tcPr>
            <w:tcW w:w="960" w:type="dxa"/>
          </w:tcPr>
          <w:p w14:paraId="61A2CCD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+0x00</w:t>
            </w:r>
          </w:p>
        </w:tc>
        <w:tc>
          <w:tcPr>
            <w:tcW w:w="960" w:type="dxa"/>
          </w:tcPr>
          <w:p w14:paraId="3D99887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+0x02</w:t>
            </w:r>
          </w:p>
        </w:tc>
        <w:tc>
          <w:tcPr>
            <w:tcW w:w="960" w:type="dxa"/>
          </w:tcPr>
          <w:p w14:paraId="4614D25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+0x04</w:t>
            </w:r>
          </w:p>
        </w:tc>
        <w:tc>
          <w:tcPr>
            <w:tcW w:w="960" w:type="dxa"/>
          </w:tcPr>
          <w:p w14:paraId="27D6F5C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+0x06</w:t>
            </w:r>
          </w:p>
        </w:tc>
        <w:tc>
          <w:tcPr>
            <w:tcW w:w="960" w:type="dxa"/>
          </w:tcPr>
          <w:p w14:paraId="7CA0A64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+0x08</w:t>
            </w:r>
          </w:p>
        </w:tc>
        <w:tc>
          <w:tcPr>
            <w:tcW w:w="960" w:type="dxa"/>
          </w:tcPr>
          <w:p w14:paraId="3A17750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+0x0A</w:t>
            </w:r>
          </w:p>
        </w:tc>
        <w:tc>
          <w:tcPr>
            <w:tcW w:w="960" w:type="dxa"/>
          </w:tcPr>
          <w:p w14:paraId="30F0ED1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+0x0C</w:t>
            </w:r>
          </w:p>
        </w:tc>
        <w:tc>
          <w:tcPr>
            <w:tcW w:w="960" w:type="dxa"/>
          </w:tcPr>
          <w:p w14:paraId="25C4BF5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+0x0E</w:t>
            </w:r>
          </w:p>
        </w:tc>
      </w:tr>
      <w:tr w:rsidR="00E84309" w:rsidRPr="00E84309" w14:paraId="7002EA40" w14:textId="77777777" w:rsidTr="00E57DBF">
        <w:tc>
          <w:tcPr>
            <w:tcW w:w="960" w:type="dxa"/>
          </w:tcPr>
          <w:p w14:paraId="2AEF859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0x0000</w:t>
            </w:r>
          </w:p>
        </w:tc>
        <w:tc>
          <w:tcPr>
            <w:tcW w:w="960" w:type="dxa"/>
          </w:tcPr>
          <w:p w14:paraId="41E5298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MS</w:t>
            </w:r>
          </w:p>
        </w:tc>
        <w:tc>
          <w:tcPr>
            <w:tcW w:w="960" w:type="dxa"/>
          </w:tcPr>
          <w:p w14:paraId="0F761B6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MS</w:t>
            </w:r>
          </w:p>
        </w:tc>
        <w:tc>
          <w:tcPr>
            <w:tcW w:w="960" w:type="dxa"/>
          </w:tcPr>
          <w:p w14:paraId="4106C4B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KEY</w:t>
            </w:r>
          </w:p>
        </w:tc>
        <w:tc>
          <w:tcPr>
            <w:tcW w:w="960" w:type="dxa"/>
          </w:tcPr>
          <w:p w14:paraId="3BB683F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KEY</w:t>
            </w:r>
          </w:p>
        </w:tc>
        <w:tc>
          <w:tcPr>
            <w:tcW w:w="960" w:type="dxa"/>
          </w:tcPr>
          <w:p w14:paraId="63F0830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RS</w:t>
            </w:r>
          </w:p>
        </w:tc>
        <w:tc>
          <w:tcPr>
            <w:tcW w:w="960" w:type="dxa"/>
          </w:tcPr>
          <w:p w14:paraId="1CDE77A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RS</w:t>
            </w:r>
          </w:p>
        </w:tc>
        <w:tc>
          <w:tcPr>
            <w:tcW w:w="960" w:type="dxa"/>
          </w:tcPr>
          <w:p w14:paraId="1DA14E0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SRST</w:t>
            </w:r>
          </w:p>
        </w:tc>
        <w:tc>
          <w:tcPr>
            <w:tcW w:w="960" w:type="dxa"/>
          </w:tcPr>
          <w:p w14:paraId="503A84B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SRST</w:t>
            </w:r>
          </w:p>
        </w:tc>
      </w:tr>
      <w:tr w:rsidR="00E84309" w:rsidRPr="00E84309" w14:paraId="23D6F5C7" w14:textId="77777777" w:rsidTr="00E57DBF">
        <w:tc>
          <w:tcPr>
            <w:tcW w:w="960" w:type="dxa"/>
          </w:tcPr>
          <w:p w14:paraId="3AE17DC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0x0010</w:t>
            </w:r>
          </w:p>
        </w:tc>
        <w:tc>
          <w:tcPr>
            <w:tcW w:w="960" w:type="dxa"/>
          </w:tcPr>
          <w:p w14:paraId="77A418A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TEMP</w:t>
            </w:r>
          </w:p>
        </w:tc>
        <w:tc>
          <w:tcPr>
            <w:tcW w:w="960" w:type="dxa"/>
          </w:tcPr>
          <w:p w14:paraId="6D53CB0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TEMP</w:t>
            </w:r>
          </w:p>
        </w:tc>
        <w:tc>
          <w:tcPr>
            <w:tcW w:w="960" w:type="dxa"/>
          </w:tcPr>
          <w:p w14:paraId="42A113F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SN</w:t>
            </w:r>
          </w:p>
        </w:tc>
        <w:tc>
          <w:tcPr>
            <w:tcW w:w="960" w:type="dxa"/>
          </w:tcPr>
          <w:p w14:paraId="3888337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SN</w:t>
            </w:r>
          </w:p>
        </w:tc>
        <w:tc>
          <w:tcPr>
            <w:tcW w:w="960" w:type="dxa"/>
          </w:tcPr>
          <w:p w14:paraId="5C2B274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ID_FPM</w:t>
            </w:r>
          </w:p>
        </w:tc>
        <w:tc>
          <w:tcPr>
            <w:tcW w:w="960" w:type="dxa"/>
          </w:tcPr>
          <w:p w14:paraId="7E8FDBA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ID_FPM</w:t>
            </w:r>
          </w:p>
        </w:tc>
        <w:tc>
          <w:tcPr>
            <w:tcW w:w="960" w:type="dxa"/>
          </w:tcPr>
          <w:p w14:paraId="6FEBCE8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ID_IB</w:t>
            </w:r>
          </w:p>
        </w:tc>
        <w:tc>
          <w:tcPr>
            <w:tcW w:w="960" w:type="dxa"/>
          </w:tcPr>
          <w:p w14:paraId="445FA20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ID_IB</w:t>
            </w:r>
          </w:p>
        </w:tc>
      </w:tr>
      <w:tr w:rsidR="00E84309" w:rsidRPr="00E84309" w14:paraId="1594F860" w14:textId="77777777" w:rsidTr="00E57DBF">
        <w:tc>
          <w:tcPr>
            <w:tcW w:w="960" w:type="dxa"/>
          </w:tcPr>
          <w:p w14:paraId="089F9EF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0x0020</w:t>
            </w:r>
          </w:p>
        </w:tc>
        <w:tc>
          <w:tcPr>
            <w:tcW w:w="960" w:type="dxa"/>
          </w:tcPr>
          <w:p w14:paraId="6EA27B7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</w:t>
            </w:r>
          </w:p>
        </w:tc>
        <w:tc>
          <w:tcPr>
            <w:tcW w:w="960" w:type="dxa"/>
          </w:tcPr>
          <w:p w14:paraId="6A67693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</w:t>
            </w:r>
          </w:p>
        </w:tc>
        <w:tc>
          <w:tcPr>
            <w:tcW w:w="960" w:type="dxa"/>
          </w:tcPr>
          <w:p w14:paraId="1C3CF6F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</w:t>
            </w:r>
          </w:p>
        </w:tc>
        <w:tc>
          <w:tcPr>
            <w:tcW w:w="960" w:type="dxa"/>
          </w:tcPr>
          <w:p w14:paraId="69DA54B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</w:t>
            </w:r>
          </w:p>
        </w:tc>
        <w:tc>
          <w:tcPr>
            <w:tcW w:w="960" w:type="dxa"/>
          </w:tcPr>
          <w:p w14:paraId="77F0D02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proofErr w:type="spellStart"/>
            <w:r w:rsidRPr="00E84309">
              <w:rPr>
                <w:rFonts w:ascii="Cambria" w:eastAsia="MS Mincho" w:hAnsi="Cambria" w:cs="Times New Roman"/>
                <w:lang w:val="en-US"/>
              </w:rPr>
              <w:t>AutoC</w:t>
            </w:r>
            <w:proofErr w:type="spellEnd"/>
          </w:p>
        </w:tc>
        <w:tc>
          <w:tcPr>
            <w:tcW w:w="960" w:type="dxa"/>
          </w:tcPr>
          <w:p w14:paraId="6C6EB35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proofErr w:type="spellStart"/>
            <w:r w:rsidRPr="00E84309">
              <w:rPr>
                <w:rFonts w:ascii="Cambria" w:eastAsia="MS Mincho" w:hAnsi="Cambria" w:cs="Times New Roman"/>
                <w:lang w:val="en-US"/>
              </w:rPr>
              <w:t>AutoC</w:t>
            </w:r>
            <w:proofErr w:type="spellEnd"/>
          </w:p>
        </w:tc>
        <w:tc>
          <w:tcPr>
            <w:tcW w:w="960" w:type="dxa"/>
          </w:tcPr>
          <w:p w14:paraId="6DE434B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OFFST</w:t>
            </w:r>
          </w:p>
        </w:tc>
        <w:tc>
          <w:tcPr>
            <w:tcW w:w="960" w:type="dxa"/>
          </w:tcPr>
          <w:p w14:paraId="66C7AF1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OFFST</w:t>
            </w:r>
          </w:p>
        </w:tc>
      </w:tr>
      <w:tr w:rsidR="00E84309" w:rsidRPr="00E84309" w14:paraId="3DA41E69" w14:textId="77777777" w:rsidTr="00E57DBF">
        <w:tc>
          <w:tcPr>
            <w:tcW w:w="960" w:type="dxa"/>
          </w:tcPr>
          <w:p w14:paraId="0F09276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0x0030</w:t>
            </w:r>
          </w:p>
        </w:tc>
        <w:tc>
          <w:tcPr>
            <w:tcW w:w="960" w:type="dxa"/>
          </w:tcPr>
          <w:p w14:paraId="6D38B06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VSL</w:t>
            </w:r>
          </w:p>
        </w:tc>
        <w:tc>
          <w:tcPr>
            <w:tcW w:w="960" w:type="dxa"/>
          </w:tcPr>
          <w:p w14:paraId="32D3EBB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VSL</w:t>
            </w:r>
          </w:p>
        </w:tc>
        <w:tc>
          <w:tcPr>
            <w:tcW w:w="960" w:type="dxa"/>
          </w:tcPr>
          <w:p w14:paraId="0706508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SWV</w:t>
            </w:r>
          </w:p>
        </w:tc>
        <w:tc>
          <w:tcPr>
            <w:tcW w:w="960" w:type="dxa"/>
          </w:tcPr>
          <w:p w14:paraId="184B1ED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SWV</w:t>
            </w:r>
          </w:p>
        </w:tc>
        <w:tc>
          <w:tcPr>
            <w:tcW w:w="960" w:type="dxa"/>
          </w:tcPr>
          <w:p w14:paraId="14EBA80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SI2C</w:t>
            </w:r>
          </w:p>
        </w:tc>
        <w:tc>
          <w:tcPr>
            <w:tcW w:w="960" w:type="dxa"/>
          </w:tcPr>
          <w:p w14:paraId="2F99E0A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SI2C</w:t>
            </w:r>
          </w:p>
        </w:tc>
        <w:tc>
          <w:tcPr>
            <w:tcW w:w="960" w:type="dxa"/>
          </w:tcPr>
          <w:p w14:paraId="3D4CEEF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  <w:tc>
          <w:tcPr>
            <w:tcW w:w="960" w:type="dxa"/>
          </w:tcPr>
          <w:p w14:paraId="4B775FD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</w:tr>
      <w:tr w:rsidR="00E84309" w:rsidRPr="00E84309" w14:paraId="0CE61062" w14:textId="77777777" w:rsidTr="00E57DBF">
        <w:tc>
          <w:tcPr>
            <w:tcW w:w="960" w:type="dxa"/>
          </w:tcPr>
          <w:p w14:paraId="5C2F662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0x0040</w:t>
            </w:r>
          </w:p>
        </w:tc>
        <w:tc>
          <w:tcPr>
            <w:tcW w:w="960" w:type="dxa"/>
          </w:tcPr>
          <w:p w14:paraId="216FC9D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DIS</w:t>
            </w:r>
          </w:p>
        </w:tc>
        <w:tc>
          <w:tcPr>
            <w:tcW w:w="960" w:type="dxa"/>
          </w:tcPr>
          <w:p w14:paraId="589F938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DIS</w:t>
            </w:r>
          </w:p>
        </w:tc>
        <w:tc>
          <w:tcPr>
            <w:tcW w:w="960" w:type="dxa"/>
          </w:tcPr>
          <w:p w14:paraId="7CEC5C8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LSC</w:t>
            </w:r>
          </w:p>
        </w:tc>
        <w:tc>
          <w:tcPr>
            <w:tcW w:w="960" w:type="dxa"/>
          </w:tcPr>
          <w:p w14:paraId="12A61B0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LSC</w:t>
            </w:r>
          </w:p>
        </w:tc>
        <w:tc>
          <w:tcPr>
            <w:tcW w:w="960" w:type="dxa"/>
          </w:tcPr>
          <w:p w14:paraId="0968BF8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LIC</w:t>
            </w:r>
          </w:p>
        </w:tc>
        <w:tc>
          <w:tcPr>
            <w:tcW w:w="960" w:type="dxa"/>
          </w:tcPr>
          <w:p w14:paraId="128876E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LIC</w:t>
            </w:r>
          </w:p>
        </w:tc>
        <w:tc>
          <w:tcPr>
            <w:tcW w:w="960" w:type="dxa"/>
          </w:tcPr>
          <w:p w14:paraId="18468C7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LCV</w:t>
            </w:r>
          </w:p>
        </w:tc>
        <w:tc>
          <w:tcPr>
            <w:tcW w:w="960" w:type="dxa"/>
          </w:tcPr>
          <w:p w14:paraId="658726B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LCV</w:t>
            </w:r>
          </w:p>
        </w:tc>
      </w:tr>
      <w:tr w:rsidR="00E84309" w:rsidRPr="00E84309" w14:paraId="74DABF1C" w14:textId="77777777" w:rsidTr="00E57DBF">
        <w:tc>
          <w:tcPr>
            <w:tcW w:w="960" w:type="dxa"/>
          </w:tcPr>
          <w:p w14:paraId="710F2C6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0x0050</w:t>
            </w:r>
          </w:p>
        </w:tc>
        <w:tc>
          <w:tcPr>
            <w:tcW w:w="960" w:type="dxa"/>
          </w:tcPr>
          <w:p w14:paraId="6E27837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INP</w:t>
            </w:r>
          </w:p>
        </w:tc>
        <w:tc>
          <w:tcPr>
            <w:tcW w:w="960" w:type="dxa"/>
          </w:tcPr>
          <w:p w14:paraId="7CEA9B6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INP</w:t>
            </w:r>
          </w:p>
        </w:tc>
        <w:tc>
          <w:tcPr>
            <w:tcW w:w="960" w:type="dxa"/>
          </w:tcPr>
          <w:p w14:paraId="4F57D8E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INM</w:t>
            </w:r>
          </w:p>
        </w:tc>
        <w:tc>
          <w:tcPr>
            <w:tcW w:w="960" w:type="dxa"/>
          </w:tcPr>
          <w:p w14:paraId="7828780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INM</w:t>
            </w:r>
          </w:p>
        </w:tc>
        <w:tc>
          <w:tcPr>
            <w:tcW w:w="960" w:type="dxa"/>
          </w:tcPr>
          <w:p w14:paraId="439145D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I2CS</w:t>
            </w:r>
          </w:p>
        </w:tc>
        <w:tc>
          <w:tcPr>
            <w:tcW w:w="960" w:type="dxa"/>
          </w:tcPr>
          <w:p w14:paraId="373008E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I2CS</w:t>
            </w:r>
          </w:p>
        </w:tc>
        <w:tc>
          <w:tcPr>
            <w:tcW w:w="960" w:type="dxa"/>
          </w:tcPr>
          <w:p w14:paraId="48D2D65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  <w:tc>
          <w:tcPr>
            <w:tcW w:w="960" w:type="dxa"/>
          </w:tcPr>
          <w:p w14:paraId="5B76BA6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</w:tr>
    </w:tbl>
    <w:p w14:paraId="06E29B5F" w14:textId="77777777" w:rsidR="00E84309" w:rsidRPr="00E84309" w:rsidRDefault="00E84309" w:rsidP="00E84309">
      <w:pPr>
        <w:keepNext/>
        <w:keepLines/>
        <w:spacing w:before="200" w:after="0" w:line="276" w:lineRule="auto"/>
        <w:outlineLvl w:val="1"/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</w:pPr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>Per Channel Variables (CH0 to CH6)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7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E84309" w:rsidRPr="00E84309" w14:paraId="78444C2D" w14:textId="77777777" w:rsidTr="00E57DBF">
        <w:tc>
          <w:tcPr>
            <w:tcW w:w="960" w:type="dxa"/>
          </w:tcPr>
          <w:p w14:paraId="3E6F4B4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proofErr w:type="spellStart"/>
            <w:r w:rsidRPr="00E84309">
              <w:rPr>
                <w:rFonts w:ascii="Cambria" w:eastAsia="MS Mincho" w:hAnsi="Cambria" w:cs="Times New Roman"/>
                <w:lang w:val="en-US"/>
              </w:rPr>
              <w:t>Adresse</w:t>
            </w:r>
            <w:proofErr w:type="spellEnd"/>
          </w:p>
        </w:tc>
        <w:tc>
          <w:tcPr>
            <w:tcW w:w="960" w:type="dxa"/>
          </w:tcPr>
          <w:p w14:paraId="4EA7AC5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+0x00</w:t>
            </w:r>
          </w:p>
        </w:tc>
        <w:tc>
          <w:tcPr>
            <w:tcW w:w="960" w:type="dxa"/>
          </w:tcPr>
          <w:p w14:paraId="118CA09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+0x02</w:t>
            </w:r>
          </w:p>
        </w:tc>
        <w:tc>
          <w:tcPr>
            <w:tcW w:w="960" w:type="dxa"/>
          </w:tcPr>
          <w:p w14:paraId="5AF97FC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+0x04</w:t>
            </w:r>
          </w:p>
        </w:tc>
        <w:tc>
          <w:tcPr>
            <w:tcW w:w="960" w:type="dxa"/>
          </w:tcPr>
          <w:p w14:paraId="30A87EC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+0x06</w:t>
            </w:r>
          </w:p>
        </w:tc>
        <w:tc>
          <w:tcPr>
            <w:tcW w:w="960" w:type="dxa"/>
          </w:tcPr>
          <w:p w14:paraId="4B13EDE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+0x08</w:t>
            </w:r>
          </w:p>
        </w:tc>
        <w:tc>
          <w:tcPr>
            <w:tcW w:w="960" w:type="dxa"/>
          </w:tcPr>
          <w:p w14:paraId="5699D84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+0x0A</w:t>
            </w:r>
          </w:p>
        </w:tc>
        <w:tc>
          <w:tcPr>
            <w:tcW w:w="960" w:type="dxa"/>
          </w:tcPr>
          <w:p w14:paraId="670B328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+0x0C</w:t>
            </w:r>
          </w:p>
        </w:tc>
        <w:tc>
          <w:tcPr>
            <w:tcW w:w="960" w:type="dxa"/>
          </w:tcPr>
          <w:p w14:paraId="339F106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+0x0E</w:t>
            </w:r>
          </w:p>
        </w:tc>
      </w:tr>
      <w:tr w:rsidR="00E84309" w:rsidRPr="00E84309" w14:paraId="37AB05F9" w14:textId="77777777" w:rsidTr="00E57DBF">
        <w:tc>
          <w:tcPr>
            <w:tcW w:w="960" w:type="dxa"/>
          </w:tcPr>
          <w:p w14:paraId="6F2B4C9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0x0060</w:t>
            </w:r>
          </w:p>
        </w:tc>
        <w:tc>
          <w:tcPr>
            <w:tcW w:w="960" w:type="dxa"/>
          </w:tcPr>
          <w:p w14:paraId="6B26FD0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CS0</w:t>
            </w:r>
          </w:p>
        </w:tc>
        <w:tc>
          <w:tcPr>
            <w:tcW w:w="960" w:type="dxa"/>
          </w:tcPr>
          <w:p w14:paraId="51C5AED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CS0</w:t>
            </w:r>
          </w:p>
        </w:tc>
        <w:tc>
          <w:tcPr>
            <w:tcW w:w="960" w:type="dxa"/>
          </w:tcPr>
          <w:p w14:paraId="27D22C7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SW0</w:t>
            </w:r>
          </w:p>
        </w:tc>
        <w:tc>
          <w:tcPr>
            <w:tcW w:w="960" w:type="dxa"/>
          </w:tcPr>
          <w:p w14:paraId="4501162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SW0</w:t>
            </w:r>
          </w:p>
        </w:tc>
        <w:tc>
          <w:tcPr>
            <w:tcW w:w="960" w:type="dxa"/>
          </w:tcPr>
          <w:p w14:paraId="55BB4A6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ID_DU0</w:t>
            </w:r>
          </w:p>
        </w:tc>
        <w:tc>
          <w:tcPr>
            <w:tcW w:w="960" w:type="dxa"/>
          </w:tcPr>
          <w:p w14:paraId="0D223DC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ID_DU0</w:t>
            </w:r>
          </w:p>
        </w:tc>
        <w:tc>
          <w:tcPr>
            <w:tcW w:w="960" w:type="dxa"/>
          </w:tcPr>
          <w:p w14:paraId="75A854B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CT0</w:t>
            </w:r>
          </w:p>
        </w:tc>
        <w:tc>
          <w:tcPr>
            <w:tcW w:w="960" w:type="dxa"/>
          </w:tcPr>
          <w:p w14:paraId="55C668B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CT0</w:t>
            </w:r>
          </w:p>
        </w:tc>
      </w:tr>
      <w:tr w:rsidR="00E84309" w:rsidRPr="00E84309" w14:paraId="66DA62CD" w14:textId="77777777" w:rsidTr="00E57DBF">
        <w:tc>
          <w:tcPr>
            <w:tcW w:w="960" w:type="dxa"/>
          </w:tcPr>
          <w:p w14:paraId="3710F9B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0x0070</w:t>
            </w:r>
          </w:p>
        </w:tc>
        <w:tc>
          <w:tcPr>
            <w:tcW w:w="960" w:type="dxa"/>
          </w:tcPr>
          <w:p w14:paraId="2149070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VS0</w:t>
            </w:r>
          </w:p>
        </w:tc>
        <w:tc>
          <w:tcPr>
            <w:tcW w:w="960" w:type="dxa"/>
          </w:tcPr>
          <w:p w14:paraId="099E47D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VS0</w:t>
            </w:r>
          </w:p>
        </w:tc>
        <w:tc>
          <w:tcPr>
            <w:tcW w:w="960" w:type="dxa"/>
          </w:tcPr>
          <w:p w14:paraId="1836EFD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CC0</w:t>
            </w:r>
          </w:p>
        </w:tc>
        <w:tc>
          <w:tcPr>
            <w:tcW w:w="960" w:type="dxa"/>
          </w:tcPr>
          <w:p w14:paraId="0E9B610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CC0</w:t>
            </w:r>
          </w:p>
        </w:tc>
        <w:tc>
          <w:tcPr>
            <w:tcW w:w="960" w:type="dxa"/>
          </w:tcPr>
          <w:p w14:paraId="79E4ED5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VM0</w:t>
            </w:r>
          </w:p>
        </w:tc>
        <w:tc>
          <w:tcPr>
            <w:tcW w:w="960" w:type="dxa"/>
          </w:tcPr>
          <w:p w14:paraId="5E718F6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VM0</w:t>
            </w:r>
          </w:p>
        </w:tc>
        <w:tc>
          <w:tcPr>
            <w:tcW w:w="960" w:type="dxa"/>
          </w:tcPr>
          <w:p w14:paraId="45980F4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CM0</w:t>
            </w:r>
          </w:p>
        </w:tc>
        <w:tc>
          <w:tcPr>
            <w:tcW w:w="960" w:type="dxa"/>
          </w:tcPr>
          <w:p w14:paraId="758E157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CM0</w:t>
            </w:r>
          </w:p>
        </w:tc>
      </w:tr>
      <w:tr w:rsidR="00E84309" w:rsidRPr="00E84309" w14:paraId="1ADFF04F" w14:textId="77777777" w:rsidTr="00E57DBF">
        <w:tc>
          <w:tcPr>
            <w:tcW w:w="960" w:type="dxa"/>
          </w:tcPr>
          <w:p w14:paraId="630D33F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0x0080</w:t>
            </w:r>
          </w:p>
        </w:tc>
        <w:tc>
          <w:tcPr>
            <w:tcW w:w="960" w:type="dxa"/>
          </w:tcPr>
          <w:p w14:paraId="0C8EFD8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CS1</w:t>
            </w:r>
          </w:p>
        </w:tc>
        <w:tc>
          <w:tcPr>
            <w:tcW w:w="960" w:type="dxa"/>
          </w:tcPr>
          <w:p w14:paraId="64A1988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CS1</w:t>
            </w:r>
          </w:p>
        </w:tc>
        <w:tc>
          <w:tcPr>
            <w:tcW w:w="960" w:type="dxa"/>
          </w:tcPr>
          <w:p w14:paraId="26658DD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SW1</w:t>
            </w:r>
          </w:p>
        </w:tc>
        <w:tc>
          <w:tcPr>
            <w:tcW w:w="960" w:type="dxa"/>
          </w:tcPr>
          <w:p w14:paraId="20FF7BA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SW1</w:t>
            </w:r>
          </w:p>
        </w:tc>
        <w:tc>
          <w:tcPr>
            <w:tcW w:w="960" w:type="dxa"/>
          </w:tcPr>
          <w:p w14:paraId="0437638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ID_DU1</w:t>
            </w:r>
          </w:p>
        </w:tc>
        <w:tc>
          <w:tcPr>
            <w:tcW w:w="960" w:type="dxa"/>
          </w:tcPr>
          <w:p w14:paraId="5BF1EBD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ID_DU1</w:t>
            </w:r>
          </w:p>
        </w:tc>
        <w:tc>
          <w:tcPr>
            <w:tcW w:w="960" w:type="dxa"/>
          </w:tcPr>
          <w:p w14:paraId="6AF0661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CT1</w:t>
            </w:r>
          </w:p>
        </w:tc>
        <w:tc>
          <w:tcPr>
            <w:tcW w:w="960" w:type="dxa"/>
          </w:tcPr>
          <w:p w14:paraId="238AB21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CT1</w:t>
            </w:r>
          </w:p>
        </w:tc>
      </w:tr>
      <w:tr w:rsidR="00E84309" w:rsidRPr="00E84309" w14:paraId="14FE49D9" w14:textId="77777777" w:rsidTr="00E57DBF">
        <w:tc>
          <w:tcPr>
            <w:tcW w:w="960" w:type="dxa"/>
          </w:tcPr>
          <w:p w14:paraId="1C12BE2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0x0090</w:t>
            </w:r>
          </w:p>
        </w:tc>
        <w:tc>
          <w:tcPr>
            <w:tcW w:w="960" w:type="dxa"/>
          </w:tcPr>
          <w:p w14:paraId="16157B2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VS1</w:t>
            </w:r>
          </w:p>
        </w:tc>
        <w:tc>
          <w:tcPr>
            <w:tcW w:w="960" w:type="dxa"/>
          </w:tcPr>
          <w:p w14:paraId="5122DF6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VS1</w:t>
            </w:r>
          </w:p>
        </w:tc>
        <w:tc>
          <w:tcPr>
            <w:tcW w:w="960" w:type="dxa"/>
          </w:tcPr>
          <w:p w14:paraId="41E1A13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CC1</w:t>
            </w:r>
          </w:p>
        </w:tc>
        <w:tc>
          <w:tcPr>
            <w:tcW w:w="960" w:type="dxa"/>
          </w:tcPr>
          <w:p w14:paraId="07F2FEF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CC1</w:t>
            </w:r>
          </w:p>
        </w:tc>
        <w:tc>
          <w:tcPr>
            <w:tcW w:w="960" w:type="dxa"/>
          </w:tcPr>
          <w:p w14:paraId="102D36B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VM1</w:t>
            </w:r>
          </w:p>
        </w:tc>
        <w:tc>
          <w:tcPr>
            <w:tcW w:w="960" w:type="dxa"/>
          </w:tcPr>
          <w:p w14:paraId="31988ED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VM1</w:t>
            </w:r>
          </w:p>
        </w:tc>
        <w:tc>
          <w:tcPr>
            <w:tcW w:w="960" w:type="dxa"/>
          </w:tcPr>
          <w:p w14:paraId="44AC230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CM1</w:t>
            </w:r>
          </w:p>
        </w:tc>
        <w:tc>
          <w:tcPr>
            <w:tcW w:w="960" w:type="dxa"/>
          </w:tcPr>
          <w:p w14:paraId="1AC8660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CM1</w:t>
            </w:r>
          </w:p>
        </w:tc>
      </w:tr>
      <w:tr w:rsidR="00E84309" w:rsidRPr="00E84309" w14:paraId="69EAE7F9" w14:textId="77777777" w:rsidTr="00E57DBF">
        <w:tc>
          <w:tcPr>
            <w:tcW w:w="960" w:type="dxa"/>
          </w:tcPr>
          <w:p w14:paraId="7A63CB9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0x00A0</w:t>
            </w:r>
          </w:p>
        </w:tc>
        <w:tc>
          <w:tcPr>
            <w:tcW w:w="960" w:type="dxa"/>
          </w:tcPr>
          <w:p w14:paraId="618758A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CS2</w:t>
            </w:r>
          </w:p>
        </w:tc>
        <w:tc>
          <w:tcPr>
            <w:tcW w:w="960" w:type="dxa"/>
          </w:tcPr>
          <w:p w14:paraId="2061841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CS2</w:t>
            </w:r>
          </w:p>
        </w:tc>
        <w:tc>
          <w:tcPr>
            <w:tcW w:w="960" w:type="dxa"/>
          </w:tcPr>
          <w:p w14:paraId="58155CB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SW2</w:t>
            </w:r>
          </w:p>
        </w:tc>
        <w:tc>
          <w:tcPr>
            <w:tcW w:w="960" w:type="dxa"/>
          </w:tcPr>
          <w:p w14:paraId="4693BE9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SW2</w:t>
            </w:r>
          </w:p>
        </w:tc>
        <w:tc>
          <w:tcPr>
            <w:tcW w:w="960" w:type="dxa"/>
          </w:tcPr>
          <w:p w14:paraId="2D02767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ID_DU2</w:t>
            </w:r>
          </w:p>
        </w:tc>
        <w:tc>
          <w:tcPr>
            <w:tcW w:w="960" w:type="dxa"/>
          </w:tcPr>
          <w:p w14:paraId="5287E9D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ID_DU2</w:t>
            </w:r>
          </w:p>
        </w:tc>
        <w:tc>
          <w:tcPr>
            <w:tcW w:w="960" w:type="dxa"/>
          </w:tcPr>
          <w:p w14:paraId="43225D1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CT2</w:t>
            </w:r>
          </w:p>
        </w:tc>
        <w:tc>
          <w:tcPr>
            <w:tcW w:w="960" w:type="dxa"/>
          </w:tcPr>
          <w:p w14:paraId="185AAEA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CT2</w:t>
            </w:r>
          </w:p>
        </w:tc>
      </w:tr>
      <w:tr w:rsidR="00E84309" w:rsidRPr="00E84309" w14:paraId="280E0358" w14:textId="77777777" w:rsidTr="00E57DBF">
        <w:tc>
          <w:tcPr>
            <w:tcW w:w="960" w:type="dxa"/>
          </w:tcPr>
          <w:p w14:paraId="73D23B3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0x00B0</w:t>
            </w:r>
          </w:p>
        </w:tc>
        <w:tc>
          <w:tcPr>
            <w:tcW w:w="960" w:type="dxa"/>
          </w:tcPr>
          <w:p w14:paraId="633654D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VS2</w:t>
            </w:r>
          </w:p>
        </w:tc>
        <w:tc>
          <w:tcPr>
            <w:tcW w:w="960" w:type="dxa"/>
          </w:tcPr>
          <w:p w14:paraId="3661AE3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VS2</w:t>
            </w:r>
          </w:p>
        </w:tc>
        <w:tc>
          <w:tcPr>
            <w:tcW w:w="960" w:type="dxa"/>
          </w:tcPr>
          <w:p w14:paraId="5C658CA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CC2</w:t>
            </w:r>
          </w:p>
        </w:tc>
        <w:tc>
          <w:tcPr>
            <w:tcW w:w="960" w:type="dxa"/>
          </w:tcPr>
          <w:p w14:paraId="3ED2F67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CC2</w:t>
            </w:r>
          </w:p>
        </w:tc>
        <w:tc>
          <w:tcPr>
            <w:tcW w:w="960" w:type="dxa"/>
          </w:tcPr>
          <w:p w14:paraId="3E45BB0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VM2</w:t>
            </w:r>
          </w:p>
        </w:tc>
        <w:tc>
          <w:tcPr>
            <w:tcW w:w="960" w:type="dxa"/>
          </w:tcPr>
          <w:p w14:paraId="1424AAD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VM2</w:t>
            </w:r>
          </w:p>
        </w:tc>
        <w:tc>
          <w:tcPr>
            <w:tcW w:w="960" w:type="dxa"/>
          </w:tcPr>
          <w:p w14:paraId="5DBA2BB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CM2</w:t>
            </w:r>
          </w:p>
        </w:tc>
        <w:tc>
          <w:tcPr>
            <w:tcW w:w="960" w:type="dxa"/>
          </w:tcPr>
          <w:p w14:paraId="4A2C7EE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CM2</w:t>
            </w:r>
          </w:p>
        </w:tc>
      </w:tr>
      <w:tr w:rsidR="00E84309" w:rsidRPr="00E84309" w14:paraId="00CC9A9B" w14:textId="77777777" w:rsidTr="00E57DBF">
        <w:tc>
          <w:tcPr>
            <w:tcW w:w="960" w:type="dxa"/>
          </w:tcPr>
          <w:p w14:paraId="3CA3181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0x00C0</w:t>
            </w:r>
          </w:p>
        </w:tc>
        <w:tc>
          <w:tcPr>
            <w:tcW w:w="960" w:type="dxa"/>
          </w:tcPr>
          <w:p w14:paraId="57E105D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CS3</w:t>
            </w:r>
          </w:p>
        </w:tc>
        <w:tc>
          <w:tcPr>
            <w:tcW w:w="960" w:type="dxa"/>
          </w:tcPr>
          <w:p w14:paraId="6EAB271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CS3</w:t>
            </w:r>
          </w:p>
        </w:tc>
        <w:tc>
          <w:tcPr>
            <w:tcW w:w="960" w:type="dxa"/>
          </w:tcPr>
          <w:p w14:paraId="3707402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SW3</w:t>
            </w:r>
          </w:p>
        </w:tc>
        <w:tc>
          <w:tcPr>
            <w:tcW w:w="960" w:type="dxa"/>
          </w:tcPr>
          <w:p w14:paraId="2C33C9E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SW3</w:t>
            </w:r>
          </w:p>
        </w:tc>
        <w:tc>
          <w:tcPr>
            <w:tcW w:w="960" w:type="dxa"/>
          </w:tcPr>
          <w:p w14:paraId="59D5077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ID_DU3</w:t>
            </w:r>
          </w:p>
        </w:tc>
        <w:tc>
          <w:tcPr>
            <w:tcW w:w="960" w:type="dxa"/>
          </w:tcPr>
          <w:p w14:paraId="5C8D5A8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ID_DU3</w:t>
            </w:r>
          </w:p>
        </w:tc>
        <w:tc>
          <w:tcPr>
            <w:tcW w:w="960" w:type="dxa"/>
          </w:tcPr>
          <w:p w14:paraId="35D7644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CT3</w:t>
            </w:r>
          </w:p>
        </w:tc>
        <w:tc>
          <w:tcPr>
            <w:tcW w:w="960" w:type="dxa"/>
          </w:tcPr>
          <w:p w14:paraId="232FEE1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CT3</w:t>
            </w:r>
          </w:p>
        </w:tc>
      </w:tr>
      <w:tr w:rsidR="00E84309" w:rsidRPr="00E84309" w14:paraId="3BF3A9DF" w14:textId="77777777" w:rsidTr="00E57DBF">
        <w:tc>
          <w:tcPr>
            <w:tcW w:w="960" w:type="dxa"/>
          </w:tcPr>
          <w:p w14:paraId="4453E80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0x00D0</w:t>
            </w:r>
          </w:p>
        </w:tc>
        <w:tc>
          <w:tcPr>
            <w:tcW w:w="960" w:type="dxa"/>
          </w:tcPr>
          <w:p w14:paraId="61F9257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VS3</w:t>
            </w:r>
          </w:p>
        </w:tc>
        <w:tc>
          <w:tcPr>
            <w:tcW w:w="960" w:type="dxa"/>
          </w:tcPr>
          <w:p w14:paraId="2E1F322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VS3</w:t>
            </w:r>
          </w:p>
        </w:tc>
        <w:tc>
          <w:tcPr>
            <w:tcW w:w="960" w:type="dxa"/>
          </w:tcPr>
          <w:p w14:paraId="7DD2E50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CC3</w:t>
            </w:r>
          </w:p>
        </w:tc>
        <w:tc>
          <w:tcPr>
            <w:tcW w:w="960" w:type="dxa"/>
          </w:tcPr>
          <w:p w14:paraId="1EA9B4A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CC3</w:t>
            </w:r>
          </w:p>
        </w:tc>
        <w:tc>
          <w:tcPr>
            <w:tcW w:w="960" w:type="dxa"/>
          </w:tcPr>
          <w:p w14:paraId="6F846CF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VM3</w:t>
            </w:r>
          </w:p>
        </w:tc>
        <w:tc>
          <w:tcPr>
            <w:tcW w:w="960" w:type="dxa"/>
          </w:tcPr>
          <w:p w14:paraId="46553B1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VM3</w:t>
            </w:r>
          </w:p>
        </w:tc>
        <w:tc>
          <w:tcPr>
            <w:tcW w:w="960" w:type="dxa"/>
          </w:tcPr>
          <w:p w14:paraId="4EC7AE0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CM3</w:t>
            </w:r>
          </w:p>
        </w:tc>
        <w:tc>
          <w:tcPr>
            <w:tcW w:w="960" w:type="dxa"/>
          </w:tcPr>
          <w:p w14:paraId="5D6D0F5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CM3</w:t>
            </w:r>
          </w:p>
        </w:tc>
      </w:tr>
      <w:tr w:rsidR="00E84309" w:rsidRPr="00E84309" w14:paraId="7763F36A" w14:textId="77777777" w:rsidTr="00E57DBF">
        <w:tc>
          <w:tcPr>
            <w:tcW w:w="960" w:type="dxa"/>
          </w:tcPr>
          <w:p w14:paraId="0DC89B3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0x00E0</w:t>
            </w:r>
          </w:p>
        </w:tc>
        <w:tc>
          <w:tcPr>
            <w:tcW w:w="960" w:type="dxa"/>
          </w:tcPr>
          <w:p w14:paraId="63F85B1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CS4</w:t>
            </w:r>
          </w:p>
        </w:tc>
        <w:tc>
          <w:tcPr>
            <w:tcW w:w="960" w:type="dxa"/>
          </w:tcPr>
          <w:p w14:paraId="49CB325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CS4</w:t>
            </w:r>
          </w:p>
        </w:tc>
        <w:tc>
          <w:tcPr>
            <w:tcW w:w="960" w:type="dxa"/>
          </w:tcPr>
          <w:p w14:paraId="1357C55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SW4</w:t>
            </w:r>
          </w:p>
        </w:tc>
        <w:tc>
          <w:tcPr>
            <w:tcW w:w="960" w:type="dxa"/>
          </w:tcPr>
          <w:p w14:paraId="2939A2B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SW4</w:t>
            </w:r>
          </w:p>
        </w:tc>
        <w:tc>
          <w:tcPr>
            <w:tcW w:w="960" w:type="dxa"/>
          </w:tcPr>
          <w:p w14:paraId="2324551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ID_DU4</w:t>
            </w:r>
          </w:p>
        </w:tc>
        <w:tc>
          <w:tcPr>
            <w:tcW w:w="960" w:type="dxa"/>
          </w:tcPr>
          <w:p w14:paraId="43E0606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ID_DU4</w:t>
            </w:r>
          </w:p>
        </w:tc>
        <w:tc>
          <w:tcPr>
            <w:tcW w:w="960" w:type="dxa"/>
          </w:tcPr>
          <w:p w14:paraId="11DFAA4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CT4</w:t>
            </w:r>
          </w:p>
        </w:tc>
        <w:tc>
          <w:tcPr>
            <w:tcW w:w="960" w:type="dxa"/>
          </w:tcPr>
          <w:p w14:paraId="4C947BF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CT4</w:t>
            </w:r>
          </w:p>
        </w:tc>
      </w:tr>
      <w:tr w:rsidR="00E84309" w:rsidRPr="00E84309" w14:paraId="4DBEABC3" w14:textId="77777777" w:rsidTr="00E57DBF">
        <w:tc>
          <w:tcPr>
            <w:tcW w:w="960" w:type="dxa"/>
          </w:tcPr>
          <w:p w14:paraId="507E170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0x00F0</w:t>
            </w:r>
          </w:p>
        </w:tc>
        <w:tc>
          <w:tcPr>
            <w:tcW w:w="960" w:type="dxa"/>
          </w:tcPr>
          <w:p w14:paraId="10473D2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VS4</w:t>
            </w:r>
          </w:p>
        </w:tc>
        <w:tc>
          <w:tcPr>
            <w:tcW w:w="960" w:type="dxa"/>
          </w:tcPr>
          <w:p w14:paraId="18016BB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VS4</w:t>
            </w:r>
          </w:p>
        </w:tc>
        <w:tc>
          <w:tcPr>
            <w:tcW w:w="960" w:type="dxa"/>
          </w:tcPr>
          <w:p w14:paraId="098F0D7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CC4</w:t>
            </w:r>
          </w:p>
        </w:tc>
        <w:tc>
          <w:tcPr>
            <w:tcW w:w="960" w:type="dxa"/>
          </w:tcPr>
          <w:p w14:paraId="5003BBC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CC4</w:t>
            </w:r>
          </w:p>
        </w:tc>
        <w:tc>
          <w:tcPr>
            <w:tcW w:w="960" w:type="dxa"/>
          </w:tcPr>
          <w:p w14:paraId="3A48D58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VM4</w:t>
            </w:r>
          </w:p>
        </w:tc>
        <w:tc>
          <w:tcPr>
            <w:tcW w:w="960" w:type="dxa"/>
          </w:tcPr>
          <w:p w14:paraId="17349A6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VM4</w:t>
            </w:r>
          </w:p>
        </w:tc>
        <w:tc>
          <w:tcPr>
            <w:tcW w:w="960" w:type="dxa"/>
          </w:tcPr>
          <w:p w14:paraId="581311C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CM4</w:t>
            </w:r>
          </w:p>
        </w:tc>
        <w:tc>
          <w:tcPr>
            <w:tcW w:w="960" w:type="dxa"/>
          </w:tcPr>
          <w:p w14:paraId="6E9E661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CM4</w:t>
            </w:r>
          </w:p>
        </w:tc>
      </w:tr>
      <w:tr w:rsidR="00E84309" w:rsidRPr="00E84309" w14:paraId="15C8221C" w14:textId="77777777" w:rsidTr="00E57DBF">
        <w:tc>
          <w:tcPr>
            <w:tcW w:w="960" w:type="dxa"/>
          </w:tcPr>
          <w:p w14:paraId="26D02EF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0x0100</w:t>
            </w:r>
          </w:p>
        </w:tc>
        <w:tc>
          <w:tcPr>
            <w:tcW w:w="960" w:type="dxa"/>
          </w:tcPr>
          <w:p w14:paraId="1BA7368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CS5</w:t>
            </w:r>
          </w:p>
        </w:tc>
        <w:tc>
          <w:tcPr>
            <w:tcW w:w="960" w:type="dxa"/>
          </w:tcPr>
          <w:p w14:paraId="78E4206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CS5</w:t>
            </w:r>
          </w:p>
        </w:tc>
        <w:tc>
          <w:tcPr>
            <w:tcW w:w="960" w:type="dxa"/>
          </w:tcPr>
          <w:p w14:paraId="62BCDCB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SW5</w:t>
            </w:r>
          </w:p>
        </w:tc>
        <w:tc>
          <w:tcPr>
            <w:tcW w:w="960" w:type="dxa"/>
          </w:tcPr>
          <w:p w14:paraId="026B967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SW5</w:t>
            </w:r>
          </w:p>
        </w:tc>
        <w:tc>
          <w:tcPr>
            <w:tcW w:w="960" w:type="dxa"/>
          </w:tcPr>
          <w:p w14:paraId="7478527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ID_DU5</w:t>
            </w:r>
          </w:p>
        </w:tc>
        <w:tc>
          <w:tcPr>
            <w:tcW w:w="960" w:type="dxa"/>
          </w:tcPr>
          <w:p w14:paraId="47003CA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ID_DU5</w:t>
            </w:r>
          </w:p>
        </w:tc>
        <w:tc>
          <w:tcPr>
            <w:tcW w:w="960" w:type="dxa"/>
          </w:tcPr>
          <w:p w14:paraId="6F24B87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CT5</w:t>
            </w:r>
          </w:p>
        </w:tc>
        <w:tc>
          <w:tcPr>
            <w:tcW w:w="960" w:type="dxa"/>
          </w:tcPr>
          <w:p w14:paraId="6EC4FA6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CT5</w:t>
            </w:r>
          </w:p>
        </w:tc>
      </w:tr>
      <w:tr w:rsidR="00E84309" w:rsidRPr="00E84309" w14:paraId="76D894ED" w14:textId="77777777" w:rsidTr="00E57DBF">
        <w:tc>
          <w:tcPr>
            <w:tcW w:w="960" w:type="dxa"/>
          </w:tcPr>
          <w:p w14:paraId="39D13F0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0x0110</w:t>
            </w:r>
          </w:p>
        </w:tc>
        <w:tc>
          <w:tcPr>
            <w:tcW w:w="960" w:type="dxa"/>
          </w:tcPr>
          <w:p w14:paraId="2B6C960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VS5</w:t>
            </w:r>
          </w:p>
        </w:tc>
        <w:tc>
          <w:tcPr>
            <w:tcW w:w="960" w:type="dxa"/>
          </w:tcPr>
          <w:p w14:paraId="7FC3C51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VS5</w:t>
            </w:r>
          </w:p>
        </w:tc>
        <w:tc>
          <w:tcPr>
            <w:tcW w:w="960" w:type="dxa"/>
          </w:tcPr>
          <w:p w14:paraId="146CA83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CC5</w:t>
            </w:r>
          </w:p>
        </w:tc>
        <w:tc>
          <w:tcPr>
            <w:tcW w:w="960" w:type="dxa"/>
          </w:tcPr>
          <w:p w14:paraId="277E544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CC5</w:t>
            </w:r>
          </w:p>
        </w:tc>
        <w:tc>
          <w:tcPr>
            <w:tcW w:w="960" w:type="dxa"/>
          </w:tcPr>
          <w:p w14:paraId="3473B26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VM5</w:t>
            </w:r>
          </w:p>
        </w:tc>
        <w:tc>
          <w:tcPr>
            <w:tcW w:w="960" w:type="dxa"/>
          </w:tcPr>
          <w:p w14:paraId="55911E3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VM5</w:t>
            </w:r>
          </w:p>
        </w:tc>
        <w:tc>
          <w:tcPr>
            <w:tcW w:w="960" w:type="dxa"/>
          </w:tcPr>
          <w:p w14:paraId="3B4138A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CM5</w:t>
            </w:r>
          </w:p>
        </w:tc>
        <w:tc>
          <w:tcPr>
            <w:tcW w:w="960" w:type="dxa"/>
          </w:tcPr>
          <w:p w14:paraId="5026AD7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CM5</w:t>
            </w:r>
          </w:p>
        </w:tc>
      </w:tr>
      <w:tr w:rsidR="00E84309" w:rsidRPr="00E84309" w14:paraId="3324742E" w14:textId="77777777" w:rsidTr="00E57DBF">
        <w:tc>
          <w:tcPr>
            <w:tcW w:w="960" w:type="dxa"/>
          </w:tcPr>
          <w:p w14:paraId="6DD62FD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0x0120</w:t>
            </w:r>
          </w:p>
        </w:tc>
        <w:tc>
          <w:tcPr>
            <w:tcW w:w="960" w:type="dxa"/>
          </w:tcPr>
          <w:p w14:paraId="4CF76DE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CS6</w:t>
            </w:r>
          </w:p>
        </w:tc>
        <w:tc>
          <w:tcPr>
            <w:tcW w:w="960" w:type="dxa"/>
          </w:tcPr>
          <w:p w14:paraId="4B3F31E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CS6</w:t>
            </w:r>
          </w:p>
        </w:tc>
        <w:tc>
          <w:tcPr>
            <w:tcW w:w="960" w:type="dxa"/>
          </w:tcPr>
          <w:p w14:paraId="526AF4C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SW6</w:t>
            </w:r>
          </w:p>
        </w:tc>
        <w:tc>
          <w:tcPr>
            <w:tcW w:w="960" w:type="dxa"/>
          </w:tcPr>
          <w:p w14:paraId="6C3CC85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SW6</w:t>
            </w:r>
          </w:p>
        </w:tc>
        <w:tc>
          <w:tcPr>
            <w:tcW w:w="960" w:type="dxa"/>
          </w:tcPr>
          <w:p w14:paraId="72DF645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ID_DU6</w:t>
            </w:r>
          </w:p>
        </w:tc>
        <w:tc>
          <w:tcPr>
            <w:tcW w:w="960" w:type="dxa"/>
          </w:tcPr>
          <w:p w14:paraId="7F1A0FD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ID_DU6</w:t>
            </w:r>
          </w:p>
        </w:tc>
        <w:tc>
          <w:tcPr>
            <w:tcW w:w="960" w:type="dxa"/>
          </w:tcPr>
          <w:p w14:paraId="25DE6CA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CT6</w:t>
            </w:r>
          </w:p>
        </w:tc>
        <w:tc>
          <w:tcPr>
            <w:tcW w:w="960" w:type="dxa"/>
          </w:tcPr>
          <w:p w14:paraId="60FBB39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CT6</w:t>
            </w:r>
          </w:p>
        </w:tc>
      </w:tr>
      <w:tr w:rsidR="00E84309" w:rsidRPr="00E84309" w14:paraId="5F6C97E8" w14:textId="77777777" w:rsidTr="00E57DBF">
        <w:tc>
          <w:tcPr>
            <w:tcW w:w="960" w:type="dxa"/>
          </w:tcPr>
          <w:p w14:paraId="1889CC8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0x0130</w:t>
            </w:r>
          </w:p>
        </w:tc>
        <w:tc>
          <w:tcPr>
            <w:tcW w:w="960" w:type="dxa"/>
          </w:tcPr>
          <w:p w14:paraId="7977F2E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VS6</w:t>
            </w:r>
          </w:p>
        </w:tc>
        <w:tc>
          <w:tcPr>
            <w:tcW w:w="960" w:type="dxa"/>
          </w:tcPr>
          <w:p w14:paraId="09AEEAB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VS6</w:t>
            </w:r>
          </w:p>
        </w:tc>
        <w:tc>
          <w:tcPr>
            <w:tcW w:w="960" w:type="dxa"/>
          </w:tcPr>
          <w:p w14:paraId="166FB4D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CC6</w:t>
            </w:r>
          </w:p>
        </w:tc>
        <w:tc>
          <w:tcPr>
            <w:tcW w:w="960" w:type="dxa"/>
          </w:tcPr>
          <w:p w14:paraId="5678883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CC6</w:t>
            </w:r>
          </w:p>
        </w:tc>
        <w:tc>
          <w:tcPr>
            <w:tcW w:w="960" w:type="dxa"/>
          </w:tcPr>
          <w:p w14:paraId="690DD0E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VM6</w:t>
            </w:r>
          </w:p>
        </w:tc>
        <w:tc>
          <w:tcPr>
            <w:tcW w:w="960" w:type="dxa"/>
          </w:tcPr>
          <w:p w14:paraId="52155AC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VM6</w:t>
            </w:r>
          </w:p>
        </w:tc>
        <w:tc>
          <w:tcPr>
            <w:tcW w:w="960" w:type="dxa"/>
          </w:tcPr>
          <w:p w14:paraId="184985F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CM6</w:t>
            </w:r>
          </w:p>
        </w:tc>
        <w:tc>
          <w:tcPr>
            <w:tcW w:w="960" w:type="dxa"/>
          </w:tcPr>
          <w:p w14:paraId="57A4917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CM6</w:t>
            </w:r>
          </w:p>
        </w:tc>
      </w:tr>
    </w:tbl>
    <w:p w14:paraId="640C82C9" w14:textId="228C61BA" w:rsidR="00E84309" w:rsidRPr="00E84309" w:rsidRDefault="00E84309" w:rsidP="00E84309">
      <w:pPr>
        <w:keepNext/>
        <w:keepLines/>
        <w:spacing w:before="200" w:after="0" w:line="276" w:lineRule="auto"/>
        <w:outlineLvl w:val="1"/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</w:pPr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lastRenderedPageBreak/>
        <w:t xml:space="preserve">Extended Channel Variables (VT, VC, </w:t>
      </w:r>
      <w:proofErr w:type="spellStart"/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>HVm</w:t>
      </w:r>
      <w:proofErr w:type="spellEnd"/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>, SC)</w:t>
      </w:r>
      <w:r w:rsidR="00125E35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 xml:space="preserve">  v4.6 IB Code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7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E84309" w:rsidRPr="00E84309" w14:paraId="11013F59" w14:textId="77777777" w:rsidTr="00E57DBF">
        <w:tc>
          <w:tcPr>
            <w:tcW w:w="960" w:type="dxa"/>
          </w:tcPr>
          <w:p w14:paraId="4F023B4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proofErr w:type="spellStart"/>
            <w:r w:rsidRPr="00E84309">
              <w:rPr>
                <w:rFonts w:ascii="Cambria" w:eastAsia="MS Mincho" w:hAnsi="Cambria" w:cs="Times New Roman"/>
                <w:lang w:val="en-US"/>
              </w:rPr>
              <w:t>Adresse</w:t>
            </w:r>
            <w:proofErr w:type="spellEnd"/>
          </w:p>
        </w:tc>
        <w:tc>
          <w:tcPr>
            <w:tcW w:w="960" w:type="dxa"/>
          </w:tcPr>
          <w:p w14:paraId="23A7E51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+0x00</w:t>
            </w:r>
          </w:p>
        </w:tc>
        <w:tc>
          <w:tcPr>
            <w:tcW w:w="960" w:type="dxa"/>
          </w:tcPr>
          <w:p w14:paraId="7B0D3B5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+0x02</w:t>
            </w:r>
          </w:p>
        </w:tc>
        <w:tc>
          <w:tcPr>
            <w:tcW w:w="960" w:type="dxa"/>
          </w:tcPr>
          <w:p w14:paraId="45AB309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+0x04</w:t>
            </w:r>
          </w:p>
        </w:tc>
        <w:tc>
          <w:tcPr>
            <w:tcW w:w="960" w:type="dxa"/>
          </w:tcPr>
          <w:p w14:paraId="537491A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+0x06</w:t>
            </w:r>
          </w:p>
        </w:tc>
        <w:tc>
          <w:tcPr>
            <w:tcW w:w="960" w:type="dxa"/>
          </w:tcPr>
          <w:p w14:paraId="3A03E03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+0x08</w:t>
            </w:r>
          </w:p>
        </w:tc>
        <w:tc>
          <w:tcPr>
            <w:tcW w:w="960" w:type="dxa"/>
          </w:tcPr>
          <w:p w14:paraId="41BCD10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+0x0A</w:t>
            </w:r>
          </w:p>
        </w:tc>
        <w:tc>
          <w:tcPr>
            <w:tcW w:w="960" w:type="dxa"/>
          </w:tcPr>
          <w:p w14:paraId="03ABE4D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+0x0C</w:t>
            </w:r>
          </w:p>
        </w:tc>
        <w:tc>
          <w:tcPr>
            <w:tcW w:w="960" w:type="dxa"/>
          </w:tcPr>
          <w:p w14:paraId="7476EA2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+0x0E</w:t>
            </w:r>
          </w:p>
        </w:tc>
      </w:tr>
      <w:tr w:rsidR="00E84309" w:rsidRPr="00E84309" w14:paraId="35EEA1E4" w14:textId="77777777" w:rsidTr="00E57DBF">
        <w:tc>
          <w:tcPr>
            <w:tcW w:w="960" w:type="dxa"/>
          </w:tcPr>
          <w:p w14:paraId="77E7EBE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0x0150</w:t>
            </w:r>
          </w:p>
        </w:tc>
        <w:tc>
          <w:tcPr>
            <w:tcW w:w="960" w:type="dxa"/>
          </w:tcPr>
          <w:p w14:paraId="1752146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VT0</w:t>
            </w:r>
          </w:p>
        </w:tc>
        <w:tc>
          <w:tcPr>
            <w:tcW w:w="960" w:type="dxa"/>
          </w:tcPr>
          <w:p w14:paraId="42E657D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VT0</w:t>
            </w:r>
          </w:p>
        </w:tc>
        <w:tc>
          <w:tcPr>
            <w:tcW w:w="960" w:type="dxa"/>
          </w:tcPr>
          <w:p w14:paraId="19C590F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VC0</w:t>
            </w:r>
          </w:p>
        </w:tc>
        <w:tc>
          <w:tcPr>
            <w:tcW w:w="960" w:type="dxa"/>
          </w:tcPr>
          <w:p w14:paraId="4B56A80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VC0</w:t>
            </w:r>
          </w:p>
        </w:tc>
        <w:tc>
          <w:tcPr>
            <w:tcW w:w="960" w:type="dxa"/>
          </w:tcPr>
          <w:p w14:paraId="5679B22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HVm0</w:t>
            </w:r>
          </w:p>
        </w:tc>
        <w:tc>
          <w:tcPr>
            <w:tcW w:w="960" w:type="dxa"/>
          </w:tcPr>
          <w:p w14:paraId="15B5055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HVm0</w:t>
            </w:r>
          </w:p>
        </w:tc>
        <w:tc>
          <w:tcPr>
            <w:tcW w:w="960" w:type="dxa"/>
          </w:tcPr>
          <w:p w14:paraId="5C9AE61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SC0</w:t>
            </w:r>
          </w:p>
        </w:tc>
        <w:tc>
          <w:tcPr>
            <w:tcW w:w="960" w:type="dxa"/>
          </w:tcPr>
          <w:p w14:paraId="3D7B155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SC0</w:t>
            </w:r>
          </w:p>
        </w:tc>
      </w:tr>
      <w:tr w:rsidR="00E84309" w:rsidRPr="00E84309" w14:paraId="32B37702" w14:textId="77777777" w:rsidTr="00E57DBF">
        <w:tc>
          <w:tcPr>
            <w:tcW w:w="960" w:type="dxa"/>
          </w:tcPr>
          <w:p w14:paraId="1EC5884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0x0160</w:t>
            </w:r>
          </w:p>
        </w:tc>
        <w:tc>
          <w:tcPr>
            <w:tcW w:w="960" w:type="dxa"/>
          </w:tcPr>
          <w:p w14:paraId="1B09436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VT1</w:t>
            </w:r>
          </w:p>
        </w:tc>
        <w:tc>
          <w:tcPr>
            <w:tcW w:w="960" w:type="dxa"/>
          </w:tcPr>
          <w:p w14:paraId="4D6C018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VT1</w:t>
            </w:r>
          </w:p>
        </w:tc>
        <w:tc>
          <w:tcPr>
            <w:tcW w:w="960" w:type="dxa"/>
          </w:tcPr>
          <w:p w14:paraId="4382EDC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VC1</w:t>
            </w:r>
          </w:p>
        </w:tc>
        <w:tc>
          <w:tcPr>
            <w:tcW w:w="960" w:type="dxa"/>
          </w:tcPr>
          <w:p w14:paraId="10E900C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VC1</w:t>
            </w:r>
          </w:p>
        </w:tc>
        <w:tc>
          <w:tcPr>
            <w:tcW w:w="960" w:type="dxa"/>
          </w:tcPr>
          <w:p w14:paraId="55CF941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HVm1</w:t>
            </w:r>
          </w:p>
        </w:tc>
        <w:tc>
          <w:tcPr>
            <w:tcW w:w="960" w:type="dxa"/>
          </w:tcPr>
          <w:p w14:paraId="1770AF8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HVm1</w:t>
            </w:r>
          </w:p>
        </w:tc>
        <w:tc>
          <w:tcPr>
            <w:tcW w:w="960" w:type="dxa"/>
          </w:tcPr>
          <w:p w14:paraId="590B06A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SC1</w:t>
            </w:r>
          </w:p>
        </w:tc>
        <w:tc>
          <w:tcPr>
            <w:tcW w:w="960" w:type="dxa"/>
          </w:tcPr>
          <w:p w14:paraId="170B972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SC1</w:t>
            </w:r>
          </w:p>
        </w:tc>
      </w:tr>
      <w:tr w:rsidR="00E84309" w:rsidRPr="00E84309" w14:paraId="6EF64F15" w14:textId="77777777" w:rsidTr="00E57DBF">
        <w:tc>
          <w:tcPr>
            <w:tcW w:w="960" w:type="dxa"/>
          </w:tcPr>
          <w:p w14:paraId="29E9638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0x0170</w:t>
            </w:r>
          </w:p>
        </w:tc>
        <w:tc>
          <w:tcPr>
            <w:tcW w:w="960" w:type="dxa"/>
          </w:tcPr>
          <w:p w14:paraId="799B85F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VT2</w:t>
            </w:r>
          </w:p>
        </w:tc>
        <w:tc>
          <w:tcPr>
            <w:tcW w:w="960" w:type="dxa"/>
          </w:tcPr>
          <w:p w14:paraId="5E6FF5E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VT2</w:t>
            </w:r>
          </w:p>
        </w:tc>
        <w:tc>
          <w:tcPr>
            <w:tcW w:w="960" w:type="dxa"/>
          </w:tcPr>
          <w:p w14:paraId="083890C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VC2</w:t>
            </w:r>
          </w:p>
        </w:tc>
        <w:tc>
          <w:tcPr>
            <w:tcW w:w="960" w:type="dxa"/>
          </w:tcPr>
          <w:p w14:paraId="7D170C8A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VC2</w:t>
            </w:r>
          </w:p>
        </w:tc>
        <w:tc>
          <w:tcPr>
            <w:tcW w:w="960" w:type="dxa"/>
          </w:tcPr>
          <w:p w14:paraId="7848F9B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HVm2</w:t>
            </w:r>
          </w:p>
        </w:tc>
        <w:tc>
          <w:tcPr>
            <w:tcW w:w="960" w:type="dxa"/>
          </w:tcPr>
          <w:p w14:paraId="22A033B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HVm2</w:t>
            </w:r>
          </w:p>
        </w:tc>
        <w:tc>
          <w:tcPr>
            <w:tcW w:w="960" w:type="dxa"/>
          </w:tcPr>
          <w:p w14:paraId="76EC349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SC2</w:t>
            </w:r>
          </w:p>
        </w:tc>
        <w:tc>
          <w:tcPr>
            <w:tcW w:w="960" w:type="dxa"/>
          </w:tcPr>
          <w:p w14:paraId="5EAB5C0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SC2</w:t>
            </w:r>
          </w:p>
        </w:tc>
      </w:tr>
      <w:tr w:rsidR="00E84309" w:rsidRPr="00E84309" w14:paraId="554AB12C" w14:textId="77777777" w:rsidTr="00E57DBF">
        <w:tc>
          <w:tcPr>
            <w:tcW w:w="960" w:type="dxa"/>
          </w:tcPr>
          <w:p w14:paraId="7A44D0F6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0x0180</w:t>
            </w:r>
          </w:p>
        </w:tc>
        <w:tc>
          <w:tcPr>
            <w:tcW w:w="960" w:type="dxa"/>
          </w:tcPr>
          <w:p w14:paraId="3D1162C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VT3</w:t>
            </w:r>
          </w:p>
        </w:tc>
        <w:tc>
          <w:tcPr>
            <w:tcW w:w="960" w:type="dxa"/>
          </w:tcPr>
          <w:p w14:paraId="5F075E68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VT3</w:t>
            </w:r>
          </w:p>
        </w:tc>
        <w:tc>
          <w:tcPr>
            <w:tcW w:w="960" w:type="dxa"/>
          </w:tcPr>
          <w:p w14:paraId="38BDAE1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VC3</w:t>
            </w:r>
          </w:p>
        </w:tc>
        <w:tc>
          <w:tcPr>
            <w:tcW w:w="960" w:type="dxa"/>
          </w:tcPr>
          <w:p w14:paraId="5FCDBC2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VC3</w:t>
            </w:r>
          </w:p>
        </w:tc>
        <w:tc>
          <w:tcPr>
            <w:tcW w:w="960" w:type="dxa"/>
          </w:tcPr>
          <w:p w14:paraId="72B7ABF5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HVm3</w:t>
            </w:r>
          </w:p>
        </w:tc>
        <w:tc>
          <w:tcPr>
            <w:tcW w:w="960" w:type="dxa"/>
          </w:tcPr>
          <w:p w14:paraId="0B4CD20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HVm3</w:t>
            </w:r>
          </w:p>
        </w:tc>
        <w:tc>
          <w:tcPr>
            <w:tcW w:w="960" w:type="dxa"/>
          </w:tcPr>
          <w:p w14:paraId="1D21883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SC3</w:t>
            </w:r>
          </w:p>
        </w:tc>
        <w:tc>
          <w:tcPr>
            <w:tcW w:w="960" w:type="dxa"/>
          </w:tcPr>
          <w:p w14:paraId="2A74937B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SC3</w:t>
            </w:r>
          </w:p>
        </w:tc>
      </w:tr>
      <w:tr w:rsidR="00E84309" w:rsidRPr="00E84309" w14:paraId="1304A165" w14:textId="77777777" w:rsidTr="00E57DBF">
        <w:tc>
          <w:tcPr>
            <w:tcW w:w="960" w:type="dxa"/>
          </w:tcPr>
          <w:p w14:paraId="2D7BB68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0x01A0</w:t>
            </w:r>
          </w:p>
        </w:tc>
        <w:tc>
          <w:tcPr>
            <w:tcW w:w="960" w:type="dxa"/>
          </w:tcPr>
          <w:p w14:paraId="7E1564A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VT4</w:t>
            </w:r>
          </w:p>
        </w:tc>
        <w:tc>
          <w:tcPr>
            <w:tcW w:w="960" w:type="dxa"/>
          </w:tcPr>
          <w:p w14:paraId="15C43DA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VT4</w:t>
            </w:r>
          </w:p>
        </w:tc>
        <w:tc>
          <w:tcPr>
            <w:tcW w:w="960" w:type="dxa"/>
          </w:tcPr>
          <w:p w14:paraId="247F075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VC4</w:t>
            </w:r>
          </w:p>
        </w:tc>
        <w:tc>
          <w:tcPr>
            <w:tcW w:w="960" w:type="dxa"/>
          </w:tcPr>
          <w:p w14:paraId="384A5BB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VC4</w:t>
            </w:r>
          </w:p>
        </w:tc>
        <w:tc>
          <w:tcPr>
            <w:tcW w:w="960" w:type="dxa"/>
          </w:tcPr>
          <w:p w14:paraId="17AE638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HVm4</w:t>
            </w:r>
          </w:p>
        </w:tc>
        <w:tc>
          <w:tcPr>
            <w:tcW w:w="960" w:type="dxa"/>
          </w:tcPr>
          <w:p w14:paraId="182C6A1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HVm4</w:t>
            </w:r>
          </w:p>
        </w:tc>
        <w:tc>
          <w:tcPr>
            <w:tcW w:w="960" w:type="dxa"/>
          </w:tcPr>
          <w:p w14:paraId="7AEFA5F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SC4</w:t>
            </w:r>
          </w:p>
        </w:tc>
        <w:tc>
          <w:tcPr>
            <w:tcW w:w="960" w:type="dxa"/>
          </w:tcPr>
          <w:p w14:paraId="56BFB16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SC4</w:t>
            </w:r>
          </w:p>
        </w:tc>
      </w:tr>
      <w:tr w:rsidR="00E84309" w:rsidRPr="00E84309" w14:paraId="714259D5" w14:textId="77777777" w:rsidTr="00E57DBF">
        <w:tc>
          <w:tcPr>
            <w:tcW w:w="960" w:type="dxa"/>
          </w:tcPr>
          <w:p w14:paraId="33B05A49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0x01B0</w:t>
            </w:r>
          </w:p>
        </w:tc>
        <w:tc>
          <w:tcPr>
            <w:tcW w:w="960" w:type="dxa"/>
          </w:tcPr>
          <w:p w14:paraId="0F847E0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VT5</w:t>
            </w:r>
          </w:p>
        </w:tc>
        <w:tc>
          <w:tcPr>
            <w:tcW w:w="960" w:type="dxa"/>
          </w:tcPr>
          <w:p w14:paraId="68E2E43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VT5</w:t>
            </w:r>
          </w:p>
        </w:tc>
        <w:tc>
          <w:tcPr>
            <w:tcW w:w="960" w:type="dxa"/>
          </w:tcPr>
          <w:p w14:paraId="635B36B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VC5</w:t>
            </w:r>
          </w:p>
        </w:tc>
        <w:tc>
          <w:tcPr>
            <w:tcW w:w="960" w:type="dxa"/>
          </w:tcPr>
          <w:p w14:paraId="3D4E6DDC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VC5</w:t>
            </w:r>
          </w:p>
        </w:tc>
        <w:tc>
          <w:tcPr>
            <w:tcW w:w="960" w:type="dxa"/>
          </w:tcPr>
          <w:p w14:paraId="04D95BEE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HVm5</w:t>
            </w:r>
          </w:p>
        </w:tc>
        <w:tc>
          <w:tcPr>
            <w:tcW w:w="960" w:type="dxa"/>
          </w:tcPr>
          <w:p w14:paraId="21A8661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HVm5</w:t>
            </w:r>
          </w:p>
        </w:tc>
        <w:tc>
          <w:tcPr>
            <w:tcW w:w="960" w:type="dxa"/>
          </w:tcPr>
          <w:p w14:paraId="546270A1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SC5</w:t>
            </w:r>
          </w:p>
        </w:tc>
        <w:tc>
          <w:tcPr>
            <w:tcW w:w="960" w:type="dxa"/>
          </w:tcPr>
          <w:p w14:paraId="5F87A14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SC5</w:t>
            </w:r>
          </w:p>
        </w:tc>
      </w:tr>
      <w:tr w:rsidR="00E84309" w:rsidRPr="00E84309" w14:paraId="60398E9D" w14:textId="77777777" w:rsidTr="00E57DBF">
        <w:tc>
          <w:tcPr>
            <w:tcW w:w="960" w:type="dxa"/>
          </w:tcPr>
          <w:p w14:paraId="197D400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0x01C0</w:t>
            </w:r>
          </w:p>
        </w:tc>
        <w:tc>
          <w:tcPr>
            <w:tcW w:w="960" w:type="dxa"/>
          </w:tcPr>
          <w:p w14:paraId="750F46B4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VT6</w:t>
            </w:r>
          </w:p>
        </w:tc>
        <w:tc>
          <w:tcPr>
            <w:tcW w:w="960" w:type="dxa"/>
          </w:tcPr>
          <w:p w14:paraId="66185DA0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VT6</w:t>
            </w:r>
          </w:p>
        </w:tc>
        <w:tc>
          <w:tcPr>
            <w:tcW w:w="960" w:type="dxa"/>
          </w:tcPr>
          <w:p w14:paraId="4FCCB53D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VC6</w:t>
            </w:r>
          </w:p>
        </w:tc>
        <w:tc>
          <w:tcPr>
            <w:tcW w:w="960" w:type="dxa"/>
          </w:tcPr>
          <w:p w14:paraId="7B51D77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VC5</w:t>
            </w:r>
          </w:p>
        </w:tc>
        <w:tc>
          <w:tcPr>
            <w:tcW w:w="960" w:type="dxa"/>
          </w:tcPr>
          <w:p w14:paraId="0DC52A63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HVm6</w:t>
            </w:r>
          </w:p>
        </w:tc>
        <w:tc>
          <w:tcPr>
            <w:tcW w:w="960" w:type="dxa"/>
          </w:tcPr>
          <w:p w14:paraId="5FF7C632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HVm6</w:t>
            </w:r>
          </w:p>
        </w:tc>
        <w:tc>
          <w:tcPr>
            <w:tcW w:w="960" w:type="dxa"/>
          </w:tcPr>
          <w:p w14:paraId="3F7B48C7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SC6</w:t>
            </w:r>
          </w:p>
        </w:tc>
        <w:tc>
          <w:tcPr>
            <w:tcW w:w="960" w:type="dxa"/>
          </w:tcPr>
          <w:p w14:paraId="77A3C13F" w14:textId="77777777" w:rsidR="00E84309" w:rsidRPr="00E84309" w:rsidRDefault="00E84309" w:rsidP="00E84309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SC6</w:t>
            </w:r>
          </w:p>
        </w:tc>
      </w:tr>
    </w:tbl>
    <w:p w14:paraId="1B20F946" w14:textId="77777777" w:rsidR="00E84309" w:rsidRPr="00E84309" w:rsidRDefault="00E84309" w:rsidP="00E84309">
      <w:pPr>
        <w:spacing w:after="200" w:line="276" w:lineRule="auto"/>
        <w:rPr>
          <w:rFonts w:ascii="Cambria" w:eastAsia="MS Mincho" w:hAnsi="Cambria" w:cs="Times New Roman"/>
          <w:lang w:val="en-US"/>
        </w:rPr>
      </w:pPr>
    </w:p>
    <w:p w14:paraId="7159333F" w14:textId="5A1B91C3" w:rsidR="008345C6" w:rsidRDefault="008345C6">
      <w:pPr>
        <w:rPr>
          <w:lang w:val="en-GB"/>
        </w:rPr>
      </w:pPr>
      <w:r>
        <w:rPr>
          <w:lang w:val="en-GB"/>
        </w:rPr>
        <w:br w:type="page"/>
      </w:r>
    </w:p>
    <w:tbl>
      <w:tblPr>
        <w:tblStyle w:val="Grilledutableau"/>
        <w:tblW w:w="9209" w:type="dxa"/>
        <w:tblLayout w:type="fixed"/>
        <w:tblLook w:val="04A0" w:firstRow="1" w:lastRow="0" w:firstColumn="1" w:lastColumn="0" w:noHBand="0" w:noVBand="1"/>
      </w:tblPr>
      <w:tblGrid>
        <w:gridCol w:w="988"/>
        <w:gridCol w:w="988"/>
        <w:gridCol w:w="1984"/>
        <w:gridCol w:w="1138"/>
        <w:gridCol w:w="1134"/>
        <w:gridCol w:w="989"/>
        <w:gridCol w:w="1988"/>
      </w:tblGrid>
      <w:tr w:rsidR="00897C58" w:rsidRPr="00DB3557" w14:paraId="580C2ED5" w14:textId="77777777" w:rsidTr="006C2060">
        <w:trPr>
          <w:cantSplit/>
          <w:tblHeader/>
        </w:trPr>
        <w:tc>
          <w:tcPr>
            <w:tcW w:w="988" w:type="dxa"/>
          </w:tcPr>
          <w:p w14:paraId="30C9B3A5" w14:textId="6C74CA50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proofErr w:type="spellStart"/>
            <w:r w:rsidRPr="00DB3557">
              <w:rPr>
                <w:b/>
                <w:bCs/>
                <w:sz w:val="18"/>
                <w:szCs w:val="18"/>
              </w:rPr>
              <w:lastRenderedPageBreak/>
              <w:t>Ad</w:t>
            </w:r>
            <w:r>
              <w:rPr>
                <w:b/>
                <w:bCs/>
                <w:sz w:val="18"/>
                <w:szCs w:val="18"/>
              </w:rPr>
              <w:t>d</w:t>
            </w:r>
            <w:r w:rsidRPr="00DB3557">
              <w:rPr>
                <w:b/>
                <w:bCs/>
                <w:sz w:val="18"/>
                <w:szCs w:val="18"/>
              </w:rPr>
              <w:t>ress</w:t>
            </w:r>
            <w:proofErr w:type="spellEnd"/>
          </w:p>
        </w:tc>
        <w:tc>
          <w:tcPr>
            <w:tcW w:w="988" w:type="dxa"/>
          </w:tcPr>
          <w:p w14:paraId="14C3975A" w14:textId="517C0978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Name</w:t>
            </w:r>
          </w:p>
        </w:tc>
        <w:tc>
          <w:tcPr>
            <w:tcW w:w="1984" w:type="dxa"/>
          </w:tcPr>
          <w:p w14:paraId="2E921297" w14:textId="61690C73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Label</w:t>
            </w:r>
          </w:p>
        </w:tc>
        <w:tc>
          <w:tcPr>
            <w:tcW w:w="1138" w:type="dxa"/>
          </w:tcPr>
          <w:p w14:paraId="0FCDC19A" w14:textId="77777777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Type</w:t>
            </w:r>
          </w:p>
        </w:tc>
        <w:tc>
          <w:tcPr>
            <w:tcW w:w="1134" w:type="dxa"/>
          </w:tcPr>
          <w:p w14:paraId="6388D788" w14:textId="5A47FB31" w:rsidR="00897C58" w:rsidRPr="00897C58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897C58">
              <w:rPr>
                <w:b/>
                <w:bCs/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13C16B27" w14:textId="3A7FB09D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Unit</w:t>
            </w:r>
          </w:p>
        </w:tc>
        <w:tc>
          <w:tcPr>
            <w:tcW w:w="1988" w:type="dxa"/>
          </w:tcPr>
          <w:p w14:paraId="7E387C79" w14:textId="2C8D0EDB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Comment</w:t>
            </w:r>
          </w:p>
        </w:tc>
      </w:tr>
      <w:tr w:rsidR="00897C58" w:rsidRPr="00DB3557" w14:paraId="732B7863" w14:textId="77777777" w:rsidTr="006C2060">
        <w:trPr>
          <w:cantSplit/>
          <w:tblHeader/>
        </w:trPr>
        <w:tc>
          <w:tcPr>
            <w:tcW w:w="988" w:type="dxa"/>
          </w:tcPr>
          <w:p w14:paraId="4EF14A4B" w14:textId="44659FB2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0x0000</w:t>
            </w:r>
          </w:p>
        </w:tc>
        <w:tc>
          <w:tcPr>
            <w:tcW w:w="988" w:type="dxa"/>
          </w:tcPr>
          <w:p w14:paraId="666D8B67" w14:textId="71B7B67F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MS</w:t>
            </w:r>
          </w:p>
        </w:tc>
        <w:tc>
          <w:tcPr>
            <w:tcW w:w="1984" w:type="dxa"/>
          </w:tcPr>
          <w:p w14:paraId="1389C916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Module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</w:p>
        </w:tc>
        <w:tc>
          <w:tcPr>
            <w:tcW w:w="1138" w:type="dxa"/>
          </w:tcPr>
          <w:p w14:paraId="56200F7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6FF271F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58C9BA4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CB0B126" w14:textId="77777777" w:rsidR="00897C58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Bit0 : HV_DU0 state</w:t>
            </w:r>
          </w:p>
          <w:p w14:paraId="1188CC5C" w14:textId="77777777" w:rsidR="00897C58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Bit1 : HV_DU1 state</w:t>
            </w:r>
          </w:p>
          <w:p w14:paraId="481498D3" w14:textId="77777777" w:rsidR="00897C58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Bit2 : HV_DU2 state</w:t>
            </w:r>
          </w:p>
          <w:p w14:paraId="5937A15B" w14:textId="77777777" w:rsidR="00897C58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Bit3 : HV_DU3 state</w:t>
            </w:r>
          </w:p>
          <w:p w14:paraId="4635FD92" w14:textId="77777777" w:rsidR="00897C58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Bit4 : HV_DU4 state</w:t>
            </w:r>
          </w:p>
          <w:p w14:paraId="204D97E4" w14:textId="77777777" w:rsidR="00897C58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Bit5 : HV_DU5 state</w:t>
            </w:r>
          </w:p>
          <w:p w14:paraId="1E3BB214" w14:textId="42A42707" w:rsidR="00897C58" w:rsidRPr="00DB3557" w:rsidRDefault="00897C58" w:rsidP="00897C58">
            <w:pPr>
              <w:rPr>
                <w:rFonts w:cstheme="minorHAnsi"/>
                <w:sz w:val="18"/>
                <w:szCs w:val="18"/>
              </w:rPr>
            </w:pPr>
            <w:r>
              <w:rPr>
                <w:rFonts w:cstheme="minorHAnsi"/>
                <w:sz w:val="18"/>
                <w:szCs w:val="18"/>
              </w:rPr>
              <w:t>Bit6 : HV_DU6 state</w:t>
            </w:r>
          </w:p>
        </w:tc>
      </w:tr>
      <w:tr w:rsidR="00897C58" w:rsidRPr="00DE4E59" w14:paraId="4B9D4357" w14:textId="77777777" w:rsidTr="006C2060">
        <w:trPr>
          <w:cantSplit/>
          <w:tblHeader/>
        </w:trPr>
        <w:tc>
          <w:tcPr>
            <w:tcW w:w="988" w:type="dxa"/>
          </w:tcPr>
          <w:p w14:paraId="5EB3AB9B" w14:textId="09AC5652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0x0004</w:t>
            </w:r>
          </w:p>
        </w:tc>
        <w:tc>
          <w:tcPr>
            <w:tcW w:w="988" w:type="dxa"/>
          </w:tcPr>
          <w:p w14:paraId="65B666F9" w14:textId="6C9C9CEF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KEY</w:t>
            </w:r>
          </w:p>
        </w:tc>
        <w:tc>
          <w:tcPr>
            <w:tcW w:w="1984" w:type="dxa"/>
          </w:tcPr>
          <w:p w14:paraId="219945C9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8" w:type="dxa"/>
          </w:tcPr>
          <w:p w14:paraId="5BE850DD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7A731994" w14:textId="0D91176C" w:rsidR="00897C58" w:rsidRPr="00DB3557" w:rsidRDefault="00394CD5" w:rsidP="00897C5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CA9472A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624FEA65" w14:textId="66121204" w:rsidR="00897C58" w:rsidRPr="00FD23DC" w:rsidRDefault="00394CD5" w:rsidP="00897C58">
            <w:pPr>
              <w:rPr>
                <w:sz w:val="18"/>
                <w:szCs w:val="18"/>
                <w:lang w:val="en-GB"/>
              </w:rPr>
            </w:pPr>
            <w:r w:rsidRPr="00FD23DC">
              <w:rPr>
                <w:sz w:val="18"/>
                <w:szCs w:val="18"/>
                <w:lang w:val="en-GB"/>
              </w:rPr>
              <w:t>Read 0xABCDEF</w:t>
            </w:r>
          </w:p>
          <w:p w14:paraId="751BEE98" w14:textId="3747A0C3" w:rsidR="00394CD5" w:rsidRPr="00FD23DC" w:rsidRDefault="00394CD5" w:rsidP="00394CD5">
            <w:pPr>
              <w:pStyle w:val="Paragraphedeliste"/>
              <w:tabs>
                <w:tab w:val="left" w:pos="319"/>
              </w:tabs>
              <w:ind w:left="0"/>
              <w:rPr>
                <w:sz w:val="18"/>
                <w:szCs w:val="18"/>
                <w:lang w:val="en-GB"/>
              </w:rPr>
            </w:pPr>
            <w:r w:rsidRPr="00394CD5">
              <w:rPr>
                <w:sz w:val="18"/>
                <w:szCs w:val="18"/>
              </w:rPr>
              <w:sym w:font="Wingdings" w:char="F0E0"/>
            </w:r>
            <w:r w:rsidRPr="00FD23DC">
              <w:rPr>
                <w:sz w:val="18"/>
                <w:szCs w:val="18"/>
                <w:lang w:val="en-GB"/>
              </w:rPr>
              <w:t xml:space="preserve"> IB Application is alive</w:t>
            </w:r>
          </w:p>
        </w:tc>
      </w:tr>
      <w:tr w:rsidR="00897C58" w:rsidRPr="00DB3557" w14:paraId="41E44F09" w14:textId="77777777" w:rsidTr="006C2060">
        <w:trPr>
          <w:cantSplit/>
          <w:tblHeader/>
        </w:trPr>
        <w:tc>
          <w:tcPr>
            <w:tcW w:w="988" w:type="dxa"/>
          </w:tcPr>
          <w:p w14:paraId="6A9AE643" w14:textId="3378356C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0x0008</w:t>
            </w:r>
          </w:p>
        </w:tc>
        <w:tc>
          <w:tcPr>
            <w:tcW w:w="988" w:type="dxa"/>
          </w:tcPr>
          <w:p w14:paraId="6B2D3FD6" w14:textId="042070CF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RS</w:t>
            </w:r>
          </w:p>
        </w:tc>
        <w:tc>
          <w:tcPr>
            <w:tcW w:w="1984" w:type="dxa"/>
          </w:tcPr>
          <w:p w14:paraId="41F6EFC6" w14:textId="7D88B680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Ramp</w:t>
            </w:r>
            <w:proofErr w:type="spellEnd"/>
            <w:r w:rsidRPr="00DB3557">
              <w:rPr>
                <w:sz w:val="18"/>
                <w:szCs w:val="18"/>
              </w:rPr>
              <w:t xml:space="preserve"> Speed</w:t>
            </w:r>
          </w:p>
        </w:tc>
        <w:tc>
          <w:tcPr>
            <w:tcW w:w="1138" w:type="dxa"/>
          </w:tcPr>
          <w:p w14:paraId="352ABE2B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3CE4A1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5BFE3A36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V/s</w:t>
            </w:r>
          </w:p>
        </w:tc>
        <w:tc>
          <w:tcPr>
            <w:tcW w:w="1988" w:type="dxa"/>
          </w:tcPr>
          <w:p w14:paraId="430C173D" w14:textId="76F63BD6" w:rsidR="00897C58" w:rsidRPr="00DB3557" w:rsidRDefault="00897C58" w:rsidP="00897C5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High voltage </w:t>
            </w:r>
            <w:proofErr w:type="spellStart"/>
            <w:r w:rsidRPr="00DB3557">
              <w:rPr>
                <w:sz w:val="18"/>
                <w:szCs w:val="18"/>
              </w:rPr>
              <w:t>Ramp</w:t>
            </w:r>
            <w:proofErr w:type="spellEnd"/>
            <w:r w:rsidRPr="00DB3557">
              <w:rPr>
                <w:sz w:val="18"/>
                <w:szCs w:val="18"/>
              </w:rPr>
              <w:t xml:space="preserve"> Speed</w:t>
            </w:r>
          </w:p>
        </w:tc>
      </w:tr>
      <w:tr w:rsidR="00897C58" w:rsidRPr="00DE4E59" w14:paraId="40C4A426" w14:textId="77777777" w:rsidTr="006C2060">
        <w:trPr>
          <w:cantSplit/>
          <w:tblHeader/>
        </w:trPr>
        <w:tc>
          <w:tcPr>
            <w:tcW w:w="988" w:type="dxa"/>
          </w:tcPr>
          <w:p w14:paraId="06E4A41F" w14:textId="25A63B77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0x000C</w:t>
            </w:r>
          </w:p>
        </w:tc>
        <w:tc>
          <w:tcPr>
            <w:tcW w:w="988" w:type="dxa"/>
          </w:tcPr>
          <w:p w14:paraId="6EB8D7DF" w14:textId="389D19B8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SRST</w:t>
            </w:r>
          </w:p>
        </w:tc>
        <w:tc>
          <w:tcPr>
            <w:tcW w:w="1984" w:type="dxa"/>
          </w:tcPr>
          <w:p w14:paraId="443E6A6A" w14:textId="07C5CCC8" w:rsidR="00897C58" w:rsidRPr="00DB3557" w:rsidRDefault="00394CD5" w:rsidP="00897C58">
            <w:pPr>
              <w:rPr>
                <w:sz w:val="18"/>
                <w:szCs w:val="18"/>
              </w:rPr>
            </w:pPr>
            <w:r w:rsidRPr="00394CD5">
              <w:rPr>
                <w:sz w:val="18"/>
                <w:szCs w:val="18"/>
              </w:rPr>
              <w:t xml:space="preserve">Software </w:t>
            </w:r>
            <w:proofErr w:type="spellStart"/>
            <w:r w:rsidRPr="00394CD5">
              <w:rPr>
                <w:sz w:val="18"/>
                <w:szCs w:val="18"/>
              </w:rPr>
              <w:t>Re</w:t>
            </w:r>
            <w:r>
              <w:rPr>
                <w:sz w:val="18"/>
                <w:szCs w:val="18"/>
              </w:rPr>
              <w:t>S</w:t>
            </w:r>
            <w:r w:rsidRPr="00394CD5">
              <w:rPr>
                <w:sz w:val="18"/>
                <w:szCs w:val="18"/>
              </w:rPr>
              <w:t>et</w:t>
            </w:r>
            <w:proofErr w:type="spellEnd"/>
          </w:p>
        </w:tc>
        <w:tc>
          <w:tcPr>
            <w:tcW w:w="1138" w:type="dxa"/>
          </w:tcPr>
          <w:p w14:paraId="7A00139E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6FFD9772" w14:textId="39F1AEA5" w:rsidR="00897C58" w:rsidRPr="00DB3557" w:rsidRDefault="00394CD5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EA7E4C6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69A5E324" w14:textId="559C143E" w:rsidR="00394CD5" w:rsidRPr="00FD23DC" w:rsidRDefault="00394CD5" w:rsidP="00394CD5">
            <w:pPr>
              <w:rPr>
                <w:sz w:val="18"/>
                <w:szCs w:val="18"/>
                <w:lang w:val="en-GB"/>
              </w:rPr>
            </w:pPr>
            <w:r w:rsidRPr="00FD23DC">
              <w:rPr>
                <w:sz w:val="18"/>
                <w:szCs w:val="18"/>
                <w:lang w:val="en-GB"/>
              </w:rPr>
              <w:t>Write 0xABCDDCBA</w:t>
            </w:r>
          </w:p>
          <w:p w14:paraId="3A008394" w14:textId="3B0AB3D9" w:rsidR="00394CD5" w:rsidRPr="00394CD5" w:rsidRDefault="00394CD5" w:rsidP="00394CD5">
            <w:pPr>
              <w:rPr>
                <w:sz w:val="18"/>
                <w:szCs w:val="18"/>
                <w:lang w:val="en-GB"/>
              </w:rPr>
            </w:pPr>
            <w:r w:rsidRPr="00394CD5">
              <w:rPr>
                <w:sz w:val="18"/>
                <w:szCs w:val="18"/>
              </w:rPr>
              <w:sym w:font="Wingdings" w:char="F0E0"/>
            </w:r>
            <w:r w:rsidRPr="00394CD5">
              <w:rPr>
                <w:sz w:val="18"/>
                <w:szCs w:val="18"/>
                <w:lang w:val="en-GB"/>
              </w:rPr>
              <w:t xml:space="preserve"> Application jumps to the Bootloader</w:t>
            </w:r>
          </w:p>
        </w:tc>
      </w:tr>
      <w:tr w:rsidR="00897C58" w:rsidRPr="00DB3557" w14:paraId="0342B8F3" w14:textId="77777777" w:rsidTr="006C2060">
        <w:trPr>
          <w:cantSplit/>
          <w:tblHeader/>
        </w:trPr>
        <w:tc>
          <w:tcPr>
            <w:tcW w:w="988" w:type="dxa"/>
          </w:tcPr>
          <w:p w14:paraId="15B764FE" w14:textId="754405CA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0x0010</w:t>
            </w:r>
          </w:p>
        </w:tc>
        <w:tc>
          <w:tcPr>
            <w:tcW w:w="988" w:type="dxa"/>
          </w:tcPr>
          <w:p w14:paraId="52DA2869" w14:textId="0AF752ED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TEMP</w:t>
            </w:r>
          </w:p>
        </w:tc>
        <w:tc>
          <w:tcPr>
            <w:tcW w:w="1984" w:type="dxa"/>
          </w:tcPr>
          <w:p w14:paraId="164D1F7C" w14:textId="4D893690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Temp</w:t>
            </w:r>
            <w:r w:rsidR="00394CD5">
              <w:rPr>
                <w:sz w:val="18"/>
                <w:szCs w:val="18"/>
              </w:rPr>
              <w:t>orary</w:t>
            </w:r>
            <w:proofErr w:type="spellEnd"/>
            <w:r w:rsidR="00394CD5">
              <w:rPr>
                <w:sz w:val="18"/>
                <w:szCs w:val="18"/>
              </w:rPr>
              <w:t xml:space="preserve"> variable</w:t>
            </w:r>
          </w:p>
        </w:tc>
        <w:tc>
          <w:tcPr>
            <w:tcW w:w="1138" w:type="dxa"/>
          </w:tcPr>
          <w:p w14:paraId="3008698C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DC5F594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3E6B00D0" w14:textId="46D3FDFD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A0B016F" w14:textId="22B0051B" w:rsidR="00897C58" w:rsidRPr="00DB3557" w:rsidRDefault="00394CD5" w:rsidP="00897C58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Used</w:t>
            </w:r>
            <w:proofErr w:type="spellEnd"/>
            <w:r>
              <w:rPr>
                <w:sz w:val="18"/>
                <w:szCs w:val="18"/>
              </w:rPr>
              <w:t xml:space="preserve"> for </w:t>
            </w:r>
            <w:proofErr w:type="spellStart"/>
            <w:r>
              <w:rPr>
                <w:sz w:val="18"/>
                <w:szCs w:val="18"/>
              </w:rPr>
              <w:t>debugging</w:t>
            </w:r>
            <w:proofErr w:type="spellEnd"/>
          </w:p>
        </w:tc>
      </w:tr>
      <w:tr w:rsidR="00897C58" w:rsidRPr="00DB3557" w14:paraId="5E83070C" w14:textId="77777777" w:rsidTr="006C2060">
        <w:trPr>
          <w:cantSplit/>
          <w:tblHeader/>
        </w:trPr>
        <w:tc>
          <w:tcPr>
            <w:tcW w:w="988" w:type="dxa"/>
          </w:tcPr>
          <w:p w14:paraId="12893BFF" w14:textId="4D9F141D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0x0014</w:t>
            </w:r>
          </w:p>
        </w:tc>
        <w:tc>
          <w:tcPr>
            <w:tcW w:w="988" w:type="dxa"/>
          </w:tcPr>
          <w:p w14:paraId="31BDE98A" w14:textId="080E191C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SN</w:t>
            </w:r>
          </w:p>
        </w:tc>
        <w:tc>
          <w:tcPr>
            <w:tcW w:w="1984" w:type="dxa"/>
          </w:tcPr>
          <w:p w14:paraId="5DB533DE" w14:textId="5D866250" w:rsidR="00897C58" w:rsidRPr="00DB3557" w:rsidRDefault="00394CD5" w:rsidP="00897C5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IB soft </w:t>
            </w:r>
            <w:r w:rsidR="00897C58" w:rsidRPr="00DB3557">
              <w:rPr>
                <w:sz w:val="18"/>
                <w:szCs w:val="18"/>
              </w:rPr>
              <w:t xml:space="preserve">Serial </w:t>
            </w:r>
            <w:proofErr w:type="spellStart"/>
            <w:r w:rsidR="00897C58" w:rsidRPr="00DB3557">
              <w:rPr>
                <w:sz w:val="18"/>
                <w:szCs w:val="18"/>
              </w:rPr>
              <w:t>Number</w:t>
            </w:r>
            <w:proofErr w:type="spellEnd"/>
          </w:p>
        </w:tc>
        <w:tc>
          <w:tcPr>
            <w:tcW w:w="1138" w:type="dxa"/>
          </w:tcPr>
          <w:p w14:paraId="3AD0379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0F2738D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5047C92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ASCII</w:t>
            </w:r>
          </w:p>
        </w:tc>
        <w:tc>
          <w:tcPr>
            <w:tcW w:w="1988" w:type="dxa"/>
          </w:tcPr>
          <w:p w14:paraId="6CFDC532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</w:tr>
      <w:tr w:rsidR="00897C58" w:rsidRPr="00DB3557" w14:paraId="1CD51AFC" w14:textId="77777777" w:rsidTr="006C2060">
        <w:trPr>
          <w:cantSplit/>
          <w:tblHeader/>
        </w:trPr>
        <w:tc>
          <w:tcPr>
            <w:tcW w:w="988" w:type="dxa"/>
          </w:tcPr>
          <w:p w14:paraId="6E3E8358" w14:textId="6AD36E94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0x0018</w:t>
            </w:r>
          </w:p>
        </w:tc>
        <w:tc>
          <w:tcPr>
            <w:tcW w:w="988" w:type="dxa"/>
          </w:tcPr>
          <w:p w14:paraId="63B2492C" w14:textId="546048E4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ID_FPM</w:t>
            </w:r>
          </w:p>
        </w:tc>
        <w:tc>
          <w:tcPr>
            <w:tcW w:w="1984" w:type="dxa"/>
          </w:tcPr>
          <w:p w14:paraId="49AE19D1" w14:textId="128ED8F0" w:rsidR="00897C58" w:rsidRPr="00DB3557" w:rsidRDefault="006C2548" w:rsidP="00897C5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FPM Identity</w:t>
            </w:r>
          </w:p>
        </w:tc>
        <w:tc>
          <w:tcPr>
            <w:tcW w:w="1138" w:type="dxa"/>
          </w:tcPr>
          <w:p w14:paraId="0F854A7C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0787346B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68F29747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3DA277A7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</w:tr>
      <w:tr w:rsidR="00897C58" w:rsidRPr="00DB3557" w14:paraId="02EE789A" w14:textId="77777777" w:rsidTr="006C2060">
        <w:trPr>
          <w:cantSplit/>
          <w:tblHeader/>
        </w:trPr>
        <w:tc>
          <w:tcPr>
            <w:tcW w:w="988" w:type="dxa"/>
          </w:tcPr>
          <w:p w14:paraId="46359AC1" w14:textId="4C461FFF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0x001C</w:t>
            </w:r>
          </w:p>
        </w:tc>
        <w:tc>
          <w:tcPr>
            <w:tcW w:w="988" w:type="dxa"/>
          </w:tcPr>
          <w:p w14:paraId="3678FCCE" w14:textId="02FAE924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ID_IB</w:t>
            </w:r>
          </w:p>
        </w:tc>
        <w:tc>
          <w:tcPr>
            <w:tcW w:w="1984" w:type="dxa"/>
          </w:tcPr>
          <w:p w14:paraId="5A873AB5" w14:textId="5CAD5B56" w:rsidR="00897C58" w:rsidRPr="00DB3557" w:rsidRDefault="006C2548" w:rsidP="00897C5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IB Identity</w:t>
            </w:r>
          </w:p>
        </w:tc>
        <w:tc>
          <w:tcPr>
            <w:tcW w:w="1138" w:type="dxa"/>
          </w:tcPr>
          <w:p w14:paraId="1B3B2E40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486A1003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27F516DD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007AD29D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</w:tr>
      <w:tr w:rsidR="00897C58" w:rsidRPr="009A4A3C" w14:paraId="4D01E463" w14:textId="77777777" w:rsidTr="006C2060">
        <w:trPr>
          <w:cantSplit/>
          <w:tblHeader/>
        </w:trPr>
        <w:tc>
          <w:tcPr>
            <w:tcW w:w="988" w:type="dxa"/>
          </w:tcPr>
          <w:p w14:paraId="43F9AD9C" w14:textId="394659C5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0x0020</w:t>
            </w:r>
          </w:p>
        </w:tc>
        <w:tc>
          <w:tcPr>
            <w:tcW w:w="988" w:type="dxa"/>
          </w:tcPr>
          <w:p w14:paraId="11955BD4" w14:textId="0CFCFA3F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SC</w:t>
            </w:r>
          </w:p>
        </w:tc>
        <w:tc>
          <w:tcPr>
            <w:tcW w:w="1984" w:type="dxa"/>
          </w:tcPr>
          <w:p w14:paraId="29F0959D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</w:p>
        </w:tc>
        <w:tc>
          <w:tcPr>
            <w:tcW w:w="1138" w:type="dxa"/>
          </w:tcPr>
          <w:p w14:paraId="141F74E6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15D462DA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0FE10560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9BC7A03" w14:textId="68DF9E33" w:rsidR="00394CD5" w:rsidRPr="00394CD5" w:rsidRDefault="00394CD5" w:rsidP="00394CD5">
            <w:pPr>
              <w:pStyle w:val="Paragraphedeliste"/>
              <w:numPr>
                <w:ilvl w:val="0"/>
                <w:numId w:val="3"/>
              </w:numPr>
              <w:tabs>
                <w:tab w:val="left" w:pos="177"/>
              </w:tabs>
              <w:ind w:left="0" w:firstLine="0"/>
              <w:rPr>
                <w:sz w:val="18"/>
                <w:szCs w:val="18"/>
                <w:lang w:val="en-GB"/>
              </w:rPr>
            </w:pPr>
            <w:r w:rsidRPr="00394CD5">
              <w:rPr>
                <w:sz w:val="18"/>
                <w:szCs w:val="18"/>
                <w:lang w:val="en-GB"/>
              </w:rPr>
              <w:t>0 : applied Current Trip = 0 for all DUs</w:t>
            </w:r>
          </w:p>
          <w:p w14:paraId="6EA190B1" w14:textId="524C92AD" w:rsidR="00394CD5" w:rsidRPr="00394CD5" w:rsidRDefault="00394CD5" w:rsidP="00394CD5">
            <w:pPr>
              <w:pStyle w:val="Paragraphedeliste"/>
              <w:numPr>
                <w:ilvl w:val="0"/>
                <w:numId w:val="3"/>
              </w:numPr>
              <w:tabs>
                <w:tab w:val="left" w:pos="152"/>
              </w:tabs>
              <w:ind w:left="0" w:firstLine="0"/>
              <w:rPr>
                <w:sz w:val="18"/>
                <w:szCs w:val="18"/>
                <w:lang w:val="en-GB"/>
              </w:rPr>
            </w:pPr>
            <w:r w:rsidRPr="00394CD5">
              <w:rPr>
                <w:sz w:val="18"/>
                <w:szCs w:val="18"/>
                <w:lang w:val="en-GB"/>
              </w:rPr>
              <w:t xml:space="preserve">1 : applied </w:t>
            </w:r>
            <w:r>
              <w:rPr>
                <w:sz w:val="18"/>
                <w:szCs w:val="18"/>
                <w:lang w:val="en-GB"/>
              </w:rPr>
              <w:t>C</w:t>
            </w:r>
            <w:r w:rsidRPr="00394CD5">
              <w:rPr>
                <w:sz w:val="18"/>
                <w:szCs w:val="18"/>
                <w:lang w:val="en-GB"/>
              </w:rPr>
              <w:t xml:space="preserve">urrent </w:t>
            </w:r>
            <w:r>
              <w:rPr>
                <w:sz w:val="18"/>
                <w:szCs w:val="18"/>
                <w:lang w:val="en-GB"/>
              </w:rPr>
              <w:t>T</w:t>
            </w:r>
            <w:r w:rsidRPr="00394CD5">
              <w:rPr>
                <w:sz w:val="18"/>
                <w:szCs w:val="18"/>
                <w:lang w:val="en-GB"/>
              </w:rPr>
              <w:t xml:space="preserve">rip = </w:t>
            </w:r>
            <w:proofErr w:type="spellStart"/>
            <w:r w:rsidRPr="00394CD5">
              <w:rPr>
                <w:sz w:val="18"/>
                <w:szCs w:val="18"/>
                <w:lang w:val="en-GB"/>
              </w:rPr>
              <w:t>CTx</w:t>
            </w:r>
            <w:proofErr w:type="spellEnd"/>
            <w:r w:rsidRPr="00394CD5">
              <w:rPr>
                <w:sz w:val="18"/>
                <w:szCs w:val="18"/>
                <w:lang w:val="en-GB"/>
              </w:rPr>
              <w:t xml:space="preserve"> for all </w:t>
            </w:r>
            <w:proofErr w:type="spellStart"/>
            <w:r w:rsidRPr="00394CD5">
              <w:rPr>
                <w:sz w:val="18"/>
                <w:szCs w:val="18"/>
                <w:lang w:val="en-GB"/>
              </w:rPr>
              <w:t>DUx</w:t>
            </w:r>
            <w:proofErr w:type="spellEnd"/>
            <w:r w:rsidRPr="00394CD5">
              <w:rPr>
                <w:sz w:val="18"/>
                <w:szCs w:val="18"/>
                <w:lang w:val="en-GB"/>
              </w:rPr>
              <w:t xml:space="preserve"> (i.e. all DUs are set to their own CT value)</w:t>
            </w:r>
          </w:p>
          <w:p w14:paraId="4697EA3C" w14:textId="782A7200" w:rsidR="00897C58" w:rsidRPr="00394CD5" w:rsidRDefault="00394CD5" w:rsidP="00394CD5">
            <w:pPr>
              <w:pStyle w:val="Paragraphedeliste"/>
              <w:numPr>
                <w:ilvl w:val="0"/>
                <w:numId w:val="3"/>
              </w:numPr>
              <w:tabs>
                <w:tab w:val="left" w:pos="177"/>
              </w:tabs>
              <w:ind w:left="0" w:firstLine="0"/>
              <w:rPr>
                <w:sz w:val="18"/>
                <w:szCs w:val="18"/>
                <w:lang w:val="en-GB"/>
              </w:rPr>
            </w:pPr>
            <w:r w:rsidRPr="00394CD5">
              <w:rPr>
                <w:sz w:val="18"/>
                <w:szCs w:val="18"/>
                <w:lang w:val="en-GB"/>
              </w:rPr>
              <w:t xml:space="preserve">2 : applied </w:t>
            </w:r>
            <w:r w:rsidR="00F21422">
              <w:rPr>
                <w:sz w:val="18"/>
                <w:szCs w:val="18"/>
                <w:lang w:val="en-GB"/>
              </w:rPr>
              <w:t>C</w:t>
            </w:r>
            <w:r w:rsidRPr="00394CD5">
              <w:rPr>
                <w:sz w:val="18"/>
                <w:szCs w:val="18"/>
                <w:lang w:val="en-GB"/>
              </w:rPr>
              <w:t xml:space="preserve">urrent </w:t>
            </w:r>
            <w:r w:rsidR="00F21422">
              <w:rPr>
                <w:sz w:val="18"/>
                <w:szCs w:val="18"/>
                <w:lang w:val="en-GB"/>
              </w:rPr>
              <w:t>T</w:t>
            </w:r>
            <w:r w:rsidRPr="00394CD5">
              <w:rPr>
                <w:sz w:val="18"/>
                <w:szCs w:val="18"/>
                <w:lang w:val="en-GB"/>
              </w:rPr>
              <w:t>rip = max value for all DUs (i.e. the tripping is disable)</w:t>
            </w:r>
          </w:p>
        </w:tc>
      </w:tr>
      <w:tr w:rsidR="00897C58" w:rsidRPr="00DB3557" w14:paraId="601EB241" w14:textId="77777777" w:rsidTr="006C2060">
        <w:trPr>
          <w:cantSplit/>
          <w:tblHeader/>
        </w:trPr>
        <w:tc>
          <w:tcPr>
            <w:tcW w:w="988" w:type="dxa"/>
          </w:tcPr>
          <w:p w14:paraId="1BE9F9D2" w14:textId="5AEEB621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0x0024</w:t>
            </w:r>
          </w:p>
        </w:tc>
        <w:tc>
          <w:tcPr>
            <w:tcW w:w="988" w:type="dxa"/>
          </w:tcPr>
          <w:p w14:paraId="5CA3915D" w14:textId="3848A41D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</w:t>
            </w:r>
          </w:p>
        </w:tc>
        <w:tc>
          <w:tcPr>
            <w:tcW w:w="1984" w:type="dxa"/>
          </w:tcPr>
          <w:p w14:paraId="0A0C901A" w14:textId="25187D1D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</w:t>
            </w:r>
            <w:proofErr w:type="spellStart"/>
            <w:r w:rsidRPr="00DB3557">
              <w:rPr>
                <w:sz w:val="18"/>
                <w:szCs w:val="18"/>
              </w:rPr>
              <w:t>general</w:t>
            </w:r>
            <w:proofErr w:type="spellEnd"/>
          </w:p>
        </w:tc>
        <w:tc>
          <w:tcPr>
            <w:tcW w:w="1138" w:type="dxa"/>
          </w:tcPr>
          <w:p w14:paraId="04167354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C5311AA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49D990C8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3A942365" w14:textId="2BADCC15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 (</w:t>
            </w:r>
            <w:proofErr w:type="spellStart"/>
            <w:r w:rsidRPr="00DB3557">
              <w:rPr>
                <w:sz w:val="18"/>
                <w:szCs w:val="18"/>
              </w:rPr>
              <w:t>THR</w:t>
            </w:r>
            <w:r>
              <w:rPr>
                <w:sz w:val="18"/>
                <w:szCs w:val="18"/>
              </w:rPr>
              <w:t>e</w:t>
            </w:r>
            <w:r w:rsidRPr="00DB3557">
              <w:rPr>
                <w:sz w:val="18"/>
                <w:szCs w:val="18"/>
              </w:rPr>
              <w:t>S</w:t>
            </w:r>
            <w:r>
              <w:rPr>
                <w:sz w:val="18"/>
                <w:szCs w:val="18"/>
              </w:rPr>
              <w:t>hold</w:t>
            </w:r>
            <w:proofErr w:type="spellEnd"/>
            <w:r w:rsidRPr="00DB3557">
              <w:rPr>
                <w:sz w:val="18"/>
                <w:szCs w:val="18"/>
              </w:rPr>
              <w:t>)</w:t>
            </w:r>
          </w:p>
        </w:tc>
      </w:tr>
      <w:tr w:rsidR="00897C58" w:rsidRPr="00DB3557" w14:paraId="7B379448" w14:textId="77777777" w:rsidTr="006C2060">
        <w:trPr>
          <w:cantSplit/>
          <w:tblHeader/>
        </w:trPr>
        <w:tc>
          <w:tcPr>
            <w:tcW w:w="988" w:type="dxa"/>
          </w:tcPr>
          <w:p w14:paraId="784683AE" w14:textId="12CDE87B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0x0028</w:t>
            </w:r>
          </w:p>
        </w:tc>
        <w:tc>
          <w:tcPr>
            <w:tcW w:w="988" w:type="dxa"/>
          </w:tcPr>
          <w:p w14:paraId="14A95C48" w14:textId="2B0E6C1E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proofErr w:type="spellStart"/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AutoC</w:t>
            </w:r>
            <w:proofErr w:type="spellEnd"/>
          </w:p>
        </w:tc>
        <w:tc>
          <w:tcPr>
            <w:tcW w:w="1984" w:type="dxa"/>
          </w:tcPr>
          <w:p w14:paraId="4045E284" w14:textId="7DC1C05A" w:rsidR="00897C58" w:rsidRPr="00DB3557" w:rsidRDefault="006C2548" w:rsidP="00897C58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A</w:t>
            </w:r>
            <w:r w:rsidRPr="00DB3557">
              <w:rPr>
                <w:sz w:val="18"/>
                <w:szCs w:val="18"/>
              </w:rPr>
              <w:t>uto</w:t>
            </w:r>
            <w:r>
              <w:rPr>
                <w:sz w:val="18"/>
                <w:szCs w:val="18"/>
              </w:rPr>
              <w:t>C</w:t>
            </w:r>
            <w:r w:rsidRPr="00DB3557">
              <w:rPr>
                <w:sz w:val="18"/>
                <w:szCs w:val="18"/>
              </w:rPr>
              <w:t>alibration</w:t>
            </w:r>
            <w:proofErr w:type="spellEnd"/>
          </w:p>
        </w:tc>
        <w:tc>
          <w:tcPr>
            <w:tcW w:w="1138" w:type="dxa"/>
          </w:tcPr>
          <w:p w14:paraId="77F24B74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25459881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79F84DF9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45D443BD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autocalibration</w:t>
            </w:r>
            <w:proofErr w:type="spellEnd"/>
            <w:r w:rsidRPr="00DB3557">
              <w:rPr>
                <w:sz w:val="18"/>
                <w:szCs w:val="18"/>
              </w:rPr>
              <w:t xml:space="preserve"> of </w:t>
            </w:r>
            <w:proofErr w:type="spellStart"/>
            <w:r w:rsidRPr="00DB3557">
              <w:rPr>
                <w:sz w:val="18"/>
                <w:szCs w:val="18"/>
              </w:rPr>
              <w:t>VCx</w:t>
            </w:r>
            <w:proofErr w:type="spellEnd"/>
            <w:r w:rsidRPr="00DB3557">
              <w:rPr>
                <w:sz w:val="18"/>
                <w:szCs w:val="18"/>
              </w:rPr>
              <w:t xml:space="preserve"> variable</w:t>
            </w:r>
          </w:p>
        </w:tc>
      </w:tr>
      <w:tr w:rsidR="00897C58" w:rsidRPr="00DB3557" w14:paraId="41DDEAD1" w14:textId="77777777" w:rsidTr="006C2060">
        <w:trPr>
          <w:cantSplit/>
          <w:tblHeader/>
        </w:trPr>
        <w:tc>
          <w:tcPr>
            <w:tcW w:w="988" w:type="dxa"/>
          </w:tcPr>
          <w:p w14:paraId="00627431" w14:textId="005C7E05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0x002C</w:t>
            </w:r>
          </w:p>
        </w:tc>
        <w:tc>
          <w:tcPr>
            <w:tcW w:w="988" w:type="dxa"/>
          </w:tcPr>
          <w:p w14:paraId="1E407A35" w14:textId="0B38EC79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OFFST</w:t>
            </w:r>
          </w:p>
        </w:tc>
        <w:tc>
          <w:tcPr>
            <w:tcW w:w="1984" w:type="dxa"/>
          </w:tcPr>
          <w:p w14:paraId="2A9CF409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8" w:type="dxa"/>
          </w:tcPr>
          <w:p w14:paraId="67D870A2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7565DDF3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6000B115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5964B92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</w:tr>
      <w:tr w:rsidR="00897C58" w:rsidRPr="00DB3557" w14:paraId="2961B5CA" w14:textId="77777777" w:rsidTr="006C2060">
        <w:trPr>
          <w:cantSplit/>
          <w:tblHeader/>
        </w:trPr>
        <w:tc>
          <w:tcPr>
            <w:tcW w:w="988" w:type="dxa"/>
          </w:tcPr>
          <w:p w14:paraId="70CACCCE" w14:textId="775B364B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0x0030</w:t>
            </w:r>
          </w:p>
        </w:tc>
        <w:tc>
          <w:tcPr>
            <w:tcW w:w="988" w:type="dxa"/>
          </w:tcPr>
          <w:p w14:paraId="79863867" w14:textId="754EC4CD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VSL</w:t>
            </w:r>
          </w:p>
        </w:tc>
        <w:tc>
          <w:tcPr>
            <w:tcW w:w="1984" w:type="dxa"/>
          </w:tcPr>
          <w:p w14:paraId="2D2EB783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Low</w:t>
            </w:r>
          </w:p>
        </w:tc>
        <w:tc>
          <w:tcPr>
            <w:tcW w:w="1138" w:type="dxa"/>
          </w:tcPr>
          <w:p w14:paraId="466DBD39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7B00FE42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70271FE9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28002A41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</w:tr>
      <w:tr w:rsidR="00897C58" w:rsidRPr="00DE4E59" w14:paraId="5C95187D" w14:textId="77777777" w:rsidTr="006C2060">
        <w:trPr>
          <w:cantSplit/>
          <w:tblHeader/>
        </w:trPr>
        <w:tc>
          <w:tcPr>
            <w:tcW w:w="988" w:type="dxa"/>
          </w:tcPr>
          <w:p w14:paraId="76567E2D" w14:textId="013EC919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0x0034</w:t>
            </w:r>
          </w:p>
        </w:tc>
        <w:tc>
          <w:tcPr>
            <w:tcW w:w="988" w:type="dxa"/>
          </w:tcPr>
          <w:p w14:paraId="2487C660" w14:textId="726C170B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SWV</w:t>
            </w:r>
          </w:p>
        </w:tc>
        <w:tc>
          <w:tcPr>
            <w:tcW w:w="1984" w:type="dxa"/>
          </w:tcPr>
          <w:p w14:paraId="5AAEE977" w14:textId="77777777" w:rsidR="00897C58" w:rsidRPr="00DB3557" w:rsidRDefault="00897C58" w:rsidP="00897C58">
            <w:pPr>
              <w:rPr>
                <w:rFonts w:eastAsia="Times New Roman" w:cstheme="minorHAnsi"/>
                <w:color w:val="131313"/>
                <w:sz w:val="18"/>
                <w:szCs w:val="18"/>
                <w:lang w:eastAsia="ja-JP"/>
              </w:rPr>
            </w:pPr>
            <w:r w:rsidRPr="00DB3557">
              <w:rPr>
                <w:rFonts w:eastAsia="Times New Roman" w:cstheme="minorHAnsi"/>
                <w:color w:val="131313"/>
                <w:sz w:val="18"/>
                <w:szCs w:val="18"/>
                <w:lang w:eastAsia="ja-JP"/>
              </w:rPr>
              <w:t xml:space="preserve">Mode de fonctionnement de la haute tension </w:t>
            </w:r>
          </w:p>
          <w:p w14:paraId="07D20900" w14:textId="716F6CD4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</w:t>
            </w:r>
          </w:p>
        </w:tc>
        <w:tc>
          <w:tcPr>
            <w:tcW w:w="1138" w:type="dxa"/>
          </w:tcPr>
          <w:p w14:paraId="3D240EC2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2B570DE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45BE3B0D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DEC4887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 xml:space="preserve">Modes: </w:t>
            </w:r>
          </w:p>
          <w:p w14:paraId="45EF5B06" w14:textId="478F7DB2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 xml:space="preserve">0=Low </w:t>
            </w:r>
            <w:r w:rsidRPr="00DB3557">
              <w:rPr>
                <w:rFonts w:cstheme="minorHAnsi"/>
                <w:sz w:val="18"/>
                <w:szCs w:val="18"/>
                <w:lang w:val="en-GB"/>
              </w:rPr>
              <w:t>(&lt;400V)</w:t>
            </w:r>
          </w:p>
          <w:p w14:paraId="15F39C88" w14:textId="3DC8BBB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1=Nominal</w:t>
            </w:r>
          </w:p>
          <w:p w14:paraId="5CA71E9C" w14:textId="1626BF1A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2=OFF</w:t>
            </w:r>
          </w:p>
          <w:p w14:paraId="124E3006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3=Star Transit</w:t>
            </w:r>
          </w:p>
        </w:tc>
      </w:tr>
      <w:tr w:rsidR="00897C58" w:rsidRPr="00DE4E59" w14:paraId="3378C935" w14:textId="77777777" w:rsidTr="006C2060">
        <w:trPr>
          <w:cantSplit/>
          <w:tblHeader/>
        </w:trPr>
        <w:tc>
          <w:tcPr>
            <w:tcW w:w="988" w:type="dxa"/>
          </w:tcPr>
          <w:p w14:paraId="254E941C" w14:textId="60B56A85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0x0038</w:t>
            </w:r>
          </w:p>
        </w:tc>
        <w:tc>
          <w:tcPr>
            <w:tcW w:w="988" w:type="dxa"/>
          </w:tcPr>
          <w:p w14:paraId="5ED96A18" w14:textId="67C18069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SI2C</w:t>
            </w:r>
          </w:p>
        </w:tc>
        <w:tc>
          <w:tcPr>
            <w:tcW w:w="1984" w:type="dxa"/>
          </w:tcPr>
          <w:p w14:paraId="55C81021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i2c</w:t>
            </w:r>
          </w:p>
        </w:tc>
        <w:tc>
          <w:tcPr>
            <w:tcW w:w="1138" w:type="dxa"/>
          </w:tcPr>
          <w:p w14:paraId="164A5BEB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3DB50516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6490F81A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88AF8DB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The default value is 0. Set to 1 always run i2c</w:t>
            </w:r>
          </w:p>
          <w:p w14:paraId="7679A340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messages to ADC chips on the IB</w:t>
            </w:r>
          </w:p>
        </w:tc>
      </w:tr>
      <w:tr w:rsidR="00897C58" w:rsidRPr="00DE4E59" w14:paraId="2F335274" w14:textId="77777777" w:rsidTr="006C2060">
        <w:trPr>
          <w:cantSplit/>
          <w:tblHeader/>
        </w:trPr>
        <w:tc>
          <w:tcPr>
            <w:tcW w:w="988" w:type="dxa"/>
          </w:tcPr>
          <w:p w14:paraId="2D680987" w14:textId="2AC45120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0x0040</w:t>
            </w:r>
          </w:p>
        </w:tc>
        <w:tc>
          <w:tcPr>
            <w:tcW w:w="988" w:type="dxa"/>
          </w:tcPr>
          <w:p w14:paraId="3BCBD2F1" w14:textId="064848E7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DIS</w:t>
            </w:r>
          </w:p>
        </w:tc>
        <w:tc>
          <w:tcPr>
            <w:tcW w:w="1984" w:type="dxa"/>
          </w:tcPr>
          <w:p w14:paraId="1568357B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Disable</w:t>
            </w:r>
            <w:proofErr w:type="spellEnd"/>
            <w:r w:rsidRPr="00DB3557">
              <w:rPr>
                <w:sz w:val="18"/>
                <w:szCs w:val="18"/>
              </w:rPr>
              <w:t xml:space="preserve"> HV</w:t>
            </w:r>
          </w:p>
        </w:tc>
        <w:tc>
          <w:tcPr>
            <w:tcW w:w="1138" w:type="dxa"/>
          </w:tcPr>
          <w:p w14:paraId="5CD6F3C6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3D52D250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D5B29AB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0A11D7A" w14:textId="77777777" w:rsidR="00897C58" w:rsidRPr="00FD23DC" w:rsidRDefault="00897C58" w:rsidP="00897C58">
            <w:pPr>
              <w:rPr>
                <w:sz w:val="18"/>
                <w:szCs w:val="18"/>
                <w:lang w:val="en-GB"/>
              </w:rPr>
            </w:pPr>
            <w:r w:rsidRPr="00FD23DC">
              <w:rPr>
                <w:sz w:val="18"/>
                <w:szCs w:val="18"/>
                <w:lang w:val="en-GB"/>
              </w:rPr>
              <w:t xml:space="preserve">Bits 0–6: HV </w:t>
            </w:r>
            <w:proofErr w:type="spellStart"/>
            <w:r w:rsidRPr="00FD23DC">
              <w:rPr>
                <w:sz w:val="18"/>
                <w:szCs w:val="18"/>
                <w:lang w:val="en-GB"/>
              </w:rPr>
              <w:t>DUx</w:t>
            </w:r>
            <w:proofErr w:type="spellEnd"/>
            <w:r w:rsidRPr="00FD23DC">
              <w:rPr>
                <w:sz w:val="18"/>
                <w:szCs w:val="18"/>
                <w:lang w:val="en-GB"/>
              </w:rPr>
              <w:t xml:space="preserve"> lock</w:t>
            </w:r>
          </w:p>
          <w:p w14:paraId="1D5A6076" w14:textId="3FB01534" w:rsidR="0022544D" w:rsidRPr="0022544D" w:rsidRDefault="0022544D" w:rsidP="00897C5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R</w:t>
            </w:r>
            <w:r w:rsidRPr="0022544D">
              <w:rPr>
                <w:sz w:val="18"/>
                <w:szCs w:val="18"/>
                <w:lang w:val="en-GB"/>
              </w:rPr>
              <w:t>eport</w:t>
            </w:r>
            <w:r>
              <w:rPr>
                <w:sz w:val="18"/>
                <w:szCs w:val="18"/>
                <w:lang w:val="en-GB"/>
              </w:rPr>
              <w:t>s the default and a</w:t>
            </w:r>
            <w:r w:rsidRPr="0022544D">
              <w:rPr>
                <w:sz w:val="18"/>
                <w:szCs w:val="18"/>
                <w:lang w:val="en-GB"/>
              </w:rPr>
              <w:t>llows to reset channels after overcurrent trigger</w:t>
            </w:r>
          </w:p>
        </w:tc>
      </w:tr>
      <w:tr w:rsidR="00897C58" w:rsidRPr="00DE4E59" w14:paraId="0BDEBC4E" w14:textId="77777777" w:rsidTr="006C2060">
        <w:trPr>
          <w:cantSplit/>
          <w:tblHeader/>
        </w:trPr>
        <w:tc>
          <w:tcPr>
            <w:tcW w:w="988" w:type="dxa"/>
          </w:tcPr>
          <w:p w14:paraId="0A70D0EF" w14:textId="486911A4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0x0044</w:t>
            </w:r>
          </w:p>
        </w:tc>
        <w:tc>
          <w:tcPr>
            <w:tcW w:w="988" w:type="dxa"/>
          </w:tcPr>
          <w:p w14:paraId="5EEEFFD5" w14:textId="04CACE69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LSC</w:t>
            </w:r>
          </w:p>
        </w:tc>
        <w:tc>
          <w:tcPr>
            <w:tcW w:w="1984" w:type="dxa"/>
          </w:tcPr>
          <w:p w14:paraId="11D98A77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Upper</w:t>
            </w:r>
            <w:proofErr w:type="spellEnd"/>
            <w:r w:rsidRPr="00DB3557">
              <w:rPr>
                <w:sz w:val="18"/>
                <w:szCs w:val="18"/>
              </w:rPr>
              <w:t xml:space="preserve"> Limit Coeff</w:t>
            </w:r>
          </w:p>
        </w:tc>
        <w:tc>
          <w:tcPr>
            <w:tcW w:w="1138" w:type="dxa"/>
          </w:tcPr>
          <w:p w14:paraId="10F3C0E1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723B315B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3E1640C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58C80117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Upper limit coefficient for the Star transit mode</w:t>
            </w:r>
          </w:p>
        </w:tc>
      </w:tr>
      <w:tr w:rsidR="00897C58" w:rsidRPr="00DE4E59" w14:paraId="5706AD35" w14:textId="77777777" w:rsidTr="006C2060">
        <w:trPr>
          <w:cantSplit/>
          <w:tblHeader/>
        </w:trPr>
        <w:tc>
          <w:tcPr>
            <w:tcW w:w="988" w:type="dxa"/>
          </w:tcPr>
          <w:p w14:paraId="5BF219F4" w14:textId="01D69254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0x0048</w:t>
            </w:r>
          </w:p>
        </w:tc>
        <w:tc>
          <w:tcPr>
            <w:tcW w:w="988" w:type="dxa"/>
          </w:tcPr>
          <w:p w14:paraId="7AEAB3DB" w14:textId="5D4A4AAA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LIC</w:t>
            </w:r>
          </w:p>
        </w:tc>
        <w:tc>
          <w:tcPr>
            <w:tcW w:w="1984" w:type="dxa"/>
          </w:tcPr>
          <w:p w14:paraId="1902C941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Lower</w:t>
            </w:r>
            <w:proofErr w:type="spellEnd"/>
            <w:r w:rsidRPr="00DB3557">
              <w:rPr>
                <w:sz w:val="18"/>
                <w:szCs w:val="18"/>
              </w:rPr>
              <w:t xml:space="preserve"> Limit Coeff</w:t>
            </w:r>
          </w:p>
        </w:tc>
        <w:tc>
          <w:tcPr>
            <w:tcW w:w="1138" w:type="dxa"/>
          </w:tcPr>
          <w:p w14:paraId="70A6159C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E97F570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16AF9598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690A9BC4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lower limit coefficient for the Star transit mode</w:t>
            </w:r>
          </w:p>
        </w:tc>
      </w:tr>
      <w:tr w:rsidR="00897C58" w:rsidRPr="00DE4E59" w14:paraId="00BFD712" w14:textId="77777777" w:rsidTr="006C2060">
        <w:trPr>
          <w:cantSplit/>
          <w:tblHeader/>
        </w:trPr>
        <w:tc>
          <w:tcPr>
            <w:tcW w:w="988" w:type="dxa"/>
          </w:tcPr>
          <w:p w14:paraId="67DA9206" w14:textId="1FB85A83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lastRenderedPageBreak/>
              <w:t>0x004C</w:t>
            </w:r>
          </w:p>
        </w:tc>
        <w:tc>
          <w:tcPr>
            <w:tcW w:w="988" w:type="dxa"/>
          </w:tcPr>
          <w:p w14:paraId="362F9F86" w14:textId="77943206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LCV</w:t>
            </w:r>
          </w:p>
        </w:tc>
        <w:tc>
          <w:tcPr>
            <w:tcW w:w="1984" w:type="dxa"/>
          </w:tcPr>
          <w:p w14:paraId="5C07A647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Control Limit</w:t>
            </w:r>
          </w:p>
        </w:tc>
        <w:tc>
          <w:tcPr>
            <w:tcW w:w="1138" w:type="dxa"/>
          </w:tcPr>
          <w:p w14:paraId="33E713B4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2EB9CC8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3EA8DE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3853C52B" w14:textId="77777777" w:rsidR="00897C58" w:rsidRPr="00DB3557" w:rsidRDefault="00897C58" w:rsidP="00897C58">
            <w:pPr>
              <w:rPr>
                <w:sz w:val="18"/>
                <w:szCs w:val="18"/>
                <w:lang w:val="en-GB"/>
              </w:rPr>
            </w:pPr>
            <w:r w:rsidRPr="00DB3557">
              <w:rPr>
                <w:sz w:val="18"/>
                <w:szCs w:val="18"/>
                <w:lang w:val="en-GB"/>
              </w:rPr>
              <w:t>Control limit for the voltage for the Star transit mode)</w:t>
            </w:r>
          </w:p>
        </w:tc>
      </w:tr>
      <w:tr w:rsidR="00897C58" w:rsidRPr="00DE4E59" w14:paraId="1101BFC5" w14:textId="77777777" w:rsidTr="006C2060">
        <w:trPr>
          <w:cantSplit/>
          <w:tblHeader/>
        </w:trPr>
        <w:tc>
          <w:tcPr>
            <w:tcW w:w="988" w:type="dxa"/>
          </w:tcPr>
          <w:p w14:paraId="535CCC2C" w14:textId="7E751DB1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0x0050</w:t>
            </w:r>
          </w:p>
        </w:tc>
        <w:tc>
          <w:tcPr>
            <w:tcW w:w="988" w:type="dxa"/>
          </w:tcPr>
          <w:p w14:paraId="5AAA75D9" w14:textId="1A8E45F8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INP</w:t>
            </w:r>
          </w:p>
        </w:tc>
        <w:tc>
          <w:tcPr>
            <w:tcW w:w="1984" w:type="dxa"/>
          </w:tcPr>
          <w:p w14:paraId="5877FB65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Positive </w:t>
            </w:r>
            <w:proofErr w:type="spellStart"/>
            <w:r w:rsidRPr="00DB3557">
              <w:rPr>
                <w:sz w:val="18"/>
                <w:szCs w:val="18"/>
              </w:rPr>
              <w:t>Increment</w:t>
            </w:r>
            <w:proofErr w:type="spellEnd"/>
          </w:p>
        </w:tc>
        <w:tc>
          <w:tcPr>
            <w:tcW w:w="1138" w:type="dxa"/>
          </w:tcPr>
          <w:p w14:paraId="6CE5FEAD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E682E41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0DC353C0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970A1F4" w14:textId="69D11867" w:rsidR="00897C58" w:rsidRPr="00DB3557" w:rsidRDefault="006C2548" w:rsidP="00897C5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P</w:t>
            </w:r>
            <w:r w:rsidR="00897C58" w:rsidRPr="00DB3557">
              <w:rPr>
                <w:sz w:val="18"/>
                <w:szCs w:val="18"/>
                <w:lang w:val="en-GB"/>
              </w:rPr>
              <w:t>ositive increment for the Star transit mode</w:t>
            </w:r>
          </w:p>
        </w:tc>
      </w:tr>
      <w:tr w:rsidR="00897C58" w:rsidRPr="00DE4E59" w14:paraId="29FC5FEF" w14:textId="77777777" w:rsidTr="006C2060">
        <w:trPr>
          <w:cantSplit/>
          <w:tblHeader/>
        </w:trPr>
        <w:tc>
          <w:tcPr>
            <w:tcW w:w="988" w:type="dxa"/>
          </w:tcPr>
          <w:p w14:paraId="00635358" w14:textId="6E0118CB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0x0054</w:t>
            </w:r>
          </w:p>
        </w:tc>
        <w:tc>
          <w:tcPr>
            <w:tcW w:w="988" w:type="dxa"/>
          </w:tcPr>
          <w:p w14:paraId="0B26AFE7" w14:textId="44D21940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INM</w:t>
            </w:r>
          </w:p>
        </w:tc>
        <w:tc>
          <w:tcPr>
            <w:tcW w:w="1984" w:type="dxa"/>
          </w:tcPr>
          <w:p w14:paraId="6636E165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Negative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Increment</w:t>
            </w:r>
            <w:proofErr w:type="spellEnd"/>
          </w:p>
        </w:tc>
        <w:tc>
          <w:tcPr>
            <w:tcW w:w="1138" w:type="dxa"/>
          </w:tcPr>
          <w:p w14:paraId="42E6E58C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F011177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5707C165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5F931E40" w14:textId="0764011F" w:rsidR="00897C58" w:rsidRPr="00DB3557" w:rsidRDefault="006C2548" w:rsidP="00897C5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N</w:t>
            </w:r>
            <w:r w:rsidR="00897C58" w:rsidRPr="00DB3557">
              <w:rPr>
                <w:sz w:val="18"/>
                <w:szCs w:val="18"/>
                <w:lang w:val="en-GB"/>
              </w:rPr>
              <w:t>egative increment for the Star transit mode</w:t>
            </w:r>
          </w:p>
        </w:tc>
      </w:tr>
      <w:tr w:rsidR="00897C58" w:rsidRPr="00DB3557" w14:paraId="25DE2D0C" w14:textId="77777777" w:rsidTr="006C2060">
        <w:trPr>
          <w:cantSplit/>
          <w:tblHeader/>
        </w:trPr>
        <w:tc>
          <w:tcPr>
            <w:tcW w:w="988" w:type="dxa"/>
          </w:tcPr>
          <w:p w14:paraId="58E81B31" w14:textId="3B210993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0x0058</w:t>
            </w:r>
          </w:p>
        </w:tc>
        <w:tc>
          <w:tcPr>
            <w:tcW w:w="988" w:type="dxa"/>
          </w:tcPr>
          <w:p w14:paraId="51F90FC4" w14:textId="10E6EEDF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I2CS</w:t>
            </w:r>
          </w:p>
        </w:tc>
        <w:tc>
          <w:tcPr>
            <w:tcW w:w="1984" w:type="dxa"/>
          </w:tcPr>
          <w:p w14:paraId="5ADEB808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I2C State</w:t>
            </w:r>
          </w:p>
        </w:tc>
        <w:tc>
          <w:tcPr>
            <w:tcW w:w="1138" w:type="dxa"/>
          </w:tcPr>
          <w:p w14:paraId="12E4EF05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73B25041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ABDCBB8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7E3D204A" w14:textId="63E4CF8C" w:rsidR="00897C58" w:rsidRPr="00DB3557" w:rsidRDefault="006C2548" w:rsidP="00897C58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I</w:t>
            </w:r>
            <w:r w:rsidR="00897C58" w:rsidRPr="00DB3557">
              <w:rPr>
                <w:sz w:val="18"/>
                <w:szCs w:val="18"/>
                <w:lang w:val="en-GB"/>
              </w:rPr>
              <w:t>ndicates the active state of the I2C, such as an LED blink</w:t>
            </w:r>
          </w:p>
          <w:p w14:paraId="0A0CBDE8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</w:p>
        </w:tc>
      </w:tr>
      <w:tr w:rsidR="00897C58" w:rsidRPr="00DE4E59" w14:paraId="27592526" w14:textId="77777777" w:rsidTr="006C2060">
        <w:trPr>
          <w:cantSplit/>
          <w:tblHeader/>
        </w:trPr>
        <w:tc>
          <w:tcPr>
            <w:tcW w:w="988" w:type="dxa"/>
          </w:tcPr>
          <w:p w14:paraId="423D8A9C" w14:textId="7D79208B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0x0060</w:t>
            </w:r>
          </w:p>
        </w:tc>
        <w:tc>
          <w:tcPr>
            <w:tcW w:w="988" w:type="dxa"/>
          </w:tcPr>
          <w:p w14:paraId="5772EEF0" w14:textId="2807F4D6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CS0</w:t>
            </w:r>
          </w:p>
        </w:tc>
        <w:tc>
          <w:tcPr>
            <w:tcW w:w="1984" w:type="dxa"/>
          </w:tcPr>
          <w:p w14:paraId="6F455543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DU0</w:t>
            </w:r>
          </w:p>
        </w:tc>
        <w:tc>
          <w:tcPr>
            <w:tcW w:w="1138" w:type="dxa"/>
          </w:tcPr>
          <w:p w14:paraId="52251398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736D9D42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4F36F485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EB88FB2" w14:textId="1ED4C079" w:rsidR="00897C58" w:rsidRPr="003A346B" w:rsidRDefault="00897C58" w:rsidP="00897C58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0A4F82CA" w14:textId="62E893B5" w:rsidR="00897C58" w:rsidRPr="003A346B" w:rsidRDefault="00897C58" w:rsidP="00897C58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897C58" w:rsidRPr="00DB3557" w14:paraId="5EC4D305" w14:textId="77777777" w:rsidTr="006C2060">
        <w:trPr>
          <w:cantSplit/>
          <w:tblHeader/>
        </w:trPr>
        <w:tc>
          <w:tcPr>
            <w:tcW w:w="988" w:type="dxa"/>
          </w:tcPr>
          <w:p w14:paraId="3E49E893" w14:textId="2AE27407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0x0064</w:t>
            </w:r>
          </w:p>
        </w:tc>
        <w:tc>
          <w:tcPr>
            <w:tcW w:w="988" w:type="dxa"/>
          </w:tcPr>
          <w:p w14:paraId="21F2EB43" w14:textId="7991B428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SW0</w:t>
            </w:r>
          </w:p>
        </w:tc>
        <w:tc>
          <w:tcPr>
            <w:tcW w:w="1984" w:type="dxa"/>
          </w:tcPr>
          <w:p w14:paraId="7F38359D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DU0</w:t>
            </w:r>
          </w:p>
        </w:tc>
        <w:tc>
          <w:tcPr>
            <w:tcW w:w="1138" w:type="dxa"/>
          </w:tcPr>
          <w:p w14:paraId="502363DB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78BAA6AA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2B98CD5B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00AF0CE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897C58" w:rsidRPr="00DB3557" w14:paraId="0278A5A8" w14:textId="77777777" w:rsidTr="006C2060">
        <w:trPr>
          <w:cantSplit/>
          <w:tblHeader/>
        </w:trPr>
        <w:tc>
          <w:tcPr>
            <w:tcW w:w="988" w:type="dxa"/>
          </w:tcPr>
          <w:p w14:paraId="32DED390" w14:textId="4C89EA03" w:rsidR="00897C58" w:rsidRPr="00DB3557" w:rsidRDefault="00897C58" w:rsidP="00897C58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0x0068</w:t>
            </w:r>
          </w:p>
        </w:tc>
        <w:tc>
          <w:tcPr>
            <w:tcW w:w="988" w:type="dxa"/>
          </w:tcPr>
          <w:p w14:paraId="3FE04BE5" w14:textId="15BFA498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ID_DU0</w:t>
            </w:r>
          </w:p>
        </w:tc>
        <w:tc>
          <w:tcPr>
            <w:tcW w:w="1984" w:type="dxa"/>
          </w:tcPr>
          <w:p w14:paraId="1ACC6B4F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DU0</w:t>
            </w:r>
          </w:p>
        </w:tc>
        <w:tc>
          <w:tcPr>
            <w:tcW w:w="1138" w:type="dxa"/>
          </w:tcPr>
          <w:p w14:paraId="6140BD4B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0BAAE135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358E6481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32B26FD2" w14:textId="77777777" w:rsidR="00897C58" w:rsidRPr="00DB3557" w:rsidRDefault="00897C58" w:rsidP="00897C58">
            <w:pPr>
              <w:rPr>
                <w:sz w:val="18"/>
                <w:szCs w:val="18"/>
              </w:rPr>
            </w:pPr>
          </w:p>
        </w:tc>
      </w:tr>
      <w:tr w:rsidR="00897C58" w:rsidRPr="00DE4E59" w14:paraId="2BE3FB0B" w14:textId="77777777" w:rsidTr="006C2060">
        <w:trPr>
          <w:cantSplit/>
          <w:tblHeader/>
        </w:trPr>
        <w:tc>
          <w:tcPr>
            <w:tcW w:w="988" w:type="dxa"/>
          </w:tcPr>
          <w:p w14:paraId="6E47FD04" w14:textId="61E35B24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0x006C</w:t>
            </w:r>
          </w:p>
        </w:tc>
        <w:tc>
          <w:tcPr>
            <w:tcW w:w="988" w:type="dxa"/>
          </w:tcPr>
          <w:p w14:paraId="6977D3C1" w14:textId="27732BAC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CT0</w:t>
            </w:r>
          </w:p>
        </w:tc>
        <w:tc>
          <w:tcPr>
            <w:tcW w:w="1984" w:type="dxa"/>
          </w:tcPr>
          <w:p w14:paraId="35037606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DU0</w:t>
            </w:r>
          </w:p>
        </w:tc>
        <w:tc>
          <w:tcPr>
            <w:tcW w:w="1138" w:type="dxa"/>
          </w:tcPr>
          <w:p w14:paraId="2DBBC185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6FBE156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580067CC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229AE8DC" w14:textId="59D47143" w:rsidR="00897C58" w:rsidRPr="00A815F8" w:rsidRDefault="00A815F8" w:rsidP="00897C58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897C58" w:rsidRPr="00DE4E59" w14:paraId="10B1F661" w14:textId="77777777" w:rsidTr="006C2060">
        <w:trPr>
          <w:cantSplit/>
          <w:tblHeader/>
        </w:trPr>
        <w:tc>
          <w:tcPr>
            <w:tcW w:w="988" w:type="dxa"/>
          </w:tcPr>
          <w:p w14:paraId="71328EC3" w14:textId="6A2C5D0D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0x0070</w:t>
            </w:r>
          </w:p>
        </w:tc>
        <w:tc>
          <w:tcPr>
            <w:tcW w:w="988" w:type="dxa"/>
          </w:tcPr>
          <w:p w14:paraId="64229489" w14:textId="47DC7288" w:rsidR="00897C58" w:rsidRPr="00DB3557" w:rsidRDefault="00897C58" w:rsidP="00897C58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VS0</w:t>
            </w:r>
          </w:p>
        </w:tc>
        <w:tc>
          <w:tcPr>
            <w:tcW w:w="1984" w:type="dxa"/>
          </w:tcPr>
          <w:p w14:paraId="1DA926CF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DU0</w:t>
            </w:r>
          </w:p>
        </w:tc>
        <w:tc>
          <w:tcPr>
            <w:tcW w:w="1138" w:type="dxa"/>
          </w:tcPr>
          <w:p w14:paraId="0031DE9D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435DAF8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711E1CD5" w14:textId="77777777" w:rsidR="00897C58" w:rsidRPr="00DB3557" w:rsidRDefault="00897C58" w:rsidP="00897C58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2B44FD30" w14:textId="04522579" w:rsidR="00897C58" w:rsidRPr="009E23B5" w:rsidRDefault="009E23B5" w:rsidP="00897C58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43EC4F49" w14:textId="77777777" w:rsidTr="006C2060">
        <w:trPr>
          <w:cantSplit/>
          <w:tblHeader/>
        </w:trPr>
        <w:tc>
          <w:tcPr>
            <w:tcW w:w="988" w:type="dxa"/>
          </w:tcPr>
          <w:p w14:paraId="601E304D" w14:textId="42FAA7E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0x0074</w:t>
            </w:r>
          </w:p>
        </w:tc>
        <w:tc>
          <w:tcPr>
            <w:tcW w:w="988" w:type="dxa"/>
          </w:tcPr>
          <w:p w14:paraId="164595D9" w14:textId="21521AB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CC0</w:t>
            </w:r>
          </w:p>
        </w:tc>
        <w:tc>
          <w:tcPr>
            <w:tcW w:w="1984" w:type="dxa"/>
          </w:tcPr>
          <w:p w14:paraId="06925890" w14:textId="24EFCF4A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DU0</w:t>
            </w:r>
          </w:p>
        </w:tc>
        <w:tc>
          <w:tcPr>
            <w:tcW w:w="1138" w:type="dxa"/>
          </w:tcPr>
          <w:p w14:paraId="68DCDBFE" w14:textId="3D83DCC1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7BF0901D" w14:textId="06B8A152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56D59781" w14:textId="74118C05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5B220A27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0062BC6C" w14:textId="77777777" w:rsidTr="006C2060">
        <w:trPr>
          <w:cantSplit/>
          <w:tblHeader/>
        </w:trPr>
        <w:tc>
          <w:tcPr>
            <w:tcW w:w="988" w:type="dxa"/>
          </w:tcPr>
          <w:p w14:paraId="244AB3D0" w14:textId="2508C74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0x0078</w:t>
            </w:r>
          </w:p>
        </w:tc>
        <w:tc>
          <w:tcPr>
            <w:tcW w:w="988" w:type="dxa"/>
          </w:tcPr>
          <w:p w14:paraId="5BAA8A8B" w14:textId="3322948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VM0</w:t>
            </w:r>
          </w:p>
        </w:tc>
        <w:tc>
          <w:tcPr>
            <w:tcW w:w="1984" w:type="dxa"/>
          </w:tcPr>
          <w:p w14:paraId="3891ED5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DU0</w:t>
            </w:r>
          </w:p>
        </w:tc>
        <w:tc>
          <w:tcPr>
            <w:tcW w:w="1138" w:type="dxa"/>
          </w:tcPr>
          <w:p w14:paraId="39BCB21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708BBC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451792B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3464216A" w14:textId="44F84CAD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514ED309" w14:textId="77777777" w:rsidTr="006C2060">
        <w:trPr>
          <w:cantSplit/>
          <w:tblHeader/>
        </w:trPr>
        <w:tc>
          <w:tcPr>
            <w:tcW w:w="988" w:type="dxa"/>
          </w:tcPr>
          <w:p w14:paraId="30E2B3EB" w14:textId="5CD2A226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0x007C</w:t>
            </w:r>
          </w:p>
        </w:tc>
        <w:tc>
          <w:tcPr>
            <w:tcW w:w="988" w:type="dxa"/>
          </w:tcPr>
          <w:p w14:paraId="66E337B3" w14:textId="54E602C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CM0</w:t>
            </w:r>
          </w:p>
        </w:tc>
        <w:tc>
          <w:tcPr>
            <w:tcW w:w="1984" w:type="dxa"/>
          </w:tcPr>
          <w:p w14:paraId="35DCBE4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DU0</w:t>
            </w:r>
          </w:p>
        </w:tc>
        <w:tc>
          <w:tcPr>
            <w:tcW w:w="1138" w:type="dxa"/>
          </w:tcPr>
          <w:p w14:paraId="6B0AD4A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98D0A9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52DB5F4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44E2F146" w14:textId="5D7E7E87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1B3D94" w:rsidRPr="00DE4E59" w14:paraId="62440FA3" w14:textId="77777777" w:rsidTr="006C2060">
        <w:trPr>
          <w:cantSplit/>
          <w:tblHeader/>
        </w:trPr>
        <w:tc>
          <w:tcPr>
            <w:tcW w:w="988" w:type="dxa"/>
          </w:tcPr>
          <w:p w14:paraId="6784EBD6" w14:textId="17A3691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0x0080</w:t>
            </w:r>
          </w:p>
        </w:tc>
        <w:tc>
          <w:tcPr>
            <w:tcW w:w="988" w:type="dxa"/>
          </w:tcPr>
          <w:p w14:paraId="5802DA7B" w14:textId="3BD463A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CS1</w:t>
            </w:r>
          </w:p>
        </w:tc>
        <w:tc>
          <w:tcPr>
            <w:tcW w:w="1984" w:type="dxa"/>
          </w:tcPr>
          <w:p w14:paraId="0084953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DU1</w:t>
            </w:r>
          </w:p>
        </w:tc>
        <w:tc>
          <w:tcPr>
            <w:tcW w:w="1138" w:type="dxa"/>
          </w:tcPr>
          <w:p w14:paraId="6E32EF2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330DE40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36F14B7D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1886B80" w14:textId="7777777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61E9D2AD" w14:textId="0990E34C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1B3D94" w:rsidRPr="00DB3557" w14:paraId="710931F1" w14:textId="77777777" w:rsidTr="006C2060">
        <w:trPr>
          <w:cantSplit/>
          <w:tblHeader/>
        </w:trPr>
        <w:tc>
          <w:tcPr>
            <w:tcW w:w="988" w:type="dxa"/>
          </w:tcPr>
          <w:p w14:paraId="6517D1F1" w14:textId="730376A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0x0084</w:t>
            </w:r>
          </w:p>
        </w:tc>
        <w:tc>
          <w:tcPr>
            <w:tcW w:w="988" w:type="dxa"/>
          </w:tcPr>
          <w:p w14:paraId="6818C36B" w14:textId="0F14219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SW1</w:t>
            </w:r>
          </w:p>
        </w:tc>
        <w:tc>
          <w:tcPr>
            <w:tcW w:w="1984" w:type="dxa"/>
          </w:tcPr>
          <w:p w14:paraId="190DCC9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DU1</w:t>
            </w:r>
          </w:p>
        </w:tc>
        <w:tc>
          <w:tcPr>
            <w:tcW w:w="1138" w:type="dxa"/>
          </w:tcPr>
          <w:p w14:paraId="4DD0F73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64A8FF4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42552745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57D066E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1B3D94" w:rsidRPr="00DB3557" w14:paraId="659B5ED7" w14:textId="77777777" w:rsidTr="006C2060">
        <w:trPr>
          <w:cantSplit/>
          <w:tblHeader/>
        </w:trPr>
        <w:tc>
          <w:tcPr>
            <w:tcW w:w="988" w:type="dxa"/>
          </w:tcPr>
          <w:p w14:paraId="295DEAA6" w14:textId="66EC3365" w:rsidR="001B3D94" w:rsidRPr="00DB3557" w:rsidRDefault="001B3D94" w:rsidP="001B3D94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0x0088</w:t>
            </w:r>
          </w:p>
        </w:tc>
        <w:tc>
          <w:tcPr>
            <w:tcW w:w="988" w:type="dxa"/>
          </w:tcPr>
          <w:p w14:paraId="08CDCBF6" w14:textId="651F085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</w:t>
            </w: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984" w:type="dxa"/>
          </w:tcPr>
          <w:p w14:paraId="5A1654F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DU1</w:t>
            </w:r>
          </w:p>
        </w:tc>
        <w:tc>
          <w:tcPr>
            <w:tcW w:w="1138" w:type="dxa"/>
          </w:tcPr>
          <w:p w14:paraId="1F27D609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564AD89B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10649B23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7EA0459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52A60E93" w14:textId="77777777" w:rsidTr="006C2060">
        <w:trPr>
          <w:cantSplit/>
          <w:tblHeader/>
        </w:trPr>
        <w:tc>
          <w:tcPr>
            <w:tcW w:w="988" w:type="dxa"/>
          </w:tcPr>
          <w:p w14:paraId="77F2E856" w14:textId="0E7C893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0x008C</w:t>
            </w:r>
          </w:p>
        </w:tc>
        <w:tc>
          <w:tcPr>
            <w:tcW w:w="988" w:type="dxa"/>
          </w:tcPr>
          <w:p w14:paraId="149250F9" w14:textId="77F40C2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CT1</w:t>
            </w:r>
          </w:p>
        </w:tc>
        <w:tc>
          <w:tcPr>
            <w:tcW w:w="1984" w:type="dxa"/>
          </w:tcPr>
          <w:p w14:paraId="4C39256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DU1</w:t>
            </w:r>
          </w:p>
        </w:tc>
        <w:tc>
          <w:tcPr>
            <w:tcW w:w="1138" w:type="dxa"/>
          </w:tcPr>
          <w:p w14:paraId="3AC4070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0D4F568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37B6C2C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795BD277" w14:textId="346D2295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E4E59" w14:paraId="1E1A9292" w14:textId="77777777" w:rsidTr="006C2060">
        <w:trPr>
          <w:cantSplit/>
          <w:tblHeader/>
        </w:trPr>
        <w:tc>
          <w:tcPr>
            <w:tcW w:w="988" w:type="dxa"/>
          </w:tcPr>
          <w:p w14:paraId="6271B19D" w14:textId="5AA9403F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0x0090</w:t>
            </w:r>
          </w:p>
        </w:tc>
        <w:tc>
          <w:tcPr>
            <w:tcW w:w="988" w:type="dxa"/>
          </w:tcPr>
          <w:p w14:paraId="4789F43E" w14:textId="2502D7D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VS1</w:t>
            </w:r>
          </w:p>
        </w:tc>
        <w:tc>
          <w:tcPr>
            <w:tcW w:w="1984" w:type="dxa"/>
          </w:tcPr>
          <w:p w14:paraId="126BDC5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DU1</w:t>
            </w:r>
          </w:p>
        </w:tc>
        <w:tc>
          <w:tcPr>
            <w:tcW w:w="1138" w:type="dxa"/>
          </w:tcPr>
          <w:p w14:paraId="3134F7B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580F738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3D0ED2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126871F" w14:textId="08DEC984" w:rsidR="001B3D94" w:rsidRPr="009E23B5" w:rsidRDefault="001B3D94" w:rsidP="001B3D94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3C199ABF" w14:textId="77777777" w:rsidTr="006C2060">
        <w:trPr>
          <w:cantSplit/>
          <w:tblHeader/>
        </w:trPr>
        <w:tc>
          <w:tcPr>
            <w:tcW w:w="988" w:type="dxa"/>
          </w:tcPr>
          <w:p w14:paraId="291A4A97" w14:textId="2A12AA5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0x0094</w:t>
            </w:r>
          </w:p>
        </w:tc>
        <w:tc>
          <w:tcPr>
            <w:tcW w:w="988" w:type="dxa"/>
          </w:tcPr>
          <w:p w14:paraId="7C75AA80" w14:textId="11471E3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CC1</w:t>
            </w:r>
          </w:p>
        </w:tc>
        <w:tc>
          <w:tcPr>
            <w:tcW w:w="1984" w:type="dxa"/>
          </w:tcPr>
          <w:p w14:paraId="491AEAEF" w14:textId="5340712C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DU1</w:t>
            </w:r>
          </w:p>
        </w:tc>
        <w:tc>
          <w:tcPr>
            <w:tcW w:w="1138" w:type="dxa"/>
          </w:tcPr>
          <w:p w14:paraId="0ED4545E" w14:textId="33D478E6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02B5434A" w14:textId="792ED72F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7EE316A4" w14:textId="150218CB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8E88A96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64CF29A0" w14:textId="77777777" w:rsidTr="006C2060">
        <w:trPr>
          <w:cantSplit/>
          <w:tblHeader/>
        </w:trPr>
        <w:tc>
          <w:tcPr>
            <w:tcW w:w="988" w:type="dxa"/>
          </w:tcPr>
          <w:p w14:paraId="1C78EC5A" w14:textId="291DDCA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0x0098</w:t>
            </w:r>
          </w:p>
        </w:tc>
        <w:tc>
          <w:tcPr>
            <w:tcW w:w="988" w:type="dxa"/>
          </w:tcPr>
          <w:p w14:paraId="3D526DB3" w14:textId="5FE9B7D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VM1</w:t>
            </w:r>
          </w:p>
        </w:tc>
        <w:tc>
          <w:tcPr>
            <w:tcW w:w="1984" w:type="dxa"/>
          </w:tcPr>
          <w:p w14:paraId="1E473D7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DU1</w:t>
            </w:r>
          </w:p>
        </w:tc>
        <w:tc>
          <w:tcPr>
            <w:tcW w:w="1138" w:type="dxa"/>
          </w:tcPr>
          <w:p w14:paraId="7232FA6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8BDF23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A02719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ACD6601" w14:textId="4D9E623F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527933F2" w14:textId="77777777" w:rsidTr="006C2060">
        <w:trPr>
          <w:cantSplit/>
          <w:tblHeader/>
        </w:trPr>
        <w:tc>
          <w:tcPr>
            <w:tcW w:w="988" w:type="dxa"/>
          </w:tcPr>
          <w:p w14:paraId="0D4895A0" w14:textId="79A758C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0x009C</w:t>
            </w:r>
          </w:p>
        </w:tc>
        <w:tc>
          <w:tcPr>
            <w:tcW w:w="988" w:type="dxa"/>
          </w:tcPr>
          <w:p w14:paraId="7A7CC34D" w14:textId="2C791A9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CM1</w:t>
            </w:r>
          </w:p>
        </w:tc>
        <w:tc>
          <w:tcPr>
            <w:tcW w:w="1984" w:type="dxa"/>
          </w:tcPr>
          <w:p w14:paraId="1F5D5B8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DU1</w:t>
            </w:r>
          </w:p>
        </w:tc>
        <w:tc>
          <w:tcPr>
            <w:tcW w:w="1138" w:type="dxa"/>
          </w:tcPr>
          <w:p w14:paraId="79D60C6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3A6CA4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50AAA6D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3DCF3D8E" w14:textId="0020B09F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1B3D94" w:rsidRPr="00DE4E59" w14:paraId="29263FA1" w14:textId="77777777" w:rsidTr="006C2060">
        <w:trPr>
          <w:cantSplit/>
          <w:tblHeader/>
        </w:trPr>
        <w:tc>
          <w:tcPr>
            <w:tcW w:w="988" w:type="dxa"/>
          </w:tcPr>
          <w:p w14:paraId="163A119B" w14:textId="240576C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0x00A0</w:t>
            </w:r>
          </w:p>
        </w:tc>
        <w:tc>
          <w:tcPr>
            <w:tcW w:w="988" w:type="dxa"/>
          </w:tcPr>
          <w:p w14:paraId="0ECAB012" w14:textId="1787E61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CS2</w:t>
            </w:r>
          </w:p>
        </w:tc>
        <w:tc>
          <w:tcPr>
            <w:tcW w:w="1984" w:type="dxa"/>
          </w:tcPr>
          <w:p w14:paraId="10D15E4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DU2</w:t>
            </w:r>
          </w:p>
        </w:tc>
        <w:tc>
          <w:tcPr>
            <w:tcW w:w="1138" w:type="dxa"/>
          </w:tcPr>
          <w:p w14:paraId="39EF89F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358D7FF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1073AE8E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42955349" w14:textId="7777777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40FC466B" w14:textId="75A9000B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1B3D94" w:rsidRPr="00DB3557" w14:paraId="09C66CFC" w14:textId="77777777" w:rsidTr="006C2060">
        <w:trPr>
          <w:cantSplit/>
          <w:tblHeader/>
        </w:trPr>
        <w:tc>
          <w:tcPr>
            <w:tcW w:w="988" w:type="dxa"/>
          </w:tcPr>
          <w:p w14:paraId="4EFA5223" w14:textId="00AB6C6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0x00A4</w:t>
            </w:r>
          </w:p>
        </w:tc>
        <w:tc>
          <w:tcPr>
            <w:tcW w:w="988" w:type="dxa"/>
          </w:tcPr>
          <w:p w14:paraId="3B63C547" w14:textId="1C9F44E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SW2</w:t>
            </w:r>
          </w:p>
        </w:tc>
        <w:tc>
          <w:tcPr>
            <w:tcW w:w="1984" w:type="dxa"/>
          </w:tcPr>
          <w:p w14:paraId="7D93FAB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DU2</w:t>
            </w:r>
          </w:p>
        </w:tc>
        <w:tc>
          <w:tcPr>
            <w:tcW w:w="1138" w:type="dxa"/>
          </w:tcPr>
          <w:p w14:paraId="3D959D2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2FBABED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2A37A6CE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3406F3D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1B3D94" w:rsidRPr="00DB3557" w14:paraId="6930D3D1" w14:textId="77777777" w:rsidTr="006C2060">
        <w:trPr>
          <w:cantSplit/>
          <w:tblHeader/>
        </w:trPr>
        <w:tc>
          <w:tcPr>
            <w:tcW w:w="988" w:type="dxa"/>
          </w:tcPr>
          <w:p w14:paraId="20B7E37B" w14:textId="4B6B0575" w:rsidR="001B3D94" w:rsidRPr="00DB3557" w:rsidRDefault="001B3D94" w:rsidP="001B3D94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0x00A8</w:t>
            </w:r>
          </w:p>
        </w:tc>
        <w:tc>
          <w:tcPr>
            <w:tcW w:w="988" w:type="dxa"/>
          </w:tcPr>
          <w:p w14:paraId="1C4FB127" w14:textId="71F3CB5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</w:t>
            </w: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984" w:type="dxa"/>
          </w:tcPr>
          <w:p w14:paraId="384BE21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DU2</w:t>
            </w:r>
          </w:p>
        </w:tc>
        <w:tc>
          <w:tcPr>
            <w:tcW w:w="1138" w:type="dxa"/>
          </w:tcPr>
          <w:p w14:paraId="2B1695A6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1C77D860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3CB490E6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76279FF8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01229AE3" w14:textId="77777777" w:rsidTr="006C2060">
        <w:trPr>
          <w:cantSplit/>
          <w:tblHeader/>
        </w:trPr>
        <w:tc>
          <w:tcPr>
            <w:tcW w:w="988" w:type="dxa"/>
          </w:tcPr>
          <w:p w14:paraId="6979D11C" w14:textId="63BD495F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0x00AC</w:t>
            </w:r>
          </w:p>
        </w:tc>
        <w:tc>
          <w:tcPr>
            <w:tcW w:w="988" w:type="dxa"/>
          </w:tcPr>
          <w:p w14:paraId="113AFA55" w14:textId="233913B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CT2</w:t>
            </w:r>
          </w:p>
        </w:tc>
        <w:tc>
          <w:tcPr>
            <w:tcW w:w="1984" w:type="dxa"/>
          </w:tcPr>
          <w:p w14:paraId="1EA2369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DU2</w:t>
            </w:r>
          </w:p>
        </w:tc>
        <w:tc>
          <w:tcPr>
            <w:tcW w:w="1138" w:type="dxa"/>
          </w:tcPr>
          <w:p w14:paraId="55EDE47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2636F8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5BBB030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30712EF1" w14:textId="4B270EBC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E4E59" w14:paraId="35EA0213" w14:textId="77777777" w:rsidTr="006C2060">
        <w:trPr>
          <w:cantSplit/>
          <w:tblHeader/>
        </w:trPr>
        <w:tc>
          <w:tcPr>
            <w:tcW w:w="988" w:type="dxa"/>
          </w:tcPr>
          <w:p w14:paraId="2976DD0E" w14:textId="6FB4AE1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0x00B0</w:t>
            </w:r>
          </w:p>
        </w:tc>
        <w:tc>
          <w:tcPr>
            <w:tcW w:w="988" w:type="dxa"/>
          </w:tcPr>
          <w:p w14:paraId="279CA6F2" w14:textId="5A03D79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VS2</w:t>
            </w:r>
          </w:p>
        </w:tc>
        <w:tc>
          <w:tcPr>
            <w:tcW w:w="1984" w:type="dxa"/>
          </w:tcPr>
          <w:p w14:paraId="3FBD596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DU2</w:t>
            </w:r>
          </w:p>
        </w:tc>
        <w:tc>
          <w:tcPr>
            <w:tcW w:w="1138" w:type="dxa"/>
          </w:tcPr>
          <w:p w14:paraId="5C70896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4534AD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A6B1CE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2A41B5D9" w14:textId="65E59568" w:rsidR="001B3D94" w:rsidRPr="009E23B5" w:rsidRDefault="001B3D94" w:rsidP="001B3D94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3143C345" w14:textId="77777777" w:rsidTr="006C2060">
        <w:trPr>
          <w:cantSplit/>
          <w:tblHeader/>
        </w:trPr>
        <w:tc>
          <w:tcPr>
            <w:tcW w:w="988" w:type="dxa"/>
          </w:tcPr>
          <w:p w14:paraId="5516092C" w14:textId="01873D0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0x00B4</w:t>
            </w:r>
          </w:p>
        </w:tc>
        <w:tc>
          <w:tcPr>
            <w:tcW w:w="988" w:type="dxa"/>
          </w:tcPr>
          <w:p w14:paraId="6D5E6E3D" w14:textId="49E56C3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CC2</w:t>
            </w:r>
          </w:p>
        </w:tc>
        <w:tc>
          <w:tcPr>
            <w:tcW w:w="1984" w:type="dxa"/>
          </w:tcPr>
          <w:p w14:paraId="5AB8041C" w14:textId="0C5DD8D2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DU2</w:t>
            </w:r>
          </w:p>
        </w:tc>
        <w:tc>
          <w:tcPr>
            <w:tcW w:w="1138" w:type="dxa"/>
          </w:tcPr>
          <w:p w14:paraId="088FCF1D" w14:textId="061DD865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0092EFB" w14:textId="42034D91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4B5C0370" w14:textId="13C39A55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23FCB8A1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54051E4B" w14:textId="77777777" w:rsidTr="006C2060">
        <w:trPr>
          <w:cantSplit/>
          <w:tblHeader/>
        </w:trPr>
        <w:tc>
          <w:tcPr>
            <w:tcW w:w="988" w:type="dxa"/>
          </w:tcPr>
          <w:p w14:paraId="219AC44C" w14:textId="3C3D613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0x00B8</w:t>
            </w:r>
          </w:p>
        </w:tc>
        <w:tc>
          <w:tcPr>
            <w:tcW w:w="988" w:type="dxa"/>
          </w:tcPr>
          <w:p w14:paraId="0FA6EC2F" w14:textId="1F3FC01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VM2</w:t>
            </w:r>
          </w:p>
        </w:tc>
        <w:tc>
          <w:tcPr>
            <w:tcW w:w="1984" w:type="dxa"/>
          </w:tcPr>
          <w:p w14:paraId="11BF90C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DU2</w:t>
            </w:r>
          </w:p>
        </w:tc>
        <w:tc>
          <w:tcPr>
            <w:tcW w:w="1138" w:type="dxa"/>
          </w:tcPr>
          <w:p w14:paraId="4289B81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3868D4B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8B5B32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5DA66888" w14:textId="502BE8B2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1CD60410" w14:textId="77777777" w:rsidTr="006C2060">
        <w:trPr>
          <w:cantSplit/>
          <w:tblHeader/>
        </w:trPr>
        <w:tc>
          <w:tcPr>
            <w:tcW w:w="988" w:type="dxa"/>
          </w:tcPr>
          <w:p w14:paraId="67E2779E" w14:textId="19C6E70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0x00BC</w:t>
            </w:r>
          </w:p>
        </w:tc>
        <w:tc>
          <w:tcPr>
            <w:tcW w:w="988" w:type="dxa"/>
          </w:tcPr>
          <w:p w14:paraId="63680ADF" w14:textId="4377F1A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CM2</w:t>
            </w:r>
          </w:p>
        </w:tc>
        <w:tc>
          <w:tcPr>
            <w:tcW w:w="1984" w:type="dxa"/>
          </w:tcPr>
          <w:p w14:paraId="2975EED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DU2</w:t>
            </w:r>
          </w:p>
        </w:tc>
        <w:tc>
          <w:tcPr>
            <w:tcW w:w="1138" w:type="dxa"/>
          </w:tcPr>
          <w:p w14:paraId="04EA025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068938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66F1812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59F4BBD0" w14:textId="0CECA04F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1B3D94" w:rsidRPr="00DE4E59" w14:paraId="6B76FCF2" w14:textId="77777777" w:rsidTr="006C2060">
        <w:trPr>
          <w:cantSplit/>
          <w:tblHeader/>
        </w:trPr>
        <w:tc>
          <w:tcPr>
            <w:tcW w:w="988" w:type="dxa"/>
          </w:tcPr>
          <w:p w14:paraId="73A71AEF" w14:textId="7E9AB6E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0x00C0</w:t>
            </w:r>
          </w:p>
        </w:tc>
        <w:tc>
          <w:tcPr>
            <w:tcW w:w="988" w:type="dxa"/>
          </w:tcPr>
          <w:p w14:paraId="5966AA0F" w14:textId="07A1AA5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CS3</w:t>
            </w:r>
          </w:p>
        </w:tc>
        <w:tc>
          <w:tcPr>
            <w:tcW w:w="1984" w:type="dxa"/>
          </w:tcPr>
          <w:p w14:paraId="5296EFE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DU3</w:t>
            </w:r>
          </w:p>
        </w:tc>
        <w:tc>
          <w:tcPr>
            <w:tcW w:w="1138" w:type="dxa"/>
          </w:tcPr>
          <w:p w14:paraId="12061BE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0F697BC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5CBF7696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508552CE" w14:textId="7777777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38352FC9" w14:textId="25C68D2B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1B3D94" w:rsidRPr="00DB3557" w14:paraId="4791485F" w14:textId="77777777" w:rsidTr="006C2060">
        <w:trPr>
          <w:cantSplit/>
          <w:tblHeader/>
        </w:trPr>
        <w:tc>
          <w:tcPr>
            <w:tcW w:w="988" w:type="dxa"/>
          </w:tcPr>
          <w:p w14:paraId="4D85B1AB" w14:textId="1067022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0x00C4</w:t>
            </w:r>
          </w:p>
        </w:tc>
        <w:tc>
          <w:tcPr>
            <w:tcW w:w="988" w:type="dxa"/>
          </w:tcPr>
          <w:p w14:paraId="4ED2C254" w14:textId="7EBB1DA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SW3</w:t>
            </w:r>
          </w:p>
        </w:tc>
        <w:tc>
          <w:tcPr>
            <w:tcW w:w="1984" w:type="dxa"/>
          </w:tcPr>
          <w:p w14:paraId="0675F87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DU3</w:t>
            </w:r>
          </w:p>
        </w:tc>
        <w:tc>
          <w:tcPr>
            <w:tcW w:w="1138" w:type="dxa"/>
          </w:tcPr>
          <w:p w14:paraId="130980C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6E9DCD9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36E4493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6EDA4B8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1B3D94" w:rsidRPr="00DB3557" w14:paraId="5C5C95CB" w14:textId="77777777" w:rsidTr="006C2060">
        <w:trPr>
          <w:cantSplit/>
          <w:tblHeader/>
        </w:trPr>
        <w:tc>
          <w:tcPr>
            <w:tcW w:w="988" w:type="dxa"/>
          </w:tcPr>
          <w:p w14:paraId="4FB8122D" w14:textId="5ACA43FE" w:rsidR="001B3D94" w:rsidRPr="00DB3557" w:rsidRDefault="001B3D94" w:rsidP="001B3D94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0x00C8</w:t>
            </w:r>
          </w:p>
        </w:tc>
        <w:tc>
          <w:tcPr>
            <w:tcW w:w="988" w:type="dxa"/>
          </w:tcPr>
          <w:p w14:paraId="2B9250EF" w14:textId="3F75228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</w:t>
            </w: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984" w:type="dxa"/>
          </w:tcPr>
          <w:p w14:paraId="2737B44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DU3</w:t>
            </w:r>
          </w:p>
        </w:tc>
        <w:tc>
          <w:tcPr>
            <w:tcW w:w="1138" w:type="dxa"/>
          </w:tcPr>
          <w:p w14:paraId="3EDA75A5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5DE00FAF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77C6971F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8A06558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4EF02738" w14:textId="77777777" w:rsidTr="006C2060">
        <w:trPr>
          <w:cantSplit/>
          <w:tblHeader/>
        </w:trPr>
        <w:tc>
          <w:tcPr>
            <w:tcW w:w="988" w:type="dxa"/>
          </w:tcPr>
          <w:p w14:paraId="445E9F70" w14:textId="1C9F5F76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0x00CC</w:t>
            </w:r>
          </w:p>
        </w:tc>
        <w:tc>
          <w:tcPr>
            <w:tcW w:w="988" w:type="dxa"/>
          </w:tcPr>
          <w:p w14:paraId="66EB68C2" w14:textId="2E98430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CT3</w:t>
            </w:r>
          </w:p>
        </w:tc>
        <w:tc>
          <w:tcPr>
            <w:tcW w:w="1984" w:type="dxa"/>
          </w:tcPr>
          <w:p w14:paraId="701EB66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DU3</w:t>
            </w:r>
          </w:p>
        </w:tc>
        <w:tc>
          <w:tcPr>
            <w:tcW w:w="1138" w:type="dxa"/>
          </w:tcPr>
          <w:p w14:paraId="3632829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AC78E9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4B67DF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480A51C7" w14:textId="2DF5D632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E4E59" w14:paraId="36511F3A" w14:textId="77777777" w:rsidTr="006C2060">
        <w:trPr>
          <w:cantSplit/>
          <w:tblHeader/>
        </w:trPr>
        <w:tc>
          <w:tcPr>
            <w:tcW w:w="988" w:type="dxa"/>
          </w:tcPr>
          <w:p w14:paraId="052BC2E4" w14:textId="291DF2D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0x00D0</w:t>
            </w:r>
          </w:p>
        </w:tc>
        <w:tc>
          <w:tcPr>
            <w:tcW w:w="988" w:type="dxa"/>
          </w:tcPr>
          <w:p w14:paraId="6E1D66B5" w14:textId="6AF6669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VS3</w:t>
            </w:r>
          </w:p>
        </w:tc>
        <w:tc>
          <w:tcPr>
            <w:tcW w:w="1984" w:type="dxa"/>
          </w:tcPr>
          <w:p w14:paraId="78FA260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DU3</w:t>
            </w:r>
          </w:p>
        </w:tc>
        <w:tc>
          <w:tcPr>
            <w:tcW w:w="1138" w:type="dxa"/>
          </w:tcPr>
          <w:p w14:paraId="6FD68AC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4969DA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712AF3B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17D3E050" w14:textId="33A1A96C" w:rsidR="001B3D94" w:rsidRPr="009E23B5" w:rsidRDefault="001B3D94" w:rsidP="001B3D94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76A15F5E" w14:textId="77777777" w:rsidTr="006C2060">
        <w:trPr>
          <w:cantSplit/>
          <w:tblHeader/>
        </w:trPr>
        <w:tc>
          <w:tcPr>
            <w:tcW w:w="988" w:type="dxa"/>
          </w:tcPr>
          <w:p w14:paraId="0D51E6DF" w14:textId="7CF99B5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0x00D4</w:t>
            </w:r>
          </w:p>
        </w:tc>
        <w:tc>
          <w:tcPr>
            <w:tcW w:w="988" w:type="dxa"/>
          </w:tcPr>
          <w:p w14:paraId="6127B675" w14:textId="1F70D75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CC3</w:t>
            </w:r>
          </w:p>
        </w:tc>
        <w:tc>
          <w:tcPr>
            <w:tcW w:w="1984" w:type="dxa"/>
          </w:tcPr>
          <w:p w14:paraId="4B8F7DCC" w14:textId="4107E325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DU3</w:t>
            </w:r>
          </w:p>
        </w:tc>
        <w:tc>
          <w:tcPr>
            <w:tcW w:w="1138" w:type="dxa"/>
          </w:tcPr>
          <w:p w14:paraId="6F8F39AF" w14:textId="505FA3DE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4A4D66C" w14:textId="001E636E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2C2E426" w14:textId="28D91607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29B74366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252B9B1C" w14:textId="77777777" w:rsidTr="006C2060">
        <w:trPr>
          <w:cantSplit/>
          <w:tblHeader/>
        </w:trPr>
        <w:tc>
          <w:tcPr>
            <w:tcW w:w="988" w:type="dxa"/>
          </w:tcPr>
          <w:p w14:paraId="59FA02E0" w14:textId="0ECA0B4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lastRenderedPageBreak/>
              <w:t>0x00D8</w:t>
            </w:r>
          </w:p>
        </w:tc>
        <w:tc>
          <w:tcPr>
            <w:tcW w:w="988" w:type="dxa"/>
          </w:tcPr>
          <w:p w14:paraId="27D485A5" w14:textId="51FEA2D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VM3</w:t>
            </w:r>
          </w:p>
        </w:tc>
        <w:tc>
          <w:tcPr>
            <w:tcW w:w="1984" w:type="dxa"/>
          </w:tcPr>
          <w:p w14:paraId="1F17E56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DU3</w:t>
            </w:r>
          </w:p>
        </w:tc>
        <w:tc>
          <w:tcPr>
            <w:tcW w:w="1138" w:type="dxa"/>
          </w:tcPr>
          <w:p w14:paraId="6EEA250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79B753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1EC28E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2BE9032D" w14:textId="3F8ADE63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60C3DFCB" w14:textId="77777777" w:rsidTr="006C2060">
        <w:trPr>
          <w:cantSplit/>
          <w:tblHeader/>
        </w:trPr>
        <w:tc>
          <w:tcPr>
            <w:tcW w:w="988" w:type="dxa"/>
          </w:tcPr>
          <w:p w14:paraId="14A24BC7" w14:textId="781FDAE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0x00DC</w:t>
            </w:r>
          </w:p>
        </w:tc>
        <w:tc>
          <w:tcPr>
            <w:tcW w:w="988" w:type="dxa"/>
          </w:tcPr>
          <w:p w14:paraId="14EA38C6" w14:textId="6DEFCBC6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CM3</w:t>
            </w:r>
          </w:p>
        </w:tc>
        <w:tc>
          <w:tcPr>
            <w:tcW w:w="1984" w:type="dxa"/>
          </w:tcPr>
          <w:p w14:paraId="7890AED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DU3</w:t>
            </w:r>
          </w:p>
        </w:tc>
        <w:tc>
          <w:tcPr>
            <w:tcW w:w="1138" w:type="dxa"/>
          </w:tcPr>
          <w:p w14:paraId="1A192DF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5306598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35A4FA8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152C54F4" w14:textId="2B3936DC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1B3D94" w:rsidRPr="00DE4E59" w14:paraId="1DAB6B57" w14:textId="77777777" w:rsidTr="006C2060">
        <w:trPr>
          <w:cantSplit/>
          <w:tblHeader/>
        </w:trPr>
        <w:tc>
          <w:tcPr>
            <w:tcW w:w="988" w:type="dxa"/>
          </w:tcPr>
          <w:p w14:paraId="4473FC3D" w14:textId="791D41D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0x00E0</w:t>
            </w:r>
          </w:p>
        </w:tc>
        <w:tc>
          <w:tcPr>
            <w:tcW w:w="988" w:type="dxa"/>
          </w:tcPr>
          <w:p w14:paraId="556D4FB4" w14:textId="1B6E497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CS4</w:t>
            </w:r>
          </w:p>
        </w:tc>
        <w:tc>
          <w:tcPr>
            <w:tcW w:w="1984" w:type="dxa"/>
          </w:tcPr>
          <w:p w14:paraId="5D9787E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DU4</w:t>
            </w:r>
          </w:p>
        </w:tc>
        <w:tc>
          <w:tcPr>
            <w:tcW w:w="1138" w:type="dxa"/>
          </w:tcPr>
          <w:p w14:paraId="76F899C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3A30D73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7EBD2421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68FF2661" w14:textId="7777777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39200D4F" w14:textId="1F70591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1B3D94" w:rsidRPr="00DB3557" w14:paraId="67941F5C" w14:textId="77777777" w:rsidTr="006C2060">
        <w:trPr>
          <w:cantSplit/>
          <w:tblHeader/>
        </w:trPr>
        <w:tc>
          <w:tcPr>
            <w:tcW w:w="988" w:type="dxa"/>
          </w:tcPr>
          <w:p w14:paraId="172352F9" w14:textId="72735C8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0x00E4</w:t>
            </w:r>
          </w:p>
        </w:tc>
        <w:tc>
          <w:tcPr>
            <w:tcW w:w="988" w:type="dxa"/>
          </w:tcPr>
          <w:p w14:paraId="5441A1B3" w14:textId="0C22406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SW4</w:t>
            </w:r>
          </w:p>
        </w:tc>
        <w:tc>
          <w:tcPr>
            <w:tcW w:w="1984" w:type="dxa"/>
          </w:tcPr>
          <w:p w14:paraId="74E5399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DU4</w:t>
            </w:r>
          </w:p>
        </w:tc>
        <w:tc>
          <w:tcPr>
            <w:tcW w:w="1138" w:type="dxa"/>
          </w:tcPr>
          <w:p w14:paraId="56102F3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45F0478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2DF47A6E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709A1E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1B3D94" w:rsidRPr="00DB3557" w14:paraId="4D31E237" w14:textId="77777777" w:rsidTr="006C2060">
        <w:trPr>
          <w:cantSplit/>
          <w:tblHeader/>
        </w:trPr>
        <w:tc>
          <w:tcPr>
            <w:tcW w:w="988" w:type="dxa"/>
          </w:tcPr>
          <w:p w14:paraId="54FC1C88" w14:textId="4EB159EB" w:rsidR="001B3D94" w:rsidRPr="00DB3557" w:rsidRDefault="001B3D94" w:rsidP="001B3D94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0x00E8</w:t>
            </w:r>
          </w:p>
        </w:tc>
        <w:tc>
          <w:tcPr>
            <w:tcW w:w="988" w:type="dxa"/>
          </w:tcPr>
          <w:p w14:paraId="3883F878" w14:textId="077C61D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</w:t>
            </w: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984" w:type="dxa"/>
          </w:tcPr>
          <w:p w14:paraId="39DFEA9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DU4</w:t>
            </w:r>
          </w:p>
        </w:tc>
        <w:tc>
          <w:tcPr>
            <w:tcW w:w="1138" w:type="dxa"/>
          </w:tcPr>
          <w:p w14:paraId="0B4E342F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5234AF10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4A2CD74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354C5A53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4791C4B7" w14:textId="77777777" w:rsidTr="006C2060">
        <w:trPr>
          <w:cantSplit/>
          <w:tblHeader/>
        </w:trPr>
        <w:tc>
          <w:tcPr>
            <w:tcW w:w="988" w:type="dxa"/>
          </w:tcPr>
          <w:p w14:paraId="22A877A6" w14:textId="04D3731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0x00EC</w:t>
            </w:r>
          </w:p>
        </w:tc>
        <w:tc>
          <w:tcPr>
            <w:tcW w:w="988" w:type="dxa"/>
          </w:tcPr>
          <w:p w14:paraId="0DC03D70" w14:textId="379339B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CT4</w:t>
            </w:r>
          </w:p>
        </w:tc>
        <w:tc>
          <w:tcPr>
            <w:tcW w:w="1984" w:type="dxa"/>
          </w:tcPr>
          <w:p w14:paraId="2301A2E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DU4</w:t>
            </w:r>
          </w:p>
        </w:tc>
        <w:tc>
          <w:tcPr>
            <w:tcW w:w="1138" w:type="dxa"/>
          </w:tcPr>
          <w:p w14:paraId="2924D42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04EADF5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4186CEE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6BBCDDB1" w14:textId="2DC65D4B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E4E59" w14:paraId="581B5DF5" w14:textId="77777777" w:rsidTr="006C2060">
        <w:trPr>
          <w:cantSplit/>
          <w:tblHeader/>
        </w:trPr>
        <w:tc>
          <w:tcPr>
            <w:tcW w:w="988" w:type="dxa"/>
          </w:tcPr>
          <w:p w14:paraId="6CE00803" w14:textId="3EF3610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0x00F0</w:t>
            </w:r>
          </w:p>
        </w:tc>
        <w:tc>
          <w:tcPr>
            <w:tcW w:w="988" w:type="dxa"/>
          </w:tcPr>
          <w:p w14:paraId="3E346C3C" w14:textId="360E9BD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VS4</w:t>
            </w:r>
          </w:p>
        </w:tc>
        <w:tc>
          <w:tcPr>
            <w:tcW w:w="1984" w:type="dxa"/>
          </w:tcPr>
          <w:p w14:paraId="7C2905C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DU4</w:t>
            </w:r>
          </w:p>
        </w:tc>
        <w:tc>
          <w:tcPr>
            <w:tcW w:w="1138" w:type="dxa"/>
          </w:tcPr>
          <w:p w14:paraId="4A4EC92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B87E02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36AEB26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6FECD6B" w14:textId="5BED6AA0" w:rsidR="001B3D94" w:rsidRPr="009E23B5" w:rsidRDefault="001B3D94" w:rsidP="001B3D94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37164006" w14:textId="77777777" w:rsidTr="006C2060">
        <w:trPr>
          <w:cantSplit/>
          <w:tblHeader/>
        </w:trPr>
        <w:tc>
          <w:tcPr>
            <w:tcW w:w="988" w:type="dxa"/>
          </w:tcPr>
          <w:p w14:paraId="46AA6BB4" w14:textId="19DED07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0x00F4</w:t>
            </w:r>
          </w:p>
        </w:tc>
        <w:tc>
          <w:tcPr>
            <w:tcW w:w="988" w:type="dxa"/>
          </w:tcPr>
          <w:p w14:paraId="2CF062E9" w14:textId="216EE78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CC4</w:t>
            </w:r>
          </w:p>
        </w:tc>
        <w:tc>
          <w:tcPr>
            <w:tcW w:w="1984" w:type="dxa"/>
          </w:tcPr>
          <w:p w14:paraId="1D0F557F" w14:textId="05F9298A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DU4</w:t>
            </w:r>
          </w:p>
        </w:tc>
        <w:tc>
          <w:tcPr>
            <w:tcW w:w="1138" w:type="dxa"/>
          </w:tcPr>
          <w:p w14:paraId="3929A55B" w14:textId="3C11F8DE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0DB95BC5" w14:textId="18853E6F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B024187" w14:textId="4AB8DD60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40988AEB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6C0A08E3" w14:textId="77777777" w:rsidTr="006C2060">
        <w:trPr>
          <w:cantSplit/>
          <w:tblHeader/>
        </w:trPr>
        <w:tc>
          <w:tcPr>
            <w:tcW w:w="988" w:type="dxa"/>
          </w:tcPr>
          <w:p w14:paraId="011FD077" w14:textId="13F04D8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0x00F8</w:t>
            </w:r>
          </w:p>
        </w:tc>
        <w:tc>
          <w:tcPr>
            <w:tcW w:w="988" w:type="dxa"/>
          </w:tcPr>
          <w:p w14:paraId="6BA2FA2C" w14:textId="7F4157B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VM4</w:t>
            </w:r>
          </w:p>
        </w:tc>
        <w:tc>
          <w:tcPr>
            <w:tcW w:w="1984" w:type="dxa"/>
          </w:tcPr>
          <w:p w14:paraId="66645B9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DU4</w:t>
            </w:r>
          </w:p>
        </w:tc>
        <w:tc>
          <w:tcPr>
            <w:tcW w:w="1138" w:type="dxa"/>
          </w:tcPr>
          <w:p w14:paraId="073EB3E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0B87B70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708442E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1D088CB0" w14:textId="4D82611E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25B0852A" w14:textId="77777777" w:rsidTr="006C2060">
        <w:trPr>
          <w:cantSplit/>
          <w:tblHeader/>
        </w:trPr>
        <w:tc>
          <w:tcPr>
            <w:tcW w:w="988" w:type="dxa"/>
          </w:tcPr>
          <w:p w14:paraId="0E1EB0BB" w14:textId="04DB2E4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0x00FC</w:t>
            </w:r>
          </w:p>
        </w:tc>
        <w:tc>
          <w:tcPr>
            <w:tcW w:w="988" w:type="dxa"/>
          </w:tcPr>
          <w:p w14:paraId="5803DB35" w14:textId="722E21C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CM4</w:t>
            </w:r>
          </w:p>
        </w:tc>
        <w:tc>
          <w:tcPr>
            <w:tcW w:w="1984" w:type="dxa"/>
          </w:tcPr>
          <w:p w14:paraId="26FD6C1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DU4</w:t>
            </w:r>
          </w:p>
        </w:tc>
        <w:tc>
          <w:tcPr>
            <w:tcW w:w="1138" w:type="dxa"/>
          </w:tcPr>
          <w:p w14:paraId="102F477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00D5EEB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A346CD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3840B6C5" w14:textId="15AEEE9C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1B3D94" w:rsidRPr="00DE4E59" w14:paraId="395D6E92" w14:textId="77777777" w:rsidTr="006C2060">
        <w:trPr>
          <w:cantSplit/>
          <w:tblHeader/>
        </w:trPr>
        <w:tc>
          <w:tcPr>
            <w:tcW w:w="988" w:type="dxa"/>
          </w:tcPr>
          <w:p w14:paraId="1112C214" w14:textId="678A30E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0x0100</w:t>
            </w:r>
          </w:p>
        </w:tc>
        <w:tc>
          <w:tcPr>
            <w:tcW w:w="988" w:type="dxa"/>
          </w:tcPr>
          <w:p w14:paraId="7FF1531A" w14:textId="1344A0B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CS5</w:t>
            </w:r>
          </w:p>
        </w:tc>
        <w:tc>
          <w:tcPr>
            <w:tcW w:w="1984" w:type="dxa"/>
          </w:tcPr>
          <w:p w14:paraId="680E0B2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DU5</w:t>
            </w:r>
          </w:p>
        </w:tc>
        <w:tc>
          <w:tcPr>
            <w:tcW w:w="1138" w:type="dxa"/>
          </w:tcPr>
          <w:p w14:paraId="788FA34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397750D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3164A8DD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7C0A21C" w14:textId="7777777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7DAEE393" w14:textId="5417D321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1B3D94" w:rsidRPr="00DB3557" w14:paraId="1AF4C02C" w14:textId="77777777" w:rsidTr="006C2060">
        <w:trPr>
          <w:cantSplit/>
          <w:tblHeader/>
        </w:trPr>
        <w:tc>
          <w:tcPr>
            <w:tcW w:w="988" w:type="dxa"/>
          </w:tcPr>
          <w:p w14:paraId="470E9AB9" w14:textId="3B82FE16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0x0104</w:t>
            </w:r>
          </w:p>
        </w:tc>
        <w:tc>
          <w:tcPr>
            <w:tcW w:w="988" w:type="dxa"/>
          </w:tcPr>
          <w:p w14:paraId="5067ADBB" w14:textId="3FB8A68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SW5</w:t>
            </w:r>
          </w:p>
        </w:tc>
        <w:tc>
          <w:tcPr>
            <w:tcW w:w="1984" w:type="dxa"/>
          </w:tcPr>
          <w:p w14:paraId="3480BED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DU5</w:t>
            </w:r>
          </w:p>
        </w:tc>
        <w:tc>
          <w:tcPr>
            <w:tcW w:w="1138" w:type="dxa"/>
          </w:tcPr>
          <w:p w14:paraId="35514F7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0B62E7E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6C66F73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452797B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1B3D94" w:rsidRPr="00DB3557" w14:paraId="2281EC65" w14:textId="77777777" w:rsidTr="006C2060">
        <w:trPr>
          <w:cantSplit/>
          <w:tblHeader/>
        </w:trPr>
        <w:tc>
          <w:tcPr>
            <w:tcW w:w="988" w:type="dxa"/>
          </w:tcPr>
          <w:p w14:paraId="79731040" w14:textId="2B5A689C" w:rsidR="001B3D94" w:rsidRPr="00DB3557" w:rsidRDefault="001B3D94" w:rsidP="001B3D94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0x0108</w:t>
            </w:r>
          </w:p>
        </w:tc>
        <w:tc>
          <w:tcPr>
            <w:tcW w:w="988" w:type="dxa"/>
          </w:tcPr>
          <w:p w14:paraId="3A7D064A" w14:textId="05CCA9E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</w:t>
            </w: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1984" w:type="dxa"/>
          </w:tcPr>
          <w:p w14:paraId="6967287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DU5</w:t>
            </w:r>
          </w:p>
        </w:tc>
        <w:tc>
          <w:tcPr>
            <w:tcW w:w="1138" w:type="dxa"/>
          </w:tcPr>
          <w:p w14:paraId="424306EA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206D1793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142E30B5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4B0F3C1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511B924D" w14:textId="77777777" w:rsidTr="006C2060">
        <w:trPr>
          <w:cantSplit/>
          <w:tblHeader/>
        </w:trPr>
        <w:tc>
          <w:tcPr>
            <w:tcW w:w="988" w:type="dxa"/>
          </w:tcPr>
          <w:p w14:paraId="0791C52C" w14:textId="466C019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0x010C</w:t>
            </w:r>
          </w:p>
        </w:tc>
        <w:tc>
          <w:tcPr>
            <w:tcW w:w="988" w:type="dxa"/>
          </w:tcPr>
          <w:p w14:paraId="6D569995" w14:textId="21E6DEF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CT5</w:t>
            </w:r>
          </w:p>
        </w:tc>
        <w:tc>
          <w:tcPr>
            <w:tcW w:w="1984" w:type="dxa"/>
          </w:tcPr>
          <w:p w14:paraId="2E4EE07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DU5</w:t>
            </w:r>
          </w:p>
        </w:tc>
        <w:tc>
          <w:tcPr>
            <w:tcW w:w="1138" w:type="dxa"/>
          </w:tcPr>
          <w:p w14:paraId="5F06926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A2AA43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70EB0AC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0408651C" w14:textId="0E354C8C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E4E59" w14:paraId="2C2A828D" w14:textId="77777777" w:rsidTr="006C2060">
        <w:trPr>
          <w:cantSplit/>
          <w:tblHeader/>
        </w:trPr>
        <w:tc>
          <w:tcPr>
            <w:tcW w:w="988" w:type="dxa"/>
          </w:tcPr>
          <w:p w14:paraId="58F68EBD" w14:textId="3886AED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0x0110</w:t>
            </w:r>
          </w:p>
        </w:tc>
        <w:tc>
          <w:tcPr>
            <w:tcW w:w="988" w:type="dxa"/>
          </w:tcPr>
          <w:p w14:paraId="29C8777B" w14:textId="394EEA0F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VS5</w:t>
            </w:r>
          </w:p>
        </w:tc>
        <w:tc>
          <w:tcPr>
            <w:tcW w:w="1984" w:type="dxa"/>
          </w:tcPr>
          <w:p w14:paraId="0A9C658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DU5</w:t>
            </w:r>
          </w:p>
        </w:tc>
        <w:tc>
          <w:tcPr>
            <w:tcW w:w="1138" w:type="dxa"/>
          </w:tcPr>
          <w:p w14:paraId="28C64AD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5A312C1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2B76158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C23957B" w14:textId="3E206686" w:rsidR="001B3D94" w:rsidRPr="009E23B5" w:rsidRDefault="001B3D94" w:rsidP="001B3D94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69E018FC" w14:textId="77777777" w:rsidTr="006C2060">
        <w:trPr>
          <w:cantSplit/>
          <w:tblHeader/>
        </w:trPr>
        <w:tc>
          <w:tcPr>
            <w:tcW w:w="988" w:type="dxa"/>
          </w:tcPr>
          <w:p w14:paraId="66FA4654" w14:textId="21ED460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0x0114</w:t>
            </w:r>
          </w:p>
        </w:tc>
        <w:tc>
          <w:tcPr>
            <w:tcW w:w="988" w:type="dxa"/>
          </w:tcPr>
          <w:p w14:paraId="75DF203B" w14:textId="037AC926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CC5</w:t>
            </w:r>
          </w:p>
        </w:tc>
        <w:tc>
          <w:tcPr>
            <w:tcW w:w="1984" w:type="dxa"/>
          </w:tcPr>
          <w:p w14:paraId="0BE45C71" w14:textId="2E427F14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DU5</w:t>
            </w:r>
          </w:p>
        </w:tc>
        <w:tc>
          <w:tcPr>
            <w:tcW w:w="1138" w:type="dxa"/>
          </w:tcPr>
          <w:p w14:paraId="6C4EAC8B" w14:textId="22A5D21B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13E302F" w14:textId="4E7A25C2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69CB2CE6" w14:textId="3F07560C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32866BBE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2E779389" w14:textId="77777777" w:rsidTr="006C2060">
        <w:trPr>
          <w:cantSplit/>
          <w:tblHeader/>
        </w:trPr>
        <w:tc>
          <w:tcPr>
            <w:tcW w:w="988" w:type="dxa"/>
          </w:tcPr>
          <w:p w14:paraId="14A5950B" w14:textId="26A4DDB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0x0118</w:t>
            </w:r>
          </w:p>
        </w:tc>
        <w:tc>
          <w:tcPr>
            <w:tcW w:w="988" w:type="dxa"/>
          </w:tcPr>
          <w:p w14:paraId="552B67E4" w14:textId="0240F87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VM5</w:t>
            </w:r>
          </w:p>
        </w:tc>
        <w:tc>
          <w:tcPr>
            <w:tcW w:w="1984" w:type="dxa"/>
          </w:tcPr>
          <w:p w14:paraId="7D3D88B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DU5</w:t>
            </w:r>
          </w:p>
        </w:tc>
        <w:tc>
          <w:tcPr>
            <w:tcW w:w="1138" w:type="dxa"/>
          </w:tcPr>
          <w:p w14:paraId="0DF5A09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31FA5A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023438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33E33511" w14:textId="1DD49DFB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6A40CA81" w14:textId="77777777" w:rsidTr="006C2060">
        <w:trPr>
          <w:cantSplit/>
          <w:tblHeader/>
        </w:trPr>
        <w:tc>
          <w:tcPr>
            <w:tcW w:w="988" w:type="dxa"/>
          </w:tcPr>
          <w:p w14:paraId="320F744D" w14:textId="1DDAF83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0x011C</w:t>
            </w:r>
          </w:p>
        </w:tc>
        <w:tc>
          <w:tcPr>
            <w:tcW w:w="988" w:type="dxa"/>
          </w:tcPr>
          <w:p w14:paraId="3C63B7C0" w14:textId="4DB6053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CM5</w:t>
            </w:r>
          </w:p>
        </w:tc>
        <w:tc>
          <w:tcPr>
            <w:tcW w:w="1984" w:type="dxa"/>
          </w:tcPr>
          <w:p w14:paraId="588D177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DU5</w:t>
            </w:r>
          </w:p>
        </w:tc>
        <w:tc>
          <w:tcPr>
            <w:tcW w:w="1138" w:type="dxa"/>
          </w:tcPr>
          <w:p w14:paraId="3B5B890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1A4900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61366F7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005F7CBB" w14:textId="7B3360B9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1B3D94" w:rsidRPr="00DE4E59" w14:paraId="0815AB5F" w14:textId="77777777" w:rsidTr="006C2060">
        <w:trPr>
          <w:cantSplit/>
          <w:tblHeader/>
        </w:trPr>
        <w:tc>
          <w:tcPr>
            <w:tcW w:w="988" w:type="dxa"/>
          </w:tcPr>
          <w:p w14:paraId="522A2322" w14:textId="7471596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0x0120</w:t>
            </w:r>
          </w:p>
        </w:tc>
        <w:tc>
          <w:tcPr>
            <w:tcW w:w="988" w:type="dxa"/>
          </w:tcPr>
          <w:p w14:paraId="52A59606" w14:textId="572ADB3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CS6</w:t>
            </w:r>
          </w:p>
        </w:tc>
        <w:tc>
          <w:tcPr>
            <w:tcW w:w="1984" w:type="dxa"/>
          </w:tcPr>
          <w:p w14:paraId="3579404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Channel </w:t>
            </w:r>
            <w:proofErr w:type="spellStart"/>
            <w:r w:rsidRPr="00DB3557">
              <w:rPr>
                <w:sz w:val="18"/>
                <w:szCs w:val="18"/>
              </w:rPr>
              <w:t>Status</w:t>
            </w:r>
            <w:proofErr w:type="spellEnd"/>
            <w:r w:rsidRPr="00DB3557">
              <w:rPr>
                <w:sz w:val="18"/>
                <w:szCs w:val="18"/>
              </w:rPr>
              <w:t xml:space="preserve"> DU6</w:t>
            </w:r>
          </w:p>
        </w:tc>
        <w:tc>
          <w:tcPr>
            <w:tcW w:w="1138" w:type="dxa"/>
          </w:tcPr>
          <w:p w14:paraId="1FCB588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570FBFC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123D30DA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6B3F1CEF" w14:textId="77777777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0: DU not detected</w:t>
            </w:r>
          </w:p>
          <w:p w14:paraId="5087E2D3" w14:textId="6F45F070" w:rsidR="001B3D94" w:rsidRPr="003A346B" w:rsidRDefault="001B3D94" w:rsidP="001B3D94">
            <w:pPr>
              <w:rPr>
                <w:sz w:val="18"/>
                <w:szCs w:val="18"/>
                <w:lang w:val="en-GB"/>
              </w:rPr>
            </w:pPr>
            <w:r w:rsidRPr="003A346B">
              <w:rPr>
                <w:sz w:val="18"/>
                <w:szCs w:val="18"/>
                <w:lang w:val="en-GB"/>
              </w:rPr>
              <w:t>1: DU detected</w:t>
            </w:r>
          </w:p>
        </w:tc>
      </w:tr>
      <w:tr w:rsidR="001B3D94" w:rsidRPr="00DB3557" w14:paraId="7F7E3A8B" w14:textId="77777777" w:rsidTr="006C2060">
        <w:trPr>
          <w:cantSplit/>
          <w:tblHeader/>
        </w:trPr>
        <w:tc>
          <w:tcPr>
            <w:tcW w:w="988" w:type="dxa"/>
          </w:tcPr>
          <w:p w14:paraId="585A387C" w14:textId="3B7FB53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0x0124</w:t>
            </w:r>
          </w:p>
        </w:tc>
        <w:tc>
          <w:tcPr>
            <w:tcW w:w="988" w:type="dxa"/>
          </w:tcPr>
          <w:p w14:paraId="425C1282" w14:textId="246B256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SW6</w:t>
            </w:r>
          </w:p>
        </w:tc>
        <w:tc>
          <w:tcPr>
            <w:tcW w:w="1984" w:type="dxa"/>
          </w:tcPr>
          <w:p w14:paraId="613EEB8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Switch Voltage DU6</w:t>
            </w:r>
          </w:p>
        </w:tc>
        <w:tc>
          <w:tcPr>
            <w:tcW w:w="1138" w:type="dxa"/>
          </w:tcPr>
          <w:p w14:paraId="5F38E81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unsigned</w:t>
            </w:r>
            <w:proofErr w:type="spellEnd"/>
            <w:r w:rsidRPr="00DB3557">
              <w:rPr>
                <w:sz w:val="18"/>
                <w:szCs w:val="18"/>
              </w:rPr>
              <w:t xml:space="preserve"> 16 bits</w:t>
            </w:r>
          </w:p>
        </w:tc>
        <w:tc>
          <w:tcPr>
            <w:tcW w:w="1134" w:type="dxa"/>
          </w:tcPr>
          <w:p w14:paraId="252BE09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1F53E9D5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713E563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Modes 0–3</w:t>
            </w:r>
          </w:p>
        </w:tc>
      </w:tr>
      <w:tr w:rsidR="001B3D94" w:rsidRPr="00DB3557" w14:paraId="1AFA7C09" w14:textId="77777777" w:rsidTr="006C2060">
        <w:trPr>
          <w:cantSplit/>
          <w:tblHeader/>
        </w:trPr>
        <w:tc>
          <w:tcPr>
            <w:tcW w:w="988" w:type="dxa"/>
          </w:tcPr>
          <w:p w14:paraId="66491407" w14:textId="2D56B427" w:rsidR="001B3D94" w:rsidRPr="00DB3557" w:rsidRDefault="001B3D94" w:rsidP="001B3D94">
            <w:pPr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</w:pPr>
            <w:r w:rsidRPr="00DB3557">
              <w:rPr>
                <w:b/>
                <w:bCs/>
                <w:sz w:val="18"/>
                <w:szCs w:val="18"/>
              </w:rPr>
              <w:t>0x0128</w:t>
            </w:r>
          </w:p>
        </w:tc>
        <w:tc>
          <w:tcPr>
            <w:tcW w:w="988" w:type="dxa"/>
          </w:tcPr>
          <w:p w14:paraId="2898DA1D" w14:textId="743FAC2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  <w:lang w:val="en-US"/>
              </w:rPr>
              <w:t>ID_DU</w:t>
            </w:r>
            <w:r w:rsidRPr="00DB3557">
              <w:rPr>
                <w:rFonts w:ascii="Cambria" w:eastAsia="MS Mincho" w:hAnsi="Cambria" w:cs="Times New Roman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1984" w:type="dxa"/>
          </w:tcPr>
          <w:p w14:paraId="0AF4488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Identity DU6</w:t>
            </w:r>
          </w:p>
        </w:tc>
        <w:tc>
          <w:tcPr>
            <w:tcW w:w="1138" w:type="dxa"/>
          </w:tcPr>
          <w:p w14:paraId="63205CE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6B99A60B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0083EBD0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5FFA28C2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23EC21B9" w14:textId="77777777" w:rsidTr="006C2060">
        <w:trPr>
          <w:cantSplit/>
          <w:tblHeader/>
        </w:trPr>
        <w:tc>
          <w:tcPr>
            <w:tcW w:w="988" w:type="dxa"/>
          </w:tcPr>
          <w:p w14:paraId="2E990177" w14:textId="7249FB1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0x012C</w:t>
            </w:r>
          </w:p>
        </w:tc>
        <w:tc>
          <w:tcPr>
            <w:tcW w:w="988" w:type="dxa"/>
          </w:tcPr>
          <w:p w14:paraId="1675373E" w14:textId="744977F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CT6</w:t>
            </w:r>
          </w:p>
        </w:tc>
        <w:tc>
          <w:tcPr>
            <w:tcW w:w="1984" w:type="dxa"/>
          </w:tcPr>
          <w:p w14:paraId="29D5146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Trip DU6</w:t>
            </w:r>
          </w:p>
        </w:tc>
        <w:tc>
          <w:tcPr>
            <w:tcW w:w="1138" w:type="dxa"/>
          </w:tcPr>
          <w:p w14:paraId="598C71D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7BF8C2E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115960A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2CDC8BCE" w14:textId="63D5BAFF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>Current trip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E4E59" w14:paraId="2EAF0739" w14:textId="77777777" w:rsidTr="006C2060">
        <w:trPr>
          <w:cantSplit/>
          <w:tblHeader/>
        </w:trPr>
        <w:tc>
          <w:tcPr>
            <w:tcW w:w="988" w:type="dxa"/>
          </w:tcPr>
          <w:p w14:paraId="4B17025A" w14:textId="1B332AD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0x0130</w:t>
            </w:r>
          </w:p>
        </w:tc>
        <w:tc>
          <w:tcPr>
            <w:tcW w:w="988" w:type="dxa"/>
          </w:tcPr>
          <w:p w14:paraId="34D67F6A" w14:textId="154C8A5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VS6</w:t>
            </w:r>
          </w:p>
        </w:tc>
        <w:tc>
          <w:tcPr>
            <w:tcW w:w="1984" w:type="dxa"/>
          </w:tcPr>
          <w:p w14:paraId="23E2CAB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Set DU6</w:t>
            </w:r>
          </w:p>
        </w:tc>
        <w:tc>
          <w:tcPr>
            <w:tcW w:w="1138" w:type="dxa"/>
          </w:tcPr>
          <w:p w14:paraId="6C9DDED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7F79F89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Read/Write</w:t>
            </w:r>
          </w:p>
        </w:tc>
        <w:tc>
          <w:tcPr>
            <w:tcW w:w="989" w:type="dxa"/>
          </w:tcPr>
          <w:p w14:paraId="05421AF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54111713" w14:textId="7C09F9D1" w:rsidR="001B3D94" w:rsidRPr="009E23B5" w:rsidRDefault="001B3D94" w:rsidP="001B3D94">
            <w:pPr>
              <w:rPr>
                <w:sz w:val="18"/>
                <w:szCs w:val="18"/>
                <w:lang w:val="en-GB"/>
              </w:rPr>
            </w:pPr>
            <w:r w:rsidRPr="009E23B5">
              <w:rPr>
                <w:sz w:val="18"/>
                <w:szCs w:val="18"/>
                <w:lang w:val="en-GB"/>
              </w:rPr>
              <w:t>Voltage set of the D</w:t>
            </w:r>
            <w:r>
              <w:rPr>
                <w:sz w:val="18"/>
                <w:szCs w:val="18"/>
                <w:lang w:val="en-GB"/>
              </w:rPr>
              <w:t>U</w:t>
            </w:r>
          </w:p>
        </w:tc>
      </w:tr>
      <w:tr w:rsidR="001B3D94" w:rsidRPr="00DB3557" w14:paraId="7F36A080" w14:textId="77777777" w:rsidTr="006C2060">
        <w:trPr>
          <w:cantSplit/>
          <w:tblHeader/>
        </w:trPr>
        <w:tc>
          <w:tcPr>
            <w:tcW w:w="988" w:type="dxa"/>
          </w:tcPr>
          <w:p w14:paraId="4E00D26C" w14:textId="14FECFC6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0x0134</w:t>
            </w:r>
          </w:p>
        </w:tc>
        <w:tc>
          <w:tcPr>
            <w:tcW w:w="988" w:type="dxa"/>
          </w:tcPr>
          <w:p w14:paraId="0BB4EEF3" w14:textId="5321B10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CC6</w:t>
            </w:r>
          </w:p>
        </w:tc>
        <w:tc>
          <w:tcPr>
            <w:tcW w:w="1984" w:type="dxa"/>
          </w:tcPr>
          <w:p w14:paraId="373FA091" w14:textId="097A495E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1B3D94">
              <w:rPr>
                <w:sz w:val="18"/>
                <w:szCs w:val="18"/>
              </w:rPr>
              <w:t>Current</w:t>
            </w:r>
            <w:proofErr w:type="spellEnd"/>
            <w:r w:rsidRPr="001B3D94">
              <w:rPr>
                <w:sz w:val="18"/>
                <w:szCs w:val="18"/>
              </w:rPr>
              <w:t xml:space="preserve"> HVPA</w:t>
            </w:r>
            <w:r>
              <w:rPr>
                <w:sz w:val="18"/>
                <w:szCs w:val="18"/>
              </w:rPr>
              <w:t xml:space="preserve"> DU6</w:t>
            </w:r>
          </w:p>
        </w:tc>
        <w:tc>
          <w:tcPr>
            <w:tcW w:w="1138" w:type="dxa"/>
          </w:tcPr>
          <w:p w14:paraId="51DCC7B6" w14:textId="3BA523DE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DE6790C" w14:textId="495DD364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DBE725D" w14:textId="2F8371B4" w:rsidR="001B3D94" w:rsidRPr="00DB3557" w:rsidRDefault="001B3D9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7E362BAE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E4E59" w14:paraId="7E2D82DF" w14:textId="77777777" w:rsidTr="006C2060">
        <w:trPr>
          <w:cantSplit/>
          <w:tblHeader/>
        </w:trPr>
        <w:tc>
          <w:tcPr>
            <w:tcW w:w="988" w:type="dxa"/>
          </w:tcPr>
          <w:p w14:paraId="4ADD5A5E" w14:textId="0E75A0B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0x0138</w:t>
            </w:r>
          </w:p>
        </w:tc>
        <w:tc>
          <w:tcPr>
            <w:tcW w:w="988" w:type="dxa"/>
          </w:tcPr>
          <w:p w14:paraId="6DB85D16" w14:textId="3832B15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VM6</w:t>
            </w:r>
          </w:p>
        </w:tc>
        <w:tc>
          <w:tcPr>
            <w:tcW w:w="1984" w:type="dxa"/>
          </w:tcPr>
          <w:p w14:paraId="54D8084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Voltage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DU6</w:t>
            </w:r>
          </w:p>
        </w:tc>
        <w:tc>
          <w:tcPr>
            <w:tcW w:w="1138" w:type="dxa"/>
          </w:tcPr>
          <w:p w14:paraId="2E24D5C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562B3CB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53C616F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716D0389" w14:textId="00BD771C" w:rsidR="001B3D94" w:rsidRPr="00A815F8" w:rsidRDefault="001B3D94" w:rsidP="001B3D94">
            <w:pPr>
              <w:rPr>
                <w:sz w:val="18"/>
                <w:szCs w:val="18"/>
                <w:lang w:val="en-GB"/>
              </w:rPr>
            </w:pPr>
            <w:r w:rsidRPr="00A815F8">
              <w:rPr>
                <w:sz w:val="18"/>
                <w:szCs w:val="18"/>
                <w:lang w:val="en-GB"/>
              </w:rPr>
              <w:t xml:space="preserve">HT Value </w:t>
            </w:r>
            <w:r w:rsidRPr="00D41C1D">
              <w:rPr>
                <w:sz w:val="18"/>
                <w:szCs w:val="18"/>
                <w:lang w:val="en-GB"/>
              </w:rPr>
              <w:t>of the DU</w:t>
            </w:r>
          </w:p>
        </w:tc>
      </w:tr>
      <w:tr w:rsidR="001B3D94" w:rsidRPr="00DE4E59" w14:paraId="7D6EF8FD" w14:textId="77777777" w:rsidTr="006C2060">
        <w:trPr>
          <w:cantSplit/>
          <w:tblHeader/>
        </w:trPr>
        <w:tc>
          <w:tcPr>
            <w:tcW w:w="988" w:type="dxa"/>
          </w:tcPr>
          <w:p w14:paraId="4E62652F" w14:textId="51A378C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0x013C</w:t>
            </w:r>
          </w:p>
        </w:tc>
        <w:tc>
          <w:tcPr>
            <w:tcW w:w="988" w:type="dxa"/>
          </w:tcPr>
          <w:p w14:paraId="330298A1" w14:textId="3A9EF2B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CM6</w:t>
            </w:r>
          </w:p>
        </w:tc>
        <w:tc>
          <w:tcPr>
            <w:tcW w:w="1984" w:type="dxa"/>
          </w:tcPr>
          <w:p w14:paraId="05A6167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Measure</w:t>
            </w:r>
            <w:proofErr w:type="spellEnd"/>
            <w:r w:rsidRPr="00DB3557">
              <w:rPr>
                <w:sz w:val="18"/>
                <w:szCs w:val="18"/>
              </w:rPr>
              <w:t xml:space="preserve"> DU6</w:t>
            </w:r>
          </w:p>
        </w:tc>
        <w:tc>
          <w:tcPr>
            <w:tcW w:w="1138" w:type="dxa"/>
          </w:tcPr>
          <w:p w14:paraId="6AD4357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A154BC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4E0A3C0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μA</w:t>
            </w:r>
            <w:proofErr w:type="spellEnd"/>
          </w:p>
        </w:tc>
        <w:tc>
          <w:tcPr>
            <w:tcW w:w="1988" w:type="dxa"/>
          </w:tcPr>
          <w:p w14:paraId="79AD0392" w14:textId="31B2F0A5" w:rsidR="001B3D94" w:rsidRPr="00D41C1D" w:rsidRDefault="001B3D9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C</w:t>
            </w:r>
            <w:r w:rsidRPr="00D41C1D">
              <w:rPr>
                <w:sz w:val="18"/>
                <w:szCs w:val="18"/>
                <w:lang w:val="en-GB"/>
              </w:rPr>
              <w:t>onsumption current of the high</w:t>
            </w:r>
            <w:r>
              <w:rPr>
                <w:sz w:val="18"/>
                <w:szCs w:val="18"/>
                <w:lang w:val="en-GB"/>
              </w:rPr>
              <w:t xml:space="preserve"> </w:t>
            </w:r>
            <w:r w:rsidRPr="00D41C1D">
              <w:rPr>
                <w:sz w:val="18"/>
                <w:szCs w:val="18"/>
                <w:lang w:val="en-GB"/>
              </w:rPr>
              <w:t>voltage system of the DU</w:t>
            </w:r>
          </w:p>
        </w:tc>
      </w:tr>
      <w:tr w:rsidR="00F672F4" w:rsidRPr="003F1BCF" w14:paraId="589281A1" w14:textId="77777777" w:rsidTr="008A6CCD">
        <w:trPr>
          <w:cantSplit/>
          <w:tblHeader/>
        </w:trPr>
        <w:tc>
          <w:tcPr>
            <w:tcW w:w="9209" w:type="dxa"/>
            <w:gridSpan w:val="7"/>
          </w:tcPr>
          <w:p w14:paraId="4D307F5A" w14:textId="0659B010" w:rsidR="00F672F4" w:rsidRPr="007B2A24" w:rsidRDefault="00F672F4" w:rsidP="00F672F4">
            <w:pPr>
              <w:jc w:val="center"/>
              <w:rPr>
                <w:b/>
                <w:bCs/>
                <w:sz w:val="18"/>
                <w:szCs w:val="18"/>
                <w:lang w:val="en-GB"/>
              </w:rPr>
            </w:pPr>
            <w:r w:rsidRPr="007B2A24">
              <w:rPr>
                <w:b/>
                <w:bCs/>
                <w:sz w:val="18"/>
                <w:szCs w:val="18"/>
                <w:lang w:val="en-GB"/>
              </w:rPr>
              <w:t>Debug address</w:t>
            </w:r>
            <w:r w:rsidR="003F1BCF">
              <w:rPr>
                <w:b/>
                <w:bCs/>
                <w:sz w:val="18"/>
                <w:szCs w:val="18"/>
                <w:lang w:val="en-GB"/>
              </w:rPr>
              <w:t xml:space="preserve"> (v4.6 du code IB)</w:t>
            </w:r>
          </w:p>
        </w:tc>
      </w:tr>
      <w:tr w:rsidR="001B3D94" w:rsidRPr="00DB3557" w14:paraId="219966AB" w14:textId="77777777" w:rsidTr="006C2060">
        <w:trPr>
          <w:cantSplit/>
        </w:trPr>
        <w:tc>
          <w:tcPr>
            <w:tcW w:w="988" w:type="dxa"/>
          </w:tcPr>
          <w:p w14:paraId="6F5C0BF4" w14:textId="075C49A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0x0150</w:t>
            </w:r>
          </w:p>
        </w:tc>
        <w:tc>
          <w:tcPr>
            <w:tcW w:w="988" w:type="dxa"/>
          </w:tcPr>
          <w:p w14:paraId="1FD422C1" w14:textId="3BE591F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VT0</w:t>
            </w:r>
          </w:p>
        </w:tc>
        <w:tc>
          <w:tcPr>
            <w:tcW w:w="1984" w:type="dxa"/>
          </w:tcPr>
          <w:p w14:paraId="284600B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Target0</w:t>
            </w:r>
          </w:p>
        </w:tc>
        <w:tc>
          <w:tcPr>
            <w:tcW w:w="1138" w:type="dxa"/>
          </w:tcPr>
          <w:p w14:paraId="34D44B0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4F4FD6D0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44F0C00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303BDE8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60890B29" w14:textId="77777777" w:rsidTr="006C2060">
        <w:trPr>
          <w:cantSplit/>
        </w:trPr>
        <w:tc>
          <w:tcPr>
            <w:tcW w:w="988" w:type="dxa"/>
          </w:tcPr>
          <w:p w14:paraId="6F28EC44" w14:textId="7A822E5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0x0154</w:t>
            </w:r>
          </w:p>
        </w:tc>
        <w:tc>
          <w:tcPr>
            <w:tcW w:w="988" w:type="dxa"/>
          </w:tcPr>
          <w:p w14:paraId="15046B7E" w14:textId="1ABD96A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VC0</w:t>
            </w:r>
          </w:p>
        </w:tc>
        <w:tc>
          <w:tcPr>
            <w:tcW w:w="1984" w:type="dxa"/>
          </w:tcPr>
          <w:p w14:paraId="659C6B2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0</w:t>
            </w:r>
          </w:p>
        </w:tc>
        <w:tc>
          <w:tcPr>
            <w:tcW w:w="1138" w:type="dxa"/>
          </w:tcPr>
          <w:p w14:paraId="7BF7065A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4EBB9851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0DCF2B61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5D45F9B2" w14:textId="37164365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internal</w:t>
            </w:r>
            <w:proofErr w:type="spellEnd"/>
            <w:r w:rsidRPr="00DB3557">
              <w:rPr>
                <w:sz w:val="18"/>
                <w:szCs w:val="18"/>
              </w:rPr>
              <w:t xml:space="preserve"> dev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purposes</w:t>
            </w:r>
            <w:proofErr w:type="spellEnd"/>
          </w:p>
        </w:tc>
      </w:tr>
      <w:tr w:rsidR="001B3D94" w:rsidRPr="00DB3557" w14:paraId="31B73BAB" w14:textId="77777777" w:rsidTr="006C2060">
        <w:trPr>
          <w:cantSplit/>
        </w:trPr>
        <w:tc>
          <w:tcPr>
            <w:tcW w:w="988" w:type="dxa"/>
          </w:tcPr>
          <w:p w14:paraId="73504683" w14:textId="6F395D1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0x0158</w:t>
            </w:r>
          </w:p>
        </w:tc>
        <w:tc>
          <w:tcPr>
            <w:tcW w:w="988" w:type="dxa"/>
          </w:tcPr>
          <w:p w14:paraId="047E1A83" w14:textId="5D75218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HVm0</w:t>
            </w:r>
          </w:p>
        </w:tc>
        <w:tc>
          <w:tcPr>
            <w:tcW w:w="1984" w:type="dxa"/>
          </w:tcPr>
          <w:p w14:paraId="74CBB54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0</w:t>
            </w:r>
          </w:p>
        </w:tc>
        <w:tc>
          <w:tcPr>
            <w:tcW w:w="1138" w:type="dxa"/>
          </w:tcPr>
          <w:p w14:paraId="3F4A5E3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230D06C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45C8B20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3F621B1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DB3557" w14:paraId="34822ED6" w14:textId="77777777" w:rsidTr="006C2060">
        <w:trPr>
          <w:cantSplit/>
        </w:trPr>
        <w:tc>
          <w:tcPr>
            <w:tcW w:w="988" w:type="dxa"/>
          </w:tcPr>
          <w:p w14:paraId="56054C0A" w14:textId="06B4CA9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0x015C</w:t>
            </w:r>
          </w:p>
        </w:tc>
        <w:tc>
          <w:tcPr>
            <w:tcW w:w="988" w:type="dxa"/>
          </w:tcPr>
          <w:p w14:paraId="5D78ECEE" w14:textId="4F10496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SC0</w:t>
            </w:r>
          </w:p>
        </w:tc>
        <w:tc>
          <w:tcPr>
            <w:tcW w:w="1984" w:type="dxa"/>
          </w:tcPr>
          <w:p w14:paraId="0326503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0</w:t>
            </w:r>
          </w:p>
        </w:tc>
        <w:tc>
          <w:tcPr>
            <w:tcW w:w="1138" w:type="dxa"/>
          </w:tcPr>
          <w:p w14:paraId="5918932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1ED2271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7F329B1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6494F7EE" w14:textId="77777777" w:rsidR="00F672F4" w:rsidRPr="00F672F4" w:rsidRDefault="00F672F4" w:rsidP="00F672F4">
            <w:pPr>
              <w:rPr>
                <w:sz w:val="18"/>
                <w:szCs w:val="18"/>
                <w:lang w:val="en-GB"/>
              </w:rPr>
            </w:pPr>
            <w:r w:rsidRPr="00F672F4">
              <w:rPr>
                <w:sz w:val="18"/>
                <w:szCs w:val="18"/>
                <w:lang w:val="en-GB"/>
              </w:rPr>
              <w:t>• 0 : Current Trip is set to 0. Can be used to switch security system for all DUs</w:t>
            </w:r>
          </w:p>
          <w:p w14:paraId="53746CE3" w14:textId="41F844C5" w:rsidR="001B3D94" w:rsidRPr="00DB3557" w:rsidRDefault="00F672F4" w:rsidP="00F672F4">
            <w:pPr>
              <w:rPr>
                <w:sz w:val="18"/>
                <w:szCs w:val="18"/>
              </w:rPr>
            </w:pPr>
            <w:r w:rsidRPr="00F672F4">
              <w:rPr>
                <w:sz w:val="18"/>
                <w:szCs w:val="18"/>
                <w:lang w:val="en-GB"/>
              </w:rPr>
              <w:t xml:space="preserve">• 1 : Current Trip is set to the nominal value (cf. CT and </w:t>
            </w:r>
            <w:proofErr w:type="spellStart"/>
            <w:r w:rsidRPr="00F672F4">
              <w:rPr>
                <w:sz w:val="18"/>
                <w:szCs w:val="18"/>
                <w:lang w:val="en-GB"/>
              </w:rPr>
              <w:t>CTx</w:t>
            </w:r>
            <w:proofErr w:type="spellEnd"/>
            <w:r w:rsidRPr="00F672F4">
              <w:rPr>
                <w:sz w:val="18"/>
                <w:szCs w:val="18"/>
                <w:lang w:val="en-GB"/>
              </w:rPr>
              <w:t xml:space="preserve">). </w:t>
            </w:r>
            <w:proofErr w:type="spellStart"/>
            <w:r w:rsidRPr="00F672F4">
              <w:rPr>
                <w:sz w:val="18"/>
                <w:szCs w:val="18"/>
              </w:rPr>
              <w:t>Usual</w:t>
            </w:r>
            <w:proofErr w:type="spellEnd"/>
            <w:r w:rsidRPr="00F672F4">
              <w:rPr>
                <w:sz w:val="18"/>
                <w:szCs w:val="18"/>
              </w:rPr>
              <w:t xml:space="preserve"> value</w:t>
            </w:r>
          </w:p>
        </w:tc>
      </w:tr>
      <w:tr w:rsidR="001B3D94" w:rsidRPr="00DB3557" w14:paraId="5ABBCB9D" w14:textId="77777777" w:rsidTr="006C2060">
        <w:trPr>
          <w:cantSplit/>
        </w:trPr>
        <w:tc>
          <w:tcPr>
            <w:tcW w:w="988" w:type="dxa"/>
          </w:tcPr>
          <w:p w14:paraId="3B36ED72" w14:textId="60CBF1B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0x0160</w:t>
            </w:r>
          </w:p>
        </w:tc>
        <w:tc>
          <w:tcPr>
            <w:tcW w:w="988" w:type="dxa"/>
          </w:tcPr>
          <w:p w14:paraId="014B9094" w14:textId="3EEEBA6F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VT1</w:t>
            </w:r>
          </w:p>
        </w:tc>
        <w:tc>
          <w:tcPr>
            <w:tcW w:w="1984" w:type="dxa"/>
          </w:tcPr>
          <w:p w14:paraId="4AF6202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Target1</w:t>
            </w:r>
          </w:p>
        </w:tc>
        <w:tc>
          <w:tcPr>
            <w:tcW w:w="1138" w:type="dxa"/>
          </w:tcPr>
          <w:p w14:paraId="3007B8F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334EFFCB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78B7ED7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431D6BC2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19B4D477" w14:textId="77777777" w:rsidTr="006C2060">
        <w:trPr>
          <w:cantSplit/>
        </w:trPr>
        <w:tc>
          <w:tcPr>
            <w:tcW w:w="988" w:type="dxa"/>
          </w:tcPr>
          <w:p w14:paraId="41507C67" w14:textId="0B04FFE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0x0164</w:t>
            </w:r>
          </w:p>
        </w:tc>
        <w:tc>
          <w:tcPr>
            <w:tcW w:w="988" w:type="dxa"/>
          </w:tcPr>
          <w:p w14:paraId="717F3394" w14:textId="413B923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VC1</w:t>
            </w:r>
          </w:p>
        </w:tc>
        <w:tc>
          <w:tcPr>
            <w:tcW w:w="1984" w:type="dxa"/>
          </w:tcPr>
          <w:p w14:paraId="37EAA40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1</w:t>
            </w:r>
          </w:p>
        </w:tc>
        <w:tc>
          <w:tcPr>
            <w:tcW w:w="1138" w:type="dxa"/>
          </w:tcPr>
          <w:p w14:paraId="0799202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1874208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3A1003F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1375651D" w14:textId="0C4464A1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299F8D0A" w14:textId="77777777" w:rsidTr="006C2060">
        <w:trPr>
          <w:cantSplit/>
        </w:trPr>
        <w:tc>
          <w:tcPr>
            <w:tcW w:w="988" w:type="dxa"/>
          </w:tcPr>
          <w:p w14:paraId="5DE542AD" w14:textId="59DA158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0x0168</w:t>
            </w:r>
          </w:p>
        </w:tc>
        <w:tc>
          <w:tcPr>
            <w:tcW w:w="988" w:type="dxa"/>
          </w:tcPr>
          <w:p w14:paraId="4947A548" w14:textId="44F7815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HVm1</w:t>
            </w:r>
          </w:p>
        </w:tc>
        <w:tc>
          <w:tcPr>
            <w:tcW w:w="1984" w:type="dxa"/>
          </w:tcPr>
          <w:p w14:paraId="5C9CA30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1</w:t>
            </w:r>
          </w:p>
        </w:tc>
        <w:tc>
          <w:tcPr>
            <w:tcW w:w="1138" w:type="dxa"/>
          </w:tcPr>
          <w:p w14:paraId="597625A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248EF28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AF9EC4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00E9EFC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DB3557" w14:paraId="04573248" w14:textId="77777777" w:rsidTr="006C2060">
        <w:trPr>
          <w:cantSplit/>
        </w:trPr>
        <w:tc>
          <w:tcPr>
            <w:tcW w:w="988" w:type="dxa"/>
          </w:tcPr>
          <w:p w14:paraId="723C5307" w14:textId="1E781F34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lastRenderedPageBreak/>
              <w:t>0x016C</w:t>
            </w:r>
          </w:p>
        </w:tc>
        <w:tc>
          <w:tcPr>
            <w:tcW w:w="988" w:type="dxa"/>
          </w:tcPr>
          <w:p w14:paraId="68F28EE0" w14:textId="7B27AA8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SC1</w:t>
            </w:r>
          </w:p>
        </w:tc>
        <w:tc>
          <w:tcPr>
            <w:tcW w:w="1984" w:type="dxa"/>
          </w:tcPr>
          <w:p w14:paraId="3C600F5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1</w:t>
            </w:r>
          </w:p>
        </w:tc>
        <w:tc>
          <w:tcPr>
            <w:tcW w:w="1138" w:type="dxa"/>
          </w:tcPr>
          <w:p w14:paraId="4BFBA48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0FE312F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55ADA8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597F511A" w14:textId="38A298E8" w:rsidR="001B3D94" w:rsidRPr="00DB3557" w:rsidRDefault="00F672F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Cf SC0</w:t>
            </w:r>
          </w:p>
        </w:tc>
      </w:tr>
      <w:tr w:rsidR="001B3D94" w:rsidRPr="00DB3557" w14:paraId="12F0565E" w14:textId="77777777" w:rsidTr="006C2060">
        <w:trPr>
          <w:cantSplit/>
        </w:trPr>
        <w:tc>
          <w:tcPr>
            <w:tcW w:w="988" w:type="dxa"/>
          </w:tcPr>
          <w:p w14:paraId="2DAA0CF5" w14:textId="0151D4D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0x0170</w:t>
            </w:r>
          </w:p>
        </w:tc>
        <w:tc>
          <w:tcPr>
            <w:tcW w:w="988" w:type="dxa"/>
          </w:tcPr>
          <w:p w14:paraId="2030B3D9" w14:textId="31EDD58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VT2</w:t>
            </w:r>
          </w:p>
        </w:tc>
        <w:tc>
          <w:tcPr>
            <w:tcW w:w="1984" w:type="dxa"/>
          </w:tcPr>
          <w:p w14:paraId="07704E72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Target2</w:t>
            </w:r>
          </w:p>
        </w:tc>
        <w:tc>
          <w:tcPr>
            <w:tcW w:w="1138" w:type="dxa"/>
          </w:tcPr>
          <w:p w14:paraId="563422D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928792E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10BD979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546DCA22" w14:textId="3C65F269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5B35B263" w14:textId="77777777" w:rsidTr="006C2060">
        <w:trPr>
          <w:cantSplit/>
        </w:trPr>
        <w:tc>
          <w:tcPr>
            <w:tcW w:w="988" w:type="dxa"/>
          </w:tcPr>
          <w:p w14:paraId="30F68BC1" w14:textId="3B5F633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0x0174</w:t>
            </w:r>
          </w:p>
        </w:tc>
        <w:tc>
          <w:tcPr>
            <w:tcW w:w="988" w:type="dxa"/>
          </w:tcPr>
          <w:p w14:paraId="292E09B9" w14:textId="1F824E0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VC2</w:t>
            </w:r>
          </w:p>
        </w:tc>
        <w:tc>
          <w:tcPr>
            <w:tcW w:w="1984" w:type="dxa"/>
          </w:tcPr>
          <w:p w14:paraId="6637D32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2</w:t>
            </w:r>
          </w:p>
        </w:tc>
        <w:tc>
          <w:tcPr>
            <w:tcW w:w="1138" w:type="dxa"/>
          </w:tcPr>
          <w:p w14:paraId="3F412767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419176A8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0481D584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4C81761" w14:textId="71B80916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internal</w:t>
            </w:r>
            <w:proofErr w:type="spellEnd"/>
            <w:r w:rsidRPr="00DB3557">
              <w:rPr>
                <w:sz w:val="18"/>
                <w:szCs w:val="18"/>
              </w:rPr>
              <w:t xml:space="preserve"> dev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purposes</w:t>
            </w:r>
            <w:proofErr w:type="spellEnd"/>
          </w:p>
        </w:tc>
      </w:tr>
      <w:tr w:rsidR="001B3D94" w:rsidRPr="00DB3557" w14:paraId="4B93067D" w14:textId="77777777" w:rsidTr="006C2060">
        <w:trPr>
          <w:cantSplit/>
        </w:trPr>
        <w:tc>
          <w:tcPr>
            <w:tcW w:w="988" w:type="dxa"/>
          </w:tcPr>
          <w:p w14:paraId="55E56C4C" w14:textId="556D514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0x0178</w:t>
            </w:r>
          </w:p>
        </w:tc>
        <w:tc>
          <w:tcPr>
            <w:tcW w:w="988" w:type="dxa"/>
          </w:tcPr>
          <w:p w14:paraId="36096B1D" w14:textId="1EA7D60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HVm2</w:t>
            </w:r>
          </w:p>
        </w:tc>
        <w:tc>
          <w:tcPr>
            <w:tcW w:w="1984" w:type="dxa"/>
          </w:tcPr>
          <w:p w14:paraId="225F07A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2</w:t>
            </w:r>
          </w:p>
        </w:tc>
        <w:tc>
          <w:tcPr>
            <w:tcW w:w="1138" w:type="dxa"/>
          </w:tcPr>
          <w:p w14:paraId="592B4B7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6CFAD81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6E41C01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6B73911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DB3557" w14:paraId="295F568F" w14:textId="77777777" w:rsidTr="006C2060">
        <w:trPr>
          <w:cantSplit/>
        </w:trPr>
        <w:tc>
          <w:tcPr>
            <w:tcW w:w="988" w:type="dxa"/>
          </w:tcPr>
          <w:p w14:paraId="7347F1E5" w14:textId="5DD2F29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0x017C</w:t>
            </w:r>
          </w:p>
        </w:tc>
        <w:tc>
          <w:tcPr>
            <w:tcW w:w="988" w:type="dxa"/>
          </w:tcPr>
          <w:p w14:paraId="626CB41D" w14:textId="0C1249A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SC2</w:t>
            </w:r>
          </w:p>
        </w:tc>
        <w:tc>
          <w:tcPr>
            <w:tcW w:w="1984" w:type="dxa"/>
          </w:tcPr>
          <w:p w14:paraId="7F469A0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2</w:t>
            </w:r>
          </w:p>
        </w:tc>
        <w:tc>
          <w:tcPr>
            <w:tcW w:w="1138" w:type="dxa"/>
          </w:tcPr>
          <w:p w14:paraId="0E5FC2F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0AC7654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E85560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7C42CA7F" w14:textId="4E8C1C3C" w:rsidR="001B3D94" w:rsidRPr="00DB3557" w:rsidRDefault="00F672F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Cf SC0</w:t>
            </w:r>
          </w:p>
        </w:tc>
      </w:tr>
      <w:tr w:rsidR="001B3D94" w:rsidRPr="00DB3557" w14:paraId="214D7F2E" w14:textId="77777777" w:rsidTr="006C2060">
        <w:trPr>
          <w:cantSplit/>
        </w:trPr>
        <w:tc>
          <w:tcPr>
            <w:tcW w:w="988" w:type="dxa"/>
          </w:tcPr>
          <w:p w14:paraId="6C5A8CDF" w14:textId="00B2869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0x0180</w:t>
            </w:r>
          </w:p>
        </w:tc>
        <w:tc>
          <w:tcPr>
            <w:tcW w:w="988" w:type="dxa"/>
          </w:tcPr>
          <w:p w14:paraId="49887F7E" w14:textId="7A4B803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VT3</w:t>
            </w:r>
          </w:p>
        </w:tc>
        <w:tc>
          <w:tcPr>
            <w:tcW w:w="1984" w:type="dxa"/>
          </w:tcPr>
          <w:p w14:paraId="148FF2E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Target3</w:t>
            </w:r>
          </w:p>
        </w:tc>
        <w:tc>
          <w:tcPr>
            <w:tcW w:w="1138" w:type="dxa"/>
          </w:tcPr>
          <w:p w14:paraId="16D1578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7817239D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2ABE34E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5DFF2C25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3ABB896E" w14:textId="77777777" w:rsidTr="006C2060">
        <w:trPr>
          <w:cantSplit/>
        </w:trPr>
        <w:tc>
          <w:tcPr>
            <w:tcW w:w="988" w:type="dxa"/>
          </w:tcPr>
          <w:p w14:paraId="3FA6B663" w14:textId="5BE23DF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0x0184</w:t>
            </w:r>
          </w:p>
        </w:tc>
        <w:tc>
          <w:tcPr>
            <w:tcW w:w="988" w:type="dxa"/>
          </w:tcPr>
          <w:p w14:paraId="3514C53A" w14:textId="43A598D1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VC3</w:t>
            </w:r>
          </w:p>
        </w:tc>
        <w:tc>
          <w:tcPr>
            <w:tcW w:w="1984" w:type="dxa"/>
          </w:tcPr>
          <w:p w14:paraId="78DF20C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3</w:t>
            </w:r>
          </w:p>
        </w:tc>
        <w:tc>
          <w:tcPr>
            <w:tcW w:w="1138" w:type="dxa"/>
          </w:tcPr>
          <w:p w14:paraId="54545EC8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43C50C34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7971EFCB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333CB369" w14:textId="4A1DE923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internal</w:t>
            </w:r>
            <w:proofErr w:type="spellEnd"/>
            <w:r w:rsidRPr="00DB3557">
              <w:rPr>
                <w:sz w:val="18"/>
                <w:szCs w:val="18"/>
              </w:rPr>
              <w:t xml:space="preserve"> dev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purposes</w:t>
            </w:r>
            <w:proofErr w:type="spellEnd"/>
          </w:p>
        </w:tc>
      </w:tr>
      <w:tr w:rsidR="001B3D94" w:rsidRPr="00DB3557" w14:paraId="6B62D5AC" w14:textId="77777777" w:rsidTr="006C2060">
        <w:trPr>
          <w:cantSplit/>
        </w:trPr>
        <w:tc>
          <w:tcPr>
            <w:tcW w:w="988" w:type="dxa"/>
          </w:tcPr>
          <w:p w14:paraId="6543EE5D" w14:textId="1170619D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0x0188</w:t>
            </w:r>
          </w:p>
        </w:tc>
        <w:tc>
          <w:tcPr>
            <w:tcW w:w="988" w:type="dxa"/>
          </w:tcPr>
          <w:p w14:paraId="479402F9" w14:textId="4FFC3A8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HVm3</w:t>
            </w:r>
          </w:p>
        </w:tc>
        <w:tc>
          <w:tcPr>
            <w:tcW w:w="1984" w:type="dxa"/>
          </w:tcPr>
          <w:p w14:paraId="1442E54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3</w:t>
            </w:r>
          </w:p>
        </w:tc>
        <w:tc>
          <w:tcPr>
            <w:tcW w:w="1138" w:type="dxa"/>
          </w:tcPr>
          <w:p w14:paraId="0B2D4921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635B23B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3A76348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63CA852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DB3557" w14:paraId="0FA4B8CE" w14:textId="77777777" w:rsidTr="006C2060">
        <w:trPr>
          <w:cantSplit/>
        </w:trPr>
        <w:tc>
          <w:tcPr>
            <w:tcW w:w="988" w:type="dxa"/>
          </w:tcPr>
          <w:p w14:paraId="2C3CC6B5" w14:textId="1F5D6F0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0x018C</w:t>
            </w:r>
          </w:p>
        </w:tc>
        <w:tc>
          <w:tcPr>
            <w:tcW w:w="988" w:type="dxa"/>
          </w:tcPr>
          <w:p w14:paraId="49AC23A4" w14:textId="50D4935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SC3</w:t>
            </w:r>
          </w:p>
        </w:tc>
        <w:tc>
          <w:tcPr>
            <w:tcW w:w="1984" w:type="dxa"/>
          </w:tcPr>
          <w:p w14:paraId="6BE023A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3</w:t>
            </w:r>
          </w:p>
        </w:tc>
        <w:tc>
          <w:tcPr>
            <w:tcW w:w="1138" w:type="dxa"/>
          </w:tcPr>
          <w:p w14:paraId="77C900F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753767A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6990AD8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6E5D62D0" w14:textId="70241205" w:rsidR="001B3D94" w:rsidRPr="00DB3557" w:rsidRDefault="00F672F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Cf SC0</w:t>
            </w:r>
          </w:p>
        </w:tc>
      </w:tr>
      <w:tr w:rsidR="001B3D94" w:rsidRPr="00DB3557" w14:paraId="68049382" w14:textId="77777777" w:rsidTr="006C2060">
        <w:trPr>
          <w:cantSplit/>
        </w:trPr>
        <w:tc>
          <w:tcPr>
            <w:tcW w:w="988" w:type="dxa"/>
          </w:tcPr>
          <w:p w14:paraId="39B89895" w14:textId="22C247B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A</w:t>
            </w:r>
            <w:r w:rsidRPr="00DB3557">
              <w:rPr>
                <w:b/>
                <w:bCs/>
                <w:sz w:val="18"/>
                <w:szCs w:val="18"/>
              </w:rPr>
              <w:t>0</w:t>
            </w:r>
          </w:p>
        </w:tc>
        <w:tc>
          <w:tcPr>
            <w:tcW w:w="988" w:type="dxa"/>
          </w:tcPr>
          <w:p w14:paraId="3D527866" w14:textId="386D2CD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VT4</w:t>
            </w:r>
          </w:p>
        </w:tc>
        <w:tc>
          <w:tcPr>
            <w:tcW w:w="1984" w:type="dxa"/>
          </w:tcPr>
          <w:p w14:paraId="1FE1B86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Target4</w:t>
            </w:r>
          </w:p>
        </w:tc>
        <w:tc>
          <w:tcPr>
            <w:tcW w:w="1138" w:type="dxa"/>
          </w:tcPr>
          <w:p w14:paraId="37D2B54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29817362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6634437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7E0D8718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7939B424" w14:textId="77777777" w:rsidTr="006C2060">
        <w:trPr>
          <w:cantSplit/>
        </w:trPr>
        <w:tc>
          <w:tcPr>
            <w:tcW w:w="988" w:type="dxa"/>
          </w:tcPr>
          <w:p w14:paraId="32D16121" w14:textId="47555DE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A</w:t>
            </w:r>
            <w:r w:rsidRPr="00DB3557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988" w:type="dxa"/>
          </w:tcPr>
          <w:p w14:paraId="129BE2BB" w14:textId="4AC46B90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VC4</w:t>
            </w:r>
          </w:p>
        </w:tc>
        <w:tc>
          <w:tcPr>
            <w:tcW w:w="1984" w:type="dxa"/>
          </w:tcPr>
          <w:p w14:paraId="0155E71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4</w:t>
            </w:r>
          </w:p>
        </w:tc>
        <w:tc>
          <w:tcPr>
            <w:tcW w:w="1138" w:type="dxa"/>
          </w:tcPr>
          <w:p w14:paraId="51F9D88F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78F5D570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0A0A34AF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75773503" w14:textId="3D4D07B1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internal</w:t>
            </w:r>
            <w:proofErr w:type="spellEnd"/>
            <w:r w:rsidRPr="00DB3557">
              <w:rPr>
                <w:sz w:val="18"/>
                <w:szCs w:val="18"/>
              </w:rPr>
              <w:t xml:space="preserve"> dev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purposes</w:t>
            </w:r>
            <w:proofErr w:type="spellEnd"/>
          </w:p>
        </w:tc>
      </w:tr>
      <w:tr w:rsidR="001B3D94" w:rsidRPr="00DB3557" w14:paraId="107EE4DC" w14:textId="77777777" w:rsidTr="006C2060">
        <w:trPr>
          <w:cantSplit/>
        </w:trPr>
        <w:tc>
          <w:tcPr>
            <w:tcW w:w="988" w:type="dxa"/>
          </w:tcPr>
          <w:p w14:paraId="6ADF2BB1" w14:textId="5C297CD7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A</w:t>
            </w:r>
            <w:r w:rsidRPr="00DB3557">
              <w:rPr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988" w:type="dxa"/>
          </w:tcPr>
          <w:p w14:paraId="35C0B341" w14:textId="20BAB05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HVm4</w:t>
            </w:r>
          </w:p>
        </w:tc>
        <w:tc>
          <w:tcPr>
            <w:tcW w:w="1984" w:type="dxa"/>
          </w:tcPr>
          <w:p w14:paraId="3CA986E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4</w:t>
            </w:r>
          </w:p>
        </w:tc>
        <w:tc>
          <w:tcPr>
            <w:tcW w:w="1138" w:type="dxa"/>
          </w:tcPr>
          <w:p w14:paraId="6B2BB848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0749943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2CC72DB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7030858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DB3557" w14:paraId="6959BE66" w14:textId="77777777" w:rsidTr="006C2060">
        <w:trPr>
          <w:cantSplit/>
        </w:trPr>
        <w:tc>
          <w:tcPr>
            <w:tcW w:w="988" w:type="dxa"/>
          </w:tcPr>
          <w:p w14:paraId="13BA0142" w14:textId="2F6D9979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A</w:t>
            </w:r>
            <w:r w:rsidRPr="00DB3557">
              <w:rPr>
                <w:b/>
                <w:bCs/>
                <w:sz w:val="18"/>
                <w:szCs w:val="18"/>
              </w:rPr>
              <w:t>C</w:t>
            </w:r>
          </w:p>
        </w:tc>
        <w:tc>
          <w:tcPr>
            <w:tcW w:w="988" w:type="dxa"/>
          </w:tcPr>
          <w:p w14:paraId="6F1E7F8C" w14:textId="2B18E23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SC4</w:t>
            </w:r>
          </w:p>
        </w:tc>
        <w:tc>
          <w:tcPr>
            <w:tcW w:w="1984" w:type="dxa"/>
          </w:tcPr>
          <w:p w14:paraId="000FFD7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4</w:t>
            </w:r>
          </w:p>
        </w:tc>
        <w:tc>
          <w:tcPr>
            <w:tcW w:w="1138" w:type="dxa"/>
          </w:tcPr>
          <w:p w14:paraId="24F8090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5A7E175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32532EE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3C3C1E0D" w14:textId="32D43D0F" w:rsidR="001B3D94" w:rsidRPr="00DB3557" w:rsidRDefault="00F672F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Cf SC0</w:t>
            </w:r>
          </w:p>
        </w:tc>
      </w:tr>
      <w:tr w:rsidR="001B3D94" w:rsidRPr="00DB3557" w14:paraId="6ECFB53E" w14:textId="77777777" w:rsidTr="006C2060">
        <w:trPr>
          <w:cantSplit/>
        </w:trPr>
        <w:tc>
          <w:tcPr>
            <w:tcW w:w="988" w:type="dxa"/>
          </w:tcPr>
          <w:p w14:paraId="5A2347B8" w14:textId="57D9CB8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B</w:t>
            </w:r>
            <w:r w:rsidRPr="00DB3557">
              <w:rPr>
                <w:b/>
                <w:bCs/>
                <w:sz w:val="18"/>
                <w:szCs w:val="18"/>
              </w:rPr>
              <w:t>0</w:t>
            </w:r>
          </w:p>
        </w:tc>
        <w:tc>
          <w:tcPr>
            <w:tcW w:w="988" w:type="dxa"/>
          </w:tcPr>
          <w:p w14:paraId="32EA3B8D" w14:textId="7A2CB5E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VT5</w:t>
            </w:r>
          </w:p>
        </w:tc>
        <w:tc>
          <w:tcPr>
            <w:tcW w:w="1984" w:type="dxa"/>
          </w:tcPr>
          <w:p w14:paraId="5EFB6AA9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Target5</w:t>
            </w:r>
          </w:p>
        </w:tc>
        <w:tc>
          <w:tcPr>
            <w:tcW w:w="1138" w:type="dxa"/>
          </w:tcPr>
          <w:p w14:paraId="6AABF28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1854F9C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524BF09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465966F6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49DEA34A" w14:textId="77777777" w:rsidTr="006C2060">
        <w:trPr>
          <w:cantSplit/>
        </w:trPr>
        <w:tc>
          <w:tcPr>
            <w:tcW w:w="988" w:type="dxa"/>
          </w:tcPr>
          <w:p w14:paraId="442418ED" w14:textId="0F31683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B</w:t>
            </w:r>
            <w:r w:rsidRPr="00DB3557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988" w:type="dxa"/>
          </w:tcPr>
          <w:p w14:paraId="31690F79" w14:textId="2F3E2555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VC5</w:t>
            </w:r>
          </w:p>
        </w:tc>
        <w:tc>
          <w:tcPr>
            <w:tcW w:w="1984" w:type="dxa"/>
          </w:tcPr>
          <w:p w14:paraId="268369D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5</w:t>
            </w:r>
          </w:p>
        </w:tc>
        <w:tc>
          <w:tcPr>
            <w:tcW w:w="1138" w:type="dxa"/>
          </w:tcPr>
          <w:p w14:paraId="53DFDA43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4DC51834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1D3E50E5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1D510FFA" w14:textId="0665B6DC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internal</w:t>
            </w:r>
            <w:proofErr w:type="spellEnd"/>
            <w:r w:rsidRPr="00DB3557">
              <w:rPr>
                <w:sz w:val="18"/>
                <w:szCs w:val="18"/>
              </w:rPr>
              <w:t xml:space="preserve"> dev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purposes</w:t>
            </w:r>
            <w:proofErr w:type="spellEnd"/>
          </w:p>
        </w:tc>
      </w:tr>
      <w:tr w:rsidR="001B3D94" w:rsidRPr="00DB3557" w14:paraId="0E0063C6" w14:textId="77777777" w:rsidTr="006C2060">
        <w:trPr>
          <w:cantSplit/>
        </w:trPr>
        <w:tc>
          <w:tcPr>
            <w:tcW w:w="988" w:type="dxa"/>
          </w:tcPr>
          <w:p w14:paraId="372F4EE7" w14:textId="71762D2F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B</w:t>
            </w:r>
            <w:r w:rsidRPr="00DB3557">
              <w:rPr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988" w:type="dxa"/>
          </w:tcPr>
          <w:p w14:paraId="7D2B33EF" w14:textId="531917EC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HVm5</w:t>
            </w:r>
          </w:p>
        </w:tc>
        <w:tc>
          <w:tcPr>
            <w:tcW w:w="1984" w:type="dxa"/>
          </w:tcPr>
          <w:p w14:paraId="7D7440C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5</w:t>
            </w:r>
          </w:p>
        </w:tc>
        <w:tc>
          <w:tcPr>
            <w:tcW w:w="1138" w:type="dxa"/>
          </w:tcPr>
          <w:p w14:paraId="02227B3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7FDD96B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72EBCAF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5AD73B0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DB3557" w14:paraId="5709803D" w14:textId="77777777" w:rsidTr="006C2060">
        <w:trPr>
          <w:cantSplit/>
        </w:trPr>
        <w:tc>
          <w:tcPr>
            <w:tcW w:w="988" w:type="dxa"/>
          </w:tcPr>
          <w:p w14:paraId="7AD1F160" w14:textId="53D2C03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B</w:t>
            </w:r>
            <w:r w:rsidRPr="00DB3557">
              <w:rPr>
                <w:b/>
                <w:bCs/>
                <w:sz w:val="18"/>
                <w:szCs w:val="18"/>
              </w:rPr>
              <w:t>C</w:t>
            </w:r>
          </w:p>
        </w:tc>
        <w:tc>
          <w:tcPr>
            <w:tcW w:w="988" w:type="dxa"/>
          </w:tcPr>
          <w:p w14:paraId="40004971" w14:textId="1156A4E3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SC5</w:t>
            </w:r>
          </w:p>
        </w:tc>
        <w:tc>
          <w:tcPr>
            <w:tcW w:w="1984" w:type="dxa"/>
          </w:tcPr>
          <w:p w14:paraId="660E5BD3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5</w:t>
            </w:r>
          </w:p>
        </w:tc>
        <w:tc>
          <w:tcPr>
            <w:tcW w:w="1138" w:type="dxa"/>
          </w:tcPr>
          <w:p w14:paraId="36D5F88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49AD26C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12B51C7A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49121DAE" w14:textId="13372A04" w:rsidR="001B3D94" w:rsidRPr="00DB3557" w:rsidRDefault="00F672F4" w:rsidP="001B3D9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Cf SC0</w:t>
            </w:r>
          </w:p>
        </w:tc>
      </w:tr>
      <w:tr w:rsidR="001B3D94" w:rsidRPr="00DB3557" w14:paraId="38EA877A" w14:textId="77777777" w:rsidTr="006C2060">
        <w:trPr>
          <w:cantSplit/>
        </w:trPr>
        <w:tc>
          <w:tcPr>
            <w:tcW w:w="988" w:type="dxa"/>
          </w:tcPr>
          <w:p w14:paraId="42B152D7" w14:textId="4F38A17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C</w:t>
            </w:r>
            <w:r w:rsidRPr="00DB3557">
              <w:rPr>
                <w:b/>
                <w:bCs/>
                <w:sz w:val="18"/>
                <w:szCs w:val="18"/>
              </w:rPr>
              <w:t>0</w:t>
            </w:r>
          </w:p>
        </w:tc>
        <w:tc>
          <w:tcPr>
            <w:tcW w:w="988" w:type="dxa"/>
          </w:tcPr>
          <w:p w14:paraId="228990CF" w14:textId="5D428DA2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VT6</w:t>
            </w:r>
          </w:p>
        </w:tc>
        <w:tc>
          <w:tcPr>
            <w:tcW w:w="1984" w:type="dxa"/>
          </w:tcPr>
          <w:p w14:paraId="1285173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Target6</w:t>
            </w:r>
          </w:p>
        </w:tc>
        <w:tc>
          <w:tcPr>
            <w:tcW w:w="1138" w:type="dxa"/>
          </w:tcPr>
          <w:p w14:paraId="031F5480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float</w:t>
            </w:r>
            <w:proofErr w:type="spellEnd"/>
            <w:r w:rsidRPr="00DB3557">
              <w:rPr>
                <w:sz w:val="18"/>
                <w:szCs w:val="18"/>
              </w:rPr>
              <w:t xml:space="preserve"> 32 bits</w:t>
            </w:r>
          </w:p>
        </w:tc>
        <w:tc>
          <w:tcPr>
            <w:tcW w:w="1134" w:type="dxa"/>
          </w:tcPr>
          <w:p w14:paraId="63F95650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6F71348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</w:t>
            </w:r>
          </w:p>
        </w:tc>
        <w:tc>
          <w:tcPr>
            <w:tcW w:w="1988" w:type="dxa"/>
          </w:tcPr>
          <w:p w14:paraId="64F8D404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</w:tr>
      <w:tr w:rsidR="001B3D94" w:rsidRPr="00DB3557" w14:paraId="2AA30CE1" w14:textId="77777777" w:rsidTr="006C2060">
        <w:trPr>
          <w:cantSplit/>
        </w:trPr>
        <w:tc>
          <w:tcPr>
            <w:tcW w:w="988" w:type="dxa"/>
          </w:tcPr>
          <w:p w14:paraId="2174B218" w14:textId="35F2975E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C</w:t>
            </w:r>
            <w:r w:rsidRPr="00DB3557"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988" w:type="dxa"/>
          </w:tcPr>
          <w:p w14:paraId="185C2DFC" w14:textId="0844F268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VC6</w:t>
            </w:r>
          </w:p>
        </w:tc>
        <w:tc>
          <w:tcPr>
            <w:tcW w:w="1984" w:type="dxa"/>
          </w:tcPr>
          <w:p w14:paraId="235CEE2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Voltage Coefficient 6</w:t>
            </w:r>
          </w:p>
        </w:tc>
        <w:tc>
          <w:tcPr>
            <w:tcW w:w="1138" w:type="dxa"/>
          </w:tcPr>
          <w:p w14:paraId="1C5497A2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134" w:type="dxa"/>
          </w:tcPr>
          <w:p w14:paraId="7449ED3A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989" w:type="dxa"/>
          </w:tcPr>
          <w:p w14:paraId="531EBFEF" w14:textId="77777777" w:rsidR="001B3D94" w:rsidRPr="00DB3557" w:rsidRDefault="001B3D94" w:rsidP="001B3D94">
            <w:pPr>
              <w:rPr>
                <w:sz w:val="18"/>
                <w:szCs w:val="18"/>
              </w:rPr>
            </w:pPr>
          </w:p>
        </w:tc>
        <w:tc>
          <w:tcPr>
            <w:tcW w:w="1988" w:type="dxa"/>
          </w:tcPr>
          <w:p w14:paraId="2A9ED6CC" w14:textId="2C1DBF66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internal</w:t>
            </w:r>
            <w:proofErr w:type="spellEnd"/>
            <w:r w:rsidRPr="00DB3557">
              <w:rPr>
                <w:sz w:val="18"/>
                <w:szCs w:val="18"/>
              </w:rPr>
              <w:t xml:space="preserve"> dev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 w:rsidRPr="00DB3557">
              <w:rPr>
                <w:sz w:val="18"/>
                <w:szCs w:val="18"/>
              </w:rPr>
              <w:t>purposes</w:t>
            </w:r>
            <w:proofErr w:type="spellEnd"/>
          </w:p>
        </w:tc>
      </w:tr>
      <w:tr w:rsidR="001B3D94" w:rsidRPr="00DB3557" w14:paraId="7FBBE4B0" w14:textId="77777777" w:rsidTr="006C2060">
        <w:trPr>
          <w:cantSplit/>
        </w:trPr>
        <w:tc>
          <w:tcPr>
            <w:tcW w:w="988" w:type="dxa"/>
          </w:tcPr>
          <w:p w14:paraId="18EC6453" w14:textId="1257B2DA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C</w:t>
            </w:r>
            <w:r w:rsidRPr="00DB3557">
              <w:rPr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988" w:type="dxa"/>
          </w:tcPr>
          <w:p w14:paraId="4C31D321" w14:textId="1CDF1B8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HVm6</w:t>
            </w:r>
          </w:p>
        </w:tc>
        <w:tc>
          <w:tcPr>
            <w:tcW w:w="1984" w:type="dxa"/>
          </w:tcPr>
          <w:p w14:paraId="2E7D6617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proofErr w:type="spellStart"/>
            <w:r w:rsidRPr="00DB3557">
              <w:rPr>
                <w:sz w:val="18"/>
                <w:szCs w:val="18"/>
              </w:rPr>
              <w:t>Mean</w:t>
            </w:r>
            <w:proofErr w:type="spellEnd"/>
            <w:r w:rsidRPr="00DB3557">
              <w:rPr>
                <w:sz w:val="18"/>
                <w:szCs w:val="18"/>
              </w:rPr>
              <w:t xml:space="preserve"> High Voltage 6</w:t>
            </w:r>
          </w:p>
        </w:tc>
        <w:tc>
          <w:tcPr>
            <w:tcW w:w="1138" w:type="dxa"/>
          </w:tcPr>
          <w:p w14:paraId="0983E7EB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2464D746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4BA3550C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mV</w:t>
            </w:r>
          </w:p>
        </w:tc>
        <w:tc>
          <w:tcPr>
            <w:tcW w:w="1988" w:type="dxa"/>
          </w:tcPr>
          <w:p w14:paraId="5402852D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 ~10 sec time</w:t>
            </w:r>
          </w:p>
        </w:tc>
      </w:tr>
      <w:tr w:rsidR="001B3D94" w:rsidRPr="00394CD5" w14:paraId="7F4E3EC9" w14:textId="77777777" w:rsidTr="006C2060">
        <w:trPr>
          <w:cantSplit/>
        </w:trPr>
        <w:tc>
          <w:tcPr>
            <w:tcW w:w="988" w:type="dxa"/>
          </w:tcPr>
          <w:p w14:paraId="64CFABAA" w14:textId="2A44DB5F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0x01</w:t>
            </w:r>
            <w:r w:rsidR="00FD23DC">
              <w:rPr>
                <w:b/>
                <w:bCs/>
                <w:sz w:val="18"/>
                <w:szCs w:val="18"/>
              </w:rPr>
              <w:t>C</w:t>
            </w:r>
            <w:r w:rsidRPr="00DB3557">
              <w:rPr>
                <w:b/>
                <w:bCs/>
                <w:sz w:val="18"/>
                <w:szCs w:val="18"/>
              </w:rPr>
              <w:t>C</w:t>
            </w:r>
          </w:p>
        </w:tc>
        <w:tc>
          <w:tcPr>
            <w:tcW w:w="988" w:type="dxa"/>
          </w:tcPr>
          <w:p w14:paraId="66412FDE" w14:textId="7A53FFCB" w:rsidR="001B3D94" w:rsidRPr="00DB3557" w:rsidRDefault="001B3D94" w:rsidP="001B3D94">
            <w:pPr>
              <w:rPr>
                <w:b/>
                <w:bCs/>
                <w:sz w:val="18"/>
                <w:szCs w:val="18"/>
              </w:rPr>
            </w:pPr>
            <w:r w:rsidRPr="00DB3557">
              <w:rPr>
                <w:b/>
                <w:bCs/>
                <w:sz w:val="18"/>
                <w:szCs w:val="18"/>
              </w:rPr>
              <w:t>SC6</w:t>
            </w:r>
          </w:p>
        </w:tc>
        <w:tc>
          <w:tcPr>
            <w:tcW w:w="1984" w:type="dxa"/>
          </w:tcPr>
          <w:p w14:paraId="6DD64245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 xml:space="preserve">Switch </w:t>
            </w:r>
            <w:proofErr w:type="spellStart"/>
            <w:r w:rsidRPr="00DB3557">
              <w:rPr>
                <w:sz w:val="18"/>
                <w:szCs w:val="18"/>
              </w:rPr>
              <w:t>Current</w:t>
            </w:r>
            <w:proofErr w:type="spellEnd"/>
            <w:r w:rsidRPr="00DB3557">
              <w:rPr>
                <w:sz w:val="18"/>
                <w:szCs w:val="18"/>
              </w:rPr>
              <w:t xml:space="preserve"> 6</w:t>
            </w:r>
          </w:p>
        </w:tc>
        <w:tc>
          <w:tcPr>
            <w:tcW w:w="1138" w:type="dxa"/>
          </w:tcPr>
          <w:p w14:paraId="106A58AE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int32</w:t>
            </w:r>
          </w:p>
        </w:tc>
        <w:tc>
          <w:tcPr>
            <w:tcW w:w="1134" w:type="dxa"/>
          </w:tcPr>
          <w:p w14:paraId="5AD8C834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Read</w:t>
            </w:r>
          </w:p>
        </w:tc>
        <w:tc>
          <w:tcPr>
            <w:tcW w:w="989" w:type="dxa"/>
          </w:tcPr>
          <w:p w14:paraId="4985472F" w14:textId="77777777" w:rsidR="001B3D94" w:rsidRPr="00DB3557" w:rsidRDefault="001B3D94" w:rsidP="001B3D94">
            <w:pPr>
              <w:rPr>
                <w:sz w:val="18"/>
                <w:szCs w:val="18"/>
              </w:rPr>
            </w:pPr>
            <w:r w:rsidRPr="00DB3557">
              <w:rPr>
                <w:sz w:val="18"/>
                <w:szCs w:val="18"/>
              </w:rPr>
              <w:t>-</w:t>
            </w:r>
          </w:p>
        </w:tc>
        <w:tc>
          <w:tcPr>
            <w:tcW w:w="1988" w:type="dxa"/>
          </w:tcPr>
          <w:p w14:paraId="1908BD2E" w14:textId="0E403667" w:rsidR="001B3D94" w:rsidRPr="00DB3557" w:rsidRDefault="00F672F4" w:rsidP="001B3D94">
            <w:pPr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</w:rPr>
              <w:t>Cf SC0</w:t>
            </w:r>
          </w:p>
        </w:tc>
      </w:tr>
    </w:tbl>
    <w:p w14:paraId="6EB3DA80" w14:textId="77777777" w:rsidR="00E84309" w:rsidRPr="00E84309" w:rsidRDefault="00E84309" w:rsidP="00E84309">
      <w:pPr>
        <w:rPr>
          <w:lang w:val="en-GB"/>
        </w:rPr>
      </w:pPr>
    </w:p>
    <w:sectPr w:rsidR="00E84309" w:rsidRPr="00E84309" w:rsidSect="00C17999">
      <w:headerReference w:type="default" r:id="rId11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8CE99F" w14:textId="77777777" w:rsidR="00125AB7" w:rsidRDefault="00125AB7" w:rsidP="00831565">
      <w:pPr>
        <w:spacing w:after="0" w:line="240" w:lineRule="auto"/>
      </w:pPr>
      <w:r>
        <w:separator/>
      </w:r>
    </w:p>
  </w:endnote>
  <w:endnote w:type="continuationSeparator" w:id="0">
    <w:p w14:paraId="637879D1" w14:textId="77777777" w:rsidR="00125AB7" w:rsidRDefault="00125AB7" w:rsidP="008315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 Medium">
    <w:altName w:val="Arial"/>
    <w:charset w:val="4D"/>
    <w:family w:val="swiss"/>
    <w:pitch w:val="variable"/>
    <w:sig w:usb0="A00002FF" w:usb1="5000205B" w:usb2="00000002" w:usb3="00000000" w:csb0="0000009B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ourier">
    <w:panose1 w:val="02070409020205020404"/>
    <w:charset w:val="00"/>
    <w:family w:val="auto"/>
    <w:notTrueType/>
    <w:pitch w:val="variable"/>
    <w:sig w:usb0="00000003" w:usb1="00000000" w:usb2="00000000" w:usb3="00000000" w:csb0="00000001" w:csb1="00000000"/>
  </w:font>
  <w:font w:name="GandhiSerif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C13994" w14:textId="77777777" w:rsidR="00125AB7" w:rsidRDefault="00125AB7" w:rsidP="00831565">
      <w:pPr>
        <w:spacing w:after="0" w:line="240" w:lineRule="auto"/>
      </w:pPr>
      <w:r>
        <w:separator/>
      </w:r>
    </w:p>
  </w:footnote>
  <w:footnote w:type="continuationSeparator" w:id="0">
    <w:p w14:paraId="19167100" w14:textId="77777777" w:rsidR="00125AB7" w:rsidRDefault="00125AB7" w:rsidP="008315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432E9" w14:textId="52560E6E" w:rsidR="0000497F" w:rsidRDefault="0000497F" w:rsidP="00082945">
    <w:pPr>
      <w:pStyle w:val="Corps"/>
      <w:rPr>
        <w:rFonts w:ascii="Helvetica Neue Medium" w:hAnsi="Helvetica Neue Medium"/>
        <w:color w:val="FFFFFF"/>
      </w:rPr>
    </w:pPr>
  </w:p>
  <w:p w14:paraId="48FC19EE" w14:textId="77777777" w:rsidR="0000497F" w:rsidRDefault="0000497F" w:rsidP="00082945">
    <w:pPr>
      <w:pStyle w:val="Corps"/>
      <w:rPr>
        <w:rFonts w:ascii="Helvetica Neue Medium" w:hAnsi="Helvetica Neue Medium"/>
        <w:color w:val="FFFFFF"/>
      </w:rPr>
    </w:pPr>
  </w:p>
  <w:tbl>
    <w:tblPr>
      <w:tblStyle w:val="Grilledutableau"/>
      <w:tblW w:w="9067" w:type="dxa"/>
      <w:tblLook w:val="04A0" w:firstRow="1" w:lastRow="0" w:firstColumn="1" w:lastColumn="0" w:noHBand="0" w:noVBand="1"/>
    </w:tblPr>
    <w:tblGrid>
      <w:gridCol w:w="1430"/>
      <w:gridCol w:w="1609"/>
      <w:gridCol w:w="3000"/>
      <w:gridCol w:w="3028"/>
    </w:tblGrid>
    <w:tr w:rsidR="0000497F" w:rsidRPr="00422210" w14:paraId="6DEA7456" w14:textId="77777777" w:rsidTr="00780C14">
      <w:tc>
        <w:tcPr>
          <w:tcW w:w="1430" w:type="dxa"/>
          <w:vMerge w:val="restart"/>
          <w:vAlign w:val="center"/>
        </w:tcPr>
        <w:p w14:paraId="64A65ABB" w14:textId="5A67D4FD" w:rsidR="0000497F" w:rsidRDefault="0000497F" w:rsidP="00422210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jc w:val="center"/>
            <w:rPr>
              <w:rFonts w:ascii="Helvetica Neue Medium" w:hAnsi="Helvetica Neue Medium"/>
              <w:color w:val="FFFFFF"/>
            </w:rPr>
          </w:pPr>
          <w:r>
            <w:rPr>
              <w:noProof/>
            </w:rPr>
            <w:drawing>
              <wp:inline distT="0" distB="0" distL="0" distR="0" wp14:anchorId="5C62D66F" wp14:editId="56C94913">
                <wp:extent cx="771398" cy="385406"/>
                <wp:effectExtent l="0" t="0" r="0" b="0"/>
                <wp:docPr id="1" name="officeArt object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3741828" name=""/>
                        <pic:cNvPicPr>
                          <a:picLocks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398" cy="38540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00" w:type="dxa"/>
          <w:vMerge w:val="restart"/>
          <w:vAlign w:val="center"/>
        </w:tcPr>
        <w:p w14:paraId="5CF3A960" w14:textId="4E1EC630" w:rsidR="0000497F" w:rsidRDefault="0000497F" w:rsidP="00422210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jc w:val="center"/>
            <w:rPr>
              <w:rFonts w:ascii="Helvetica Neue Medium" w:hAnsi="Helvetica Neue Medium"/>
              <w:color w:val="FFFFFF"/>
            </w:rPr>
          </w:pPr>
          <w:r>
            <w:rPr>
              <w:noProof/>
            </w:rPr>
            <w:drawing>
              <wp:inline distT="0" distB="0" distL="0" distR="0" wp14:anchorId="0DA60FC2" wp14:editId="36B743AB">
                <wp:extent cx="885032" cy="627460"/>
                <wp:effectExtent l="0" t="0" r="0" b="0"/>
                <wp:docPr id="2" name="officeArt object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3741826" name=""/>
                        <pic:cNvPicPr>
                          <a:picLocks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032" cy="627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24" w:type="dxa"/>
        </w:tcPr>
        <w:p w14:paraId="0AB5A1DE" w14:textId="3076BC50" w:rsidR="0000497F" w:rsidRPr="00944E1B" w:rsidRDefault="0000497F" w:rsidP="00944E1B">
          <w:pPr>
            <w:pStyle w:val="Corps"/>
            <w:widowControl/>
            <w:tabs>
              <w:tab w:val="left" w:pos="720"/>
              <w:tab w:val="left" w:pos="1440"/>
              <w:tab w:val="left" w:pos="2160"/>
              <w:tab w:val="left" w:pos="2880"/>
            </w:tabs>
            <w:jc w:val="center"/>
          </w:pPr>
          <w:r>
            <w:rPr>
              <w:rStyle w:val="Aucun"/>
              <w:b/>
              <w:bCs/>
              <w:sz w:val="22"/>
              <w:szCs w:val="22"/>
            </w:rPr>
            <w:t xml:space="preserve">MST-CAM / </w:t>
          </w:r>
          <w:proofErr w:type="spellStart"/>
          <w:r>
            <w:rPr>
              <w:rStyle w:val="Aucun"/>
              <w:b/>
              <w:bCs/>
              <w:sz w:val="22"/>
              <w:szCs w:val="22"/>
            </w:rPr>
            <w:t>NectarCAM</w:t>
          </w:r>
          <w:proofErr w:type="spellEnd"/>
        </w:p>
      </w:tc>
      <w:tc>
        <w:tcPr>
          <w:tcW w:w="3113" w:type="dxa"/>
          <w:vMerge w:val="restart"/>
        </w:tcPr>
        <w:p w14:paraId="74245012" w14:textId="179DD700" w:rsidR="0000497F" w:rsidRDefault="0000497F" w:rsidP="00422210">
          <w:pPr>
            <w:pStyle w:val="Corps"/>
            <w:tabs>
              <w:tab w:val="right" w:pos="3899"/>
            </w:tabs>
            <w:spacing w:before="120" w:after="40"/>
            <w:ind w:left="533" w:hanging="533"/>
            <w:rPr>
              <w:rStyle w:val="Aucun"/>
              <w:b/>
              <w:bCs/>
              <w:sz w:val="20"/>
              <w:szCs w:val="20"/>
            </w:rPr>
          </w:pPr>
          <w:r>
            <w:rPr>
              <w:rStyle w:val="Aucun"/>
              <w:b/>
              <w:bCs/>
              <w:sz w:val="20"/>
              <w:szCs w:val="20"/>
            </w:rPr>
            <w:t>Ref. :</w:t>
          </w:r>
          <w:r>
            <w:rPr>
              <w:rStyle w:val="Aucun"/>
              <w:b/>
              <w:bCs/>
              <w:sz w:val="20"/>
              <w:szCs w:val="20"/>
            </w:rPr>
            <w:tab/>
            <w:t>XXXXX</w:t>
          </w:r>
        </w:p>
        <w:p w14:paraId="3020C690" w14:textId="77777777" w:rsidR="0000497F" w:rsidRDefault="0000497F" w:rsidP="00422210">
          <w:pPr>
            <w:pStyle w:val="Corps"/>
            <w:spacing w:before="20" w:after="40"/>
            <w:ind w:left="533" w:hanging="533"/>
            <w:rPr>
              <w:rStyle w:val="Aucun"/>
              <w:b/>
              <w:bCs/>
              <w:sz w:val="20"/>
              <w:szCs w:val="20"/>
            </w:rPr>
          </w:pPr>
          <w:r>
            <w:rPr>
              <w:rStyle w:val="Aucun"/>
              <w:b/>
              <w:bCs/>
              <w:sz w:val="20"/>
              <w:szCs w:val="20"/>
            </w:rPr>
            <w:t xml:space="preserve">Ed. : </w:t>
          </w:r>
          <w:r>
            <w:rPr>
              <w:rStyle w:val="Aucun"/>
              <w:b/>
              <w:bCs/>
              <w:sz w:val="20"/>
              <w:szCs w:val="20"/>
            </w:rPr>
            <w:tab/>
            <w:t xml:space="preserve">0  </w:t>
          </w:r>
        </w:p>
        <w:p w14:paraId="746E5E3F" w14:textId="133C3AE2" w:rsidR="0000497F" w:rsidRDefault="0000497F" w:rsidP="00422210">
          <w:pPr>
            <w:pStyle w:val="Corps"/>
            <w:spacing w:before="20" w:after="40"/>
            <w:ind w:left="533" w:hanging="533"/>
            <w:rPr>
              <w:rStyle w:val="Aucun"/>
              <w:b/>
              <w:bCs/>
              <w:sz w:val="20"/>
              <w:szCs w:val="20"/>
            </w:rPr>
          </w:pPr>
          <w:r>
            <w:rPr>
              <w:rStyle w:val="Aucun"/>
              <w:b/>
              <w:bCs/>
              <w:sz w:val="20"/>
              <w:szCs w:val="20"/>
            </w:rPr>
            <w:t>Rev. :  1</w:t>
          </w:r>
        </w:p>
        <w:p w14:paraId="750F7AE4" w14:textId="3C24002C" w:rsidR="0000497F" w:rsidRPr="00422210" w:rsidRDefault="0000497F" w:rsidP="00422210">
          <w:pPr>
            <w:pStyle w:val="Corps"/>
            <w:tabs>
              <w:tab w:val="right" w:pos="3069"/>
            </w:tabs>
            <w:spacing w:after="120"/>
            <w:ind w:left="533" w:hanging="533"/>
            <w:rPr>
              <w:lang w:val="en-US"/>
            </w:rPr>
          </w:pPr>
          <w:r w:rsidRPr="005858DB">
            <w:rPr>
              <w:rStyle w:val="Aucun"/>
              <w:b/>
              <w:bCs/>
              <w:sz w:val="20"/>
              <w:szCs w:val="20"/>
            </w:rPr>
            <w:t xml:space="preserve">Date: </w:t>
          </w:r>
          <w:r w:rsidRPr="005858DB">
            <w:rPr>
              <w:rStyle w:val="Aucun"/>
              <w:b/>
              <w:bCs/>
              <w:sz w:val="20"/>
              <w:szCs w:val="20"/>
            </w:rPr>
            <w:tab/>
          </w:r>
          <w:r>
            <w:rPr>
              <w:rStyle w:val="Aucun"/>
              <w:b/>
              <w:bCs/>
              <w:sz w:val="20"/>
              <w:szCs w:val="20"/>
            </w:rPr>
            <w:t>28</w:t>
          </w:r>
          <w:r w:rsidRPr="005858DB">
            <w:rPr>
              <w:rStyle w:val="Aucun"/>
              <w:b/>
              <w:bCs/>
              <w:sz w:val="20"/>
              <w:szCs w:val="20"/>
            </w:rPr>
            <w:t>/</w:t>
          </w:r>
          <w:r>
            <w:rPr>
              <w:rStyle w:val="Aucun"/>
              <w:b/>
              <w:bCs/>
              <w:sz w:val="20"/>
              <w:szCs w:val="20"/>
            </w:rPr>
            <w:t>0</w:t>
          </w:r>
          <w:r w:rsidR="00CD0ED8">
            <w:rPr>
              <w:rStyle w:val="Aucun"/>
              <w:b/>
              <w:bCs/>
              <w:sz w:val="20"/>
              <w:szCs w:val="20"/>
            </w:rPr>
            <w:t>5</w:t>
          </w:r>
          <w:r w:rsidRPr="005858DB">
            <w:rPr>
              <w:rStyle w:val="Aucun"/>
              <w:b/>
              <w:bCs/>
              <w:sz w:val="20"/>
              <w:szCs w:val="20"/>
            </w:rPr>
            <w:t>/202</w:t>
          </w:r>
          <w:r>
            <w:rPr>
              <w:rStyle w:val="Aucun"/>
              <w:b/>
              <w:bCs/>
              <w:sz w:val="20"/>
              <w:szCs w:val="20"/>
            </w:rPr>
            <w:t>5</w:t>
          </w:r>
          <w:r w:rsidRPr="005858DB">
            <w:rPr>
              <w:rStyle w:val="Aucun"/>
              <w:b/>
              <w:bCs/>
              <w:sz w:val="20"/>
              <w:szCs w:val="20"/>
            </w:rPr>
            <w:tab/>
            <w:t xml:space="preserve">Page : </w:t>
          </w:r>
          <w:r>
            <w:rPr>
              <w:rStyle w:val="Aucun"/>
              <w:b/>
              <w:bCs/>
              <w:sz w:val="20"/>
              <w:szCs w:val="20"/>
            </w:rPr>
            <w:fldChar w:fldCharType="begin"/>
          </w:r>
          <w:r w:rsidRPr="005858DB">
            <w:rPr>
              <w:rStyle w:val="Aucun"/>
              <w:b/>
              <w:bCs/>
              <w:sz w:val="20"/>
              <w:szCs w:val="20"/>
            </w:rPr>
            <w:instrText xml:space="preserve"> PAGE </w:instrText>
          </w:r>
          <w:r>
            <w:rPr>
              <w:rStyle w:val="Aucun"/>
              <w:b/>
              <w:bCs/>
              <w:sz w:val="20"/>
              <w:szCs w:val="20"/>
            </w:rPr>
            <w:fldChar w:fldCharType="separate"/>
          </w:r>
          <w:r>
            <w:rPr>
              <w:rStyle w:val="Aucun"/>
              <w:b/>
              <w:bCs/>
              <w:sz w:val="20"/>
              <w:szCs w:val="20"/>
            </w:rPr>
            <w:t>1</w:t>
          </w:r>
          <w:r>
            <w:rPr>
              <w:rStyle w:val="Aucun"/>
              <w:b/>
              <w:bCs/>
              <w:sz w:val="20"/>
              <w:szCs w:val="20"/>
            </w:rPr>
            <w:fldChar w:fldCharType="end"/>
          </w:r>
          <w:r w:rsidRPr="005858DB">
            <w:rPr>
              <w:rStyle w:val="Aucun"/>
              <w:b/>
              <w:bCs/>
              <w:sz w:val="20"/>
              <w:szCs w:val="20"/>
            </w:rPr>
            <w:t>/</w:t>
          </w:r>
          <w:r>
            <w:rPr>
              <w:rStyle w:val="Aucun"/>
              <w:b/>
              <w:bCs/>
              <w:sz w:val="20"/>
              <w:szCs w:val="20"/>
            </w:rPr>
            <w:fldChar w:fldCharType="begin"/>
          </w:r>
          <w:r w:rsidRPr="005858DB">
            <w:rPr>
              <w:rStyle w:val="Aucun"/>
              <w:b/>
              <w:bCs/>
              <w:sz w:val="20"/>
              <w:szCs w:val="20"/>
            </w:rPr>
            <w:instrText xml:space="preserve"> NUMPAGES </w:instrText>
          </w:r>
          <w:r>
            <w:rPr>
              <w:rStyle w:val="Aucun"/>
              <w:b/>
              <w:bCs/>
              <w:sz w:val="20"/>
              <w:szCs w:val="20"/>
            </w:rPr>
            <w:fldChar w:fldCharType="separate"/>
          </w:r>
          <w:r>
            <w:rPr>
              <w:rStyle w:val="Aucun"/>
              <w:b/>
              <w:bCs/>
              <w:sz w:val="20"/>
              <w:szCs w:val="20"/>
            </w:rPr>
            <w:t>9</w:t>
          </w:r>
          <w:r>
            <w:rPr>
              <w:rStyle w:val="Aucun"/>
              <w:b/>
              <w:bCs/>
              <w:sz w:val="20"/>
              <w:szCs w:val="20"/>
            </w:rPr>
            <w:fldChar w:fldCharType="end"/>
          </w:r>
        </w:p>
      </w:tc>
    </w:tr>
    <w:tr w:rsidR="0000497F" w14:paraId="124A6BD7" w14:textId="77777777" w:rsidTr="00780C14">
      <w:tc>
        <w:tcPr>
          <w:tcW w:w="1430" w:type="dxa"/>
          <w:vMerge/>
        </w:tcPr>
        <w:p w14:paraId="567DFCA7" w14:textId="77777777" w:rsidR="0000497F" w:rsidRPr="00422210" w:rsidRDefault="0000497F" w:rsidP="00082945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rPr>
              <w:rFonts w:ascii="Helvetica Neue Medium" w:hAnsi="Helvetica Neue Medium"/>
              <w:color w:val="FFFFFF"/>
              <w:lang w:val="en-GB"/>
            </w:rPr>
          </w:pPr>
        </w:p>
      </w:tc>
      <w:tc>
        <w:tcPr>
          <w:tcW w:w="1400" w:type="dxa"/>
          <w:vMerge/>
        </w:tcPr>
        <w:p w14:paraId="3A5284C9" w14:textId="77777777" w:rsidR="0000497F" w:rsidRPr="00422210" w:rsidRDefault="0000497F" w:rsidP="00082945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rPr>
              <w:rFonts w:ascii="Helvetica Neue Medium" w:hAnsi="Helvetica Neue Medium"/>
              <w:color w:val="FFFFFF"/>
              <w:lang w:val="en-GB"/>
            </w:rPr>
          </w:pPr>
        </w:p>
      </w:tc>
      <w:tc>
        <w:tcPr>
          <w:tcW w:w="3124" w:type="dxa"/>
        </w:tcPr>
        <w:p w14:paraId="0ABCDF00" w14:textId="0923B5B2" w:rsidR="0000497F" w:rsidRPr="00E810DE" w:rsidRDefault="0000497F" w:rsidP="00422210">
          <w:pPr>
            <w:pStyle w:val="Corps"/>
            <w:widowControl/>
            <w:tabs>
              <w:tab w:val="left" w:pos="720"/>
              <w:tab w:val="left" w:pos="1440"/>
              <w:tab w:val="left" w:pos="2160"/>
              <w:tab w:val="left" w:pos="2880"/>
            </w:tabs>
            <w:jc w:val="center"/>
            <w:rPr>
              <w:rFonts w:asciiTheme="minorHAnsi" w:hAnsiTheme="minorHAnsi" w:cstheme="minorHAnsi"/>
              <w:color w:val="FFFFFF"/>
              <w:sz w:val="22"/>
              <w:szCs w:val="22"/>
            </w:rPr>
          </w:pPr>
          <w:r w:rsidRPr="00E810D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Critères d’acceptation de la </w:t>
          </w:r>
          <w:r w:rsidRPr="00780C14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carte </w:t>
          </w:r>
          <w:r w:rsidRPr="00780C14">
            <w:rPr>
              <w:rFonts w:asciiTheme="minorHAnsi" w:hAnsiTheme="minorHAnsi" w:cstheme="minorHAnsi"/>
              <w:i/>
              <w:iCs/>
              <w:sz w:val="22"/>
              <w:szCs w:val="22"/>
            </w:rPr>
            <w:t xml:space="preserve">Interface </w:t>
          </w:r>
          <w:proofErr w:type="spellStart"/>
          <w:r w:rsidRPr="00780C14">
            <w:rPr>
              <w:rFonts w:asciiTheme="minorHAnsi" w:hAnsiTheme="minorHAnsi" w:cstheme="minorHAnsi"/>
              <w:i/>
              <w:iCs/>
              <w:sz w:val="22"/>
              <w:szCs w:val="22"/>
            </w:rPr>
            <w:t>Board</w:t>
          </w:r>
          <w:proofErr w:type="spellEnd"/>
          <w:r>
            <w:rPr>
              <w:rFonts w:asciiTheme="minorHAnsi" w:hAnsiTheme="minorHAnsi" w:cstheme="minorHAnsi"/>
              <w:i/>
              <w:iCs/>
              <w:sz w:val="22"/>
              <w:szCs w:val="22"/>
            </w:rPr>
            <w:t xml:space="preserve"> </w:t>
          </w:r>
          <w:r>
            <w:rPr>
              <w:rFonts w:asciiTheme="minorHAnsi" w:hAnsiTheme="minorHAnsi" w:cstheme="minorHAnsi"/>
              <w:sz w:val="22"/>
              <w:szCs w:val="22"/>
            </w:rPr>
            <w:t>(</w:t>
          </w:r>
          <w:r w:rsidRPr="00E810D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IB</w:t>
          </w:r>
          <w:r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) </w:t>
          </w:r>
          <w:r w:rsidRPr="00E810D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- </w:t>
          </w:r>
          <w:r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B</w:t>
          </w:r>
          <w:r w:rsidRPr="00E810D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anc de </w:t>
          </w:r>
          <w:r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T</w:t>
          </w:r>
          <w:r w:rsidRPr="00E810D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est IB</w:t>
          </w:r>
        </w:p>
      </w:tc>
      <w:tc>
        <w:tcPr>
          <w:tcW w:w="3113" w:type="dxa"/>
          <w:vMerge/>
        </w:tcPr>
        <w:p w14:paraId="0AC3BD86" w14:textId="77777777" w:rsidR="0000497F" w:rsidRDefault="0000497F" w:rsidP="00082945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rPr>
              <w:rFonts w:ascii="Helvetica Neue Medium" w:hAnsi="Helvetica Neue Medium"/>
              <w:color w:val="FFFFFF"/>
            </w:rPr>
          </w:pPr>
        </w:p>
      </w:tc>
    </w:tr>
  </w:tbl>
  <w:p w14:paraId="433C0A91" w14:textId="268A41EB" w:rsidR="0000497F" w:rsidRDefault="0000497F" w:rsidP="00422210">
    <w:pPr>
      <w:pStyle w:val="Corps"/>
      <w:rPr>
        <w:rFonts w:ascii="Helvetica Neue Medium" w:hAnsi="Helvetica Neue Medium"/>
        <w:color w:val="FFFFFF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enum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enum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epuc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4753B17"/>
    <w:multiLevelType w:val="hybridMultilevel"/>
    <w:tmpl w:val="427E3830"/>
    <w:lvl w:ilvl="0" w:tplc="2C16BE9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55A03B2"/>
    <w:multiLevelType w:val="hybridMultilevel"/>
    <w:tmpl w:val="1006F754"/>
    <w:lvl w:ilvl="0" w:tplc="51FE0124">
      <w:start w:val="3"/>
      <w:numFmt w:val="bullet"/>
      <w:lvlText w:val=""/>
      <w:lvlJc w:val="left"/>
      <w:pPr>
        <w:ind w:left="720" w:hanging="360"/>
      </w:pPr>
      <w:rPr>
        <w:rFonts w:ascii="Wingdings" w:eastAsiaTheme="minorHAnsi" w:hAnsi="Wingdings" w:cstheme="minorHAns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5F66D56"/>
    <w:multiLevelType w:val="multilevel"/>
    <w:tmpl w:val="74962B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09040471"/>
    <w:multiLevelType w:val="hybridMultilevel"/>
    <w:tmpl w:val="2A183A86"/>
    <w:lvl w:ilvl="0" w:tplc="221E5A3C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C46096C"/>
    <w:multiLevelType w:val="hybridMultilevel"/>
    <w:tmpl w:val="5C489F2C"/>
    <w:lvl w:ilvl="0" w:tplc="A15E065E">
      <w:start w:val="1"/>
      <w:numFmt w:val="decimal"/>
      <w:lvlText w:val="[EXG#%1]"/>
      <w:lvlJc w:val="left"/>
      <w:pPr>
        <w:ind w:left="720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7510D7"/>
    <w:multiLevelType w:val="hybridMultilevel"/>
    <w:tmpl w:val="14D81BD4"/>
    <w:lvl w:ilvl="0" w:tplc="EDFC9742">
      <w:start w:val="1"/>
      <w:numFmt w:val="decimal"/>
      <w:lvlText w:val="Fig. 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B86B4E"/>
    <w:multiLevelType w:val="hybridMultilevel"/>
    <w:tmpl w:val="1F36C290"/>
    <w:lvl w:ilvl="0" w:tplc="A15E065E">
      <w:start w:val="1"/>
      <w:numFmt w:val="decimal"/>
      <w:lvlText w:val="[EXG#%1]"/>
      <w:lvlJc w:val="left"/>
      <w:pPr>
        <w:ind w:left="720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8D0210"/>
    <w:multiLevelType w:val="hybridMultilevel"/>
    <w:tmpl w:val="4C5E28F0"/>
    <w:lvl w:ilvl="0" w:tplc="CB18D808">
      <w:start w:val="30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911F45"/>
    <w:multiLevelType w:val="hybridMultilevel"/>
    <w:tmpl w:val="C4C44E2C"/>
    <w:lvl w:ilvl="0" w:tplc="D7488CD2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F9032A"/>
    <w:multiLevelType w:val="hybridMultilevel"/>
    <w:tmpl w:val="02D29A60"/>
    <w:lvl w:ilvl="0" w:tplc="3FE6EE72">
      <w:start w:val="1"/>
      <w:numFmt w:val="decimal"/>
      <w:lvlText w:val="tab. 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38F42362"/>
    <w:multiLevelType w:val="hybridMultilevel"/>
    <w:tmpl w:val="CE1460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0D72D63"/>
    <w:multiLevelType w:val="hybridMultilevel"/>
    <w:tmpl w:val="CE1460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4B75625"/>
    <w:multiLevelType w:val="hybridMultilevel"/>
    <w:tmpl w:val="41DACF0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524E1A"/>
    <w:multiLevelType w:val="hybridMultilevel"/>
    <w:tmpl w:val="2BDCDB58"/>
    <w:lvl w:ilvl="0" w:tplc="FE685EFA">
      <w:start w:val="1"/>
      <w:numFmt w:val="decimal"/>
      <w:pStyle w:val="Titre1"/>
      <w:lvlText w:val="%1."/>
      <w:lvlJc w:val="left"/>
      <w:pPr>
        <w:ind w:left="720" w:hanging="360"/>
      </w:pPr>
    </w:lvl>
    <w:lvl w:ilvl="1" w:tplc="5C965CF0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C45B03"/>
    <w:multiLevelType w:val="multilevel"/>
    <w:tmpl w:val="5CC8D4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4AAF5308"/>
    <w:multiLevelType w:val="hybridMultilevel"/>
    <w:tmpl w:val="E2543C76"/>
    <w:lvl w:ilvl="0" w:tplc="A15E065E">
      <w:start w:val="1"/>
      <w:numFmt w:val="decimal"/>
      <w:lvlText w:val="[EXG#%1]"/>
      <w:lvlJc w:val="left"/>
      <w:pPr>
        <w:ind w:left="1440" w:hanging="360"/>
      </w:pPr>
      <w:rPr>
        <w:rFonts w:hint="default"/>
        <w:color w:val="BF8F00" w:themeColor="accent4" w:themeShade="BF"/>
      </w:rPr>
    </w:lvl>
    <w:lvl w:ilvl="1" w:tplc="08090019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06F6A22"/>
    <w:multiLevelType w:val="hybridMultilevel"/>
    <w:tmpl w:val="6708FF10"/>
    <w:lvl w:ilvl="0" w:tplc="A016DD40">
      <w:start w:val="1"/>
      <w:numFmt w:val="decimal"/>
      <w:lvlText w:val="[EXG#%1]"/>
      <w:lvlJc w:val="left"/>
      <w:pPr>
        <w:ind w:left="720" w:hanging="360"/>
      </w:pPr>
      <w:rPr>
        <w:rFonts w:hint="default"/>
        <w:color w:val="2E74B5" w:themeColor="accent5" w:themeShade="BF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1B7E0D"/>
    <w:multiLevelType w:val="hybridMultilevel"/>
    <w:tmpl w:val="AC9EBE30"/>
    <w:lvl w:ilvl="0" w:tplc="B5061BEC">
      <w:start w:val="1"/>
      <w:numFmt w:val="decimal"/>
      <w:lvlText w:val="[EXG#%1]"/>
      <w:lvlJc w:val="left"/>
      <w:pPr>
        <w:ind w:left="720" w:hanging="360"/>
      </w:pPr>
      <w:rPr>
        <w:rFonts w:hint="default"/>
        <w:color w:val="2E74B5" w:themeColor="accent5" w:themeShade="BF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3B656D"/>
    <w:multiLevelType w:val="hybridMultilevel"/>
    <w:tmpl w:val="CE1460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4C1057"/>
    <w:multiLevelType w:val="hybridMultilevel"/>
    <w:tmpl w:val="00622790"/>
    <w:lvl w:ilvl="0" w:tplc="3FE6EE72">
      <w:start w:val="1"/>
      <w:numFmt w:val="decimal"/>
      <w:lvlText w:val="tab. %1.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71F50DFA"/>
    <w:multiLevelType w:val="hybridMultilevel"/>
    <w:tmpl w:val="CFEC519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097026"/>
    <w:multiLevelType w:val="hybridMultilevel"/>
    <w:tmpl w:val="221E389C"/>
    <w:lvl w:ilvl="0" w:tplc="A15E065E">
      <w:start w:val="1"/>
      <w:numFmt w:val="decimal"/>
      <w:lvlText w:val="[EXG#%1]"/>
      <w:lvlJc w:val="left"/>
      <w:pPr>
        <w:ind w:left="720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BD5446"/>
    <w:multiLevelType w:val="hybridMultilevel"/>
    <w:tmpl w:val="9914139E"/>
    <w:lvl w:ilvl="0" w:tplc="61C41E2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2"/>
  </w:num>
  <w:num w:numId="3">
    <w:abstractNumId w:val="9"/>
  </w:num>
  <w:num w:numId="4">
    <w:abstractNumId w:val="16"/>
  </w:num>
  <w:num w:numId="5">
    <w:abstractNumId w:val="19"/>
  </w:num>
  <w:num w:numId="6">
    <w:abstractNumId w:val="31"/>
  </w:num>
  <w:num w:numId="7">
    <w:abstractNumId w:val="21"/>
  </w:num>
  <w:num w:numId="8">
    <w:abstractNumId w:val="12"/>
  </w:num>
  <w:num w:numId="9">
    <w:abstractNumId w:val="11"/>
  </w:num>
  <w:num w:numId="10">
    <w:abstractNumId w:val="23"/>
  </w:num>
  <w:num w:numId="11">
    <w:abstractNumId w:val="27"/>
  </w:num>
  <w:num w:numId="12">
    <w:abstractNumId w:val="10"/>
  </w:num>
  <w:num w:numId="13">
    <w:abstractNumId w:val="18"/>
  </w:num>
  <w:num w:numId="14">
    <w:abstractNumId w:val="29"/>
  </w:num>
  <w:num w:numId="15">
    <w:abstractNumId w:val="26"/>
  </w:num>
  <w:num w:numId="16">
    <w:abstractNumId w:val="25"/>
  </w:num>
  <w:num w:numId="17">
    <w:abstractNumId w:val="15"/>
  </w:num>
  <w:num w:numId="18">
    <w:abstractNumId w:val="30"/>
  </w:num>
  <w:num w:numId="19">
    <w:abstractNumId w:val="24"/>
  </w:num>
  <w:num w:numId="20">
    <w:abstractNumId w:val="13"/>
  </w:num>
  <w:num w:numId="21">
    <w:abstractNumId w:val="28"/>
  </w:num>
  <w:num w:numId="22">
    <w:abstractNumId w:val="22"/>
  </w:num>
  <w:num w:numId="23">
    <w:abstractNumId w:val="14"/>
  </w:num>
  <w:num w:numId="24">
    <w:abstractNumId w:val="8"/>
  </w:num>
  <w:num w:numId="25">
    <w:abstractNumId w:val="6"/>
  </w:num>
  <w:num w:numId="26">
    <w:abstractNumId w:val="5"/>
  </w:num>
  <w:num w:numId="27">
    <w:abstractNumId w:val="4"/>
  </w:num>
  <w:num w:numId="28">
    <w:abstractNumId w:val="7"/>
  </w:num>
  <w:num w:numId="29">
    <w:abstractNumId w:val="3"/>
  </w:num>
  <w:num w:numId="30">
    <w:abstractNumId w:val="2"/>
  </w:num>
  <w:num w:numId="31">
    <w:abstractNumId w:val="1"/>
  </w:num>
  <w:num w:numId="32">
    <w:abstractNumId w:val="0"/>
  </w:num>
  <w:num w:numId="33">
    <w:abstractNumId w:val="22"/>
    <w:lvlOverride w:ilvl="0">
      <w:startOverride w:val="1"/>
    </w:lvlOverride>
  </w:num>
  <w:num w:numId="3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379E"/>
    <w:rsid w:val="00000A23"/>
    <w:rsid w:val="0000497F"/>
    <w:rsid w:val="00004B73"/>
    <w:rsid w:val="00016E51"/>
    <w:rsid w:val="00033797"/>
    <w:rsid w:val="000370DC"/>
    <w:rsid w:val="00047769"/>
    <w:rsid w:val="00051D50"/>
    <w:rsid w:val="00071641"/>
    <w:rsid w:val="00082945"/>
    <w:rsid w:val="00094D61"/>
    <w:rsid w:val="00096A5F"/>
    <w:rsid w:val="000A2683"/>
    <w:rsid w:val="000B60D3"/>
    <w:rsid w:val="000F5402"/>
    <w:rsid w:val="00100409"/>
    <w:rsid w:val="00106EDA"/>
    <w:rsid w:val="00110BB8"/>
    <w:rsid w:val="00120599"/>
    <w:rsid w:val="00125AB7"/>
    <w:rsid w:val="00125E35"/>
    <w:rsid w:val="001414BD"/>
    <w:rsid w:val="0015434F"/>
    <w:rsid w:val="0016673E"/>
    <w:rsid w:val="00171B5E"/>
    <w:rsid w:val="00174A4F"/>
    <w:rsid w:val="00174CDF"/>
    <w:rsid w:val="00176C92"/>
    <w:rsid w:val="00180559"/>
    <w:rsid w:val="00196D6F"/>
    <w:rsid w:val="001B28A7"/>
    <w:rsid w:val="001B3D94"/>
    <w:rsid w:val="001B446D"/>
    <w:rsid w:val="001C5CCF"/>
    <w:rsid w:val="001F4C28"/>
    <w:rsid w:val="002106B7"/>
    <w:rsid w:val="00212243"/>
    <w:rsid w:val="002154AF"/>
    <w:rsid w:val="0021663C"/>
    <w:rsid w:val="0022544D"/>
    <w:rsid w:val="00226FEB"/>
    <w:rsid w:val="00233187"/>
    <w:rsid w:val="00234D48"/>
    <w:rsid w:val="00235204"/>
    <w:rsid w:val="00240ABC"/>
    <w:rsid w:val="00242D2D"/>
    <w:rsid w:val="00251D03"/>
    <w:rsid w:val="002562DB"/>
    <w:rsid w:val="0027322A"/>
    <w:rsid w:val="00280A3F"/>
    <w:rsid w:val="00287D94"/>
    <w:rsid w:val="002B1918"/>
    <w:rsid w:val="002B1FE5"/>
    <w:rsid w:val="002B3775"/>
    <w:rsid w:val="002B4A64"/>
    <w:rsid w:val="002D50A5"/>
    <w:rsid w:val="002F3B2D"/>
    <w:rsid w:val="00300C65"/>
    <w:rsid w:val="00313B92"/>
    <w:rsid w:val="00320E0C"/>
    <w:rsid w:val="00322F3D"/>
    <w:rsid w:val="0032598B"/>
    <w:rsid w:val="00334250"/>
    <w:rsid w:val="0034614F"/>
    <w:rsid w:val="00346EE9"/>
    <w:rsid w:val="00361552"/>
    <w:rsid w:val="003642EF"/>
    <w:rsid w:val="00372888"/>
    <w:rsid w:val="0038577D"/>
    <w:rsid w:val="00394CD5"/>
    <w:rsid w:val="00395999"/>
    <w:rsid w:val="003A346B"/>
    <w:rsid w:val="003C7B28"/>
    <w:rsid w:val="003E0547"/>
    <w:rsid w:val="003E0CD3"/>
    <w:rsid w:val="003E19C6"/>
    <w:rsid w:val="003E6EC9"/>
    <w:rsid w:val="003F060C"/>
    <w:rsid w:val="003F1BCF"/>
    <w:rsid w:val="003F4AD3"/>
    <w:rsid w:val="00404FD9"/>
    <w:rsid w:val="00412718"/>
    <w:rsid w:val="00413C84"/>
    <w:rsid w:val="00422210"/>
    <w:rsid w:val="00432DF8"/>
    <w:rsid w:val="004357FE"/>
    <w:rsid w:val="004468CB"/>
    <w:rsid w:val="004843E7"/>
    <w:rsid w:val="004A510D"/>
    <w:rsid w:val="004C0E3D"/>
    <w:rsid w:val="004D5345"/>
    <w:rsid w:val="004D59DE"/>
    <w:rsid w:val="004F1E7C"/>
    <w:rsid w:val="0050247D"/>
    <w:rsid w:val="00502F9E"/>
    <w:rsid w:val="00505688"/>
    <w:rsid w:val="00535057"/>
    <w:rsid w:val="00565F24"/>
    <w:rsid w:val="00570DDF"/>
    <w:rsid w:val="005727FB"/>
    <w:rsid w:val="00580EFD"/>
    <w:rsid w:val="00593C0C"/>
    <w:rsid w:val="005964C7"/>
    <w:rsid w:val="005A6801"/>
    <w:rsid w:val="005B0FC8"/>
    <w:rsid w:val="005B4BDE"/>
    <w:rsid w:val="005B5D77"/>
    <w:rsid w:val="005B73D6"/>
    <w:rsid w:val="005C4601"/>
    <w:rsid w:val="005D3193"/>
    <w:rsid w:val="005E576F"/>
    <w:rsid w:val="00601236"/>
    <w:rsid w:val="006069FB"/>
    <w:rsid w:val="0061379E"/>
    <w:rsid w:val="00615D95"/>
    <w:rsid w:val="0062119A"/>
    <w:rsid w:val="00632128"/>
    <w:rsid w:val="0065507C"/>
    <w:rsid w:val="00656F27"/>
    <w:rsid w:val="006604CA"/>
    <w:rsid w:val="006676FB"/>
    <w:rsid w:val="00675F7F"/>
    <w:rsid w:val="006834E6"/>
    <w:rsid w:val="00687CD3"/>
    <w:rsid w:val="0069040E"/>
    <w:rsid w:val="00695D1C"/>
    <w:rsid w:val="006A118D"/>
    <w:rsid w:val="006A1593"/>
    <w:rsid w:val="006C1AA7"/>
    <w:rsid w:val="006C2060"/>
    <w:rsid w:val="006C2548"/>
    <w:rsid w:val="006E0309"/>
    <w:rsid w:val="006F1120"/>
    <w:rsid w:val="006F5729"/>
    <w:rsid w:val="00702DAB"/>
    <w:rsid w:val="0070743B"/>
    <w:rsid w:val="00713CD2"/>
    <w:rsid w:val="00715CD5"/>
    <w:rsid w:val="00716F6F"/>
    <w:rsid w:val="00722543"/>
    <w:rsid w:val="007249D6"/>
    <w:rsid w:val="0073137C"/>
    <w:rsid w:val="00741208"/>
    <w:rsid w:val="00741857"/>
    <w:rsid w:val="007430BF"/>
    <w:rsid w:val="00743A01"/>
    <w:rsid w:val="00746FB1"/>
    <w:rsid w:val="007522DD"/>
    <w:rsid w:val="00762D5C"/>
    <w:rsid w:val="00767B0D"/>
    <w:rsid w:val="00772FD7"/>
    <w:rsid w:val="00773EEF"/>
    <w:rsid w:val="00780C14"/>
    <w:rsid w:val="00784208"/>
    <w:rsid w:val="007869F9"/>
    <w:rsid w:val="007A6AC5"/>
    <w:rsid w:val="007A755B"/>
    <w:rsid w:val="007B2A24"/>
    <w:rsid w:val="007C23E9"/>
    <w:rsid w:val="007C74EC"/>
    <w:rsid w:val="007D19C2"/>
    <w:rsid w:val="007D4A54"/>
    <w:rsid w:val="007D6650"/>
    <w:rsid w:val="007E0956"/>
    <w:rsid w:val="007E11DE"/>
    <w:rsid w:val="007E7247"/>
    <w:rsid w:val="0082216B"/>
    <w:rsid w:val="00823DBE"/>
    <w:rsid w:val="00831503"/>
    <w:rsid w:val="00831565"/>
    <w:rsid w:val="00833D26"/>
    <w:rsid w:val="008345C6"/>
    <w:rsid w:val="00835313"/>
    <w:rsid w:val="008508C9"/>
    <w:rsid w:val="00856F26"/>
    <w:rsid w:val="0086232F"/>
    <w:rsid w:val="00863336"/>
    <w:rsid w:val="008742A8"/>
    <w:rsid w:val="0087460D"/>
    <w:rsid w:val="008942C0"/>
    <w:rsid w:val="008977EC"/>
    <w:rsid w:val="00897C58"/>
    <w:rsid w:val="008A286F"/>
    <w:rsid w:val="008B0099"/>
    <w:rsid w:val="008B5C89"/>
    <w:rsid w:val="008C0F16"/>
    <w:rsid w:val="008C25D1"/>
    <w:rsid w:val="008C2C59"/>
    <w:rsid w:val="008D2CC3"/>
    <w:rsid w:val="008D52A6"/>
    <w:rsid w:val="008E3184"/>
    <w:rsid w:val="008E3DBB"/>
    <w:rsid w:val="008E546A"/>
    <w:rsid w:val="008F0F20"/>
    <w:rsid w:val="008F30CA"/>
    <w:rsid w:val="0090505C"/>
    <w:rsid w:val="00911A2D"/>
    <w:rsid w:val="00913101"/>
    <w:rsid w:val="00922FB8"/>
    <w:rsid w:val="0092341A"/>
    <w:rsid w:val="009248B4"/>
    <w:rsid w:val="00925C91"/>
    <w:rsid w:val="00926D01"/>
    <w:rsid w:val="00927130"/>
    <w:rsid w:val="00944E1B"/>
    <w:rsid w:val="00953551"/>
    <w:rsid w:val="009560C2"/>
    <w:rsid w:val="0096309D"/>
    <w:rsid w:val="00974130"/>
    <w:rsid w:val="009A067E"/>
    <w:rsid w:val="009A0B6F"/>
    <w:rsid w:val="009A4A3C"/>
    <w:rsid w:val="009B6640"/>
    <w:rsid w:val="009D047E"/>
    <w:rsid w:val="009D4996"/>
    <w:rsid w:val="009D4DF4"/>
    <w:rsid w:val="009E23B5"/>
    <w:rsid w:val="009E2415"/>
    <w:rsid w:val="00A00049"/>
    <w:rsid w:val="00A225BD"/>
    <w:rsid w:val="00A34966"/>
    <w:rsid w:val="00A40E72"/>
    <w:rsid w:val="00A44FC2"/>
    <w:rsid w:val="00A47ADF"/>
    <w:rsid w:val="00A54A94"/>
    <w:rsid w:val="00A559F7"/>
    <w:rsid w:val="00A718E4"/>
    <w:rsid w:val="00A815F8"/>
    <w:rsid w:val="00A913B3"/>
    <w:rsid w:val="00AB7B46"/>
    <w:rsid w:val="00AC00DC"/>
    <w:rsid w:val="00AC08B1"/>
    <w:rsid w:val="00AC17B1"/>
    <w:rsid w:val="00AD3C1A"/>
    <w:rsid w:val="00AE3B5E"/>
    <w:rsid w:val="00AE4AD8"/>
    <w:rsid w:val="00AF278B"/>
    <w:rsid w:val="00AF2BE2"/>
    <w:rsid w:val="00AF4587"/>
    <w:rsid w:val="00B14A04"/>
    <w:rsid w:val="00B15909"/>
    <w:rsid w:val="00B30701"/>
    <w:rsid w:val="00B37BC4"/>
    <w:rsid w:val="00B5394D"/>
    <w:rsid w:val="00B53BEF"/>
    <w:rsid w:val="00B67734"/>
    <w:rsid w:val="00B70FE5"/>
    <w:rsid w:val="00B72BCD"/>
    <w:rsid w:val="00B74192"/>
    <w:rsid w:val="00B76DE1"/>
    <w:rsid w:val="00B906C9"/>
    <w:rsid w:val="00B93C33"/>
    <w:rsid w:val="00B977AD"/>
    <w:rsid w:val="00BA1AA8"/>
    <w:rsid w:val="00BA3090"/>
    <w:rsid w:val="00BA4EDD"/>
    <w:rsid w:val="00BB1056"/>
    <w:rsid w:val="00BB1FE0"/>
    <w:rsid w:val="00BB6E98"/>
    <w:rsid w:val="00BC6F16"/>
    <w:rsid w:val="00BD04E5"/>
    <w:rsid w:val="00BD061F"/>
    <w:rsid w:val="00BD4479"/>
    <w:rsid w:val="00C00224"/>
    <w:rsid w:val="00C01433"/>
    <w:rsid w:val="00C03E24"/>
    <w:rsid w:val="00C0628A"/>
    <w:rsid w:val="00C10270"/>
    <w:rsid w:val="00C17999"/>
    <w:rsid w:val="00C25910"/>
    <w:rsid w:val="00C42FE4"/>
    <w:rsid w:val="00C47DFD"/>
    <w:rsid w:val="00C51CF7"/>
    <w:rsid w:val="00C60DB7"/>
    <w:rsid w:val="00C6459D"/>
    <w:rsid w:val="00C67ED4"/>
    <w:rsid w:val="00C73054"/>
    <w:rsid w:val="00C738B4"/>
    <w:rsid w:val="00C90483"/>
    <w:rsid w:val="00CA55C5"/>
    <w:rsid w:val="00CB17B0"/>
    <w:rsid w:val="00CB2935"/>
    <w:rsid w:val="00CB41A3"/>
    <w:rsid w:val="00CC0CA9"/>
    <w:rsid w:val="00CC1D42"/>
    <w:rsid w:val="00CC2C70"/>
    <w:rsid w:val="00CD0ED8"/>
    <w:rsid w:val="00CE496D"/>
    <w:rsid w:val="00CE6704"/>
    <w:rsid w:val="00CE7BBE"/>
    <w:rsid w:val="00D03B0D"/>
    <w:rsid w:val="00D11829"/>
    <w:rsid w:val="00D22E27"/>
    <w:rsid w:val="00D2508C"/>
    <w:rsid w:val="00D35B0B"/>
    <w:rsid w:val="00D41C1D"/>
    <w:rsid w:val="00D47940"/>
    <w:rsid w:val="00D531C4"/>
    <w:rsid w:val="00D54FFC"/>
    <w:rsid w:val="00D56F68"/>
    <w:rsid w:val="00D71BCF"/>
    <w:rsid w:val="00D7202B"/>
    <w:rsid w:val="00D73FFB"/>
    <w:rsid w:val="00D80D98"/>
    <w:rsid w:val="00D96251"/>
    <w:rsid w:val="00DA03A0"/>
    <w:rsid w:val="00DA4162"/>
    <w:rsid w:val="00DA553C"/>
    <w:rsid w:val="00DA5D92"/>
    <w:rsid w:val="00DA718A"/>
    <w:rsid w:val="00DB3557"/>
    <w:rsid w:val="00DC40AE"/>
    <w:rsid w:val="00DE4E59"/>
    <w:rsid w:val="00DE5992"/>
    <w:rsid w:val="00DF0246"/>
    <w:rsid w:val="00DF0477"/>
    <w:rsid w:val="00E032DC"/>
    <w:rsid w:val="00E1688F"/>
    <w:rsid w:val="00E24962"/>
    <w:rsid w:val="00E3163D"/>
    <w:rsid w:val="00E320DA"/>
    <w:rsid w:val="00E44D33"/>
    <w:rsid w:val="00E465C6"/>
    <w:rsid w:val="00E64576"/>
    <w:rsid w:val="00E674FA"/>
    <w:rsid w:val="00E70EDF"/>
    <w:rsid w:val="00E75665"/>
    <w:rsid w:val="00E810DE"/>
    <w:rsid w:val="00E84309"/>
    <w:rsid w:val="00E904A5"/>
    <w:rsid w:val="00E95BDF"/>
    <w:rsid w:val="00EA2655"/>
    <w:rsid w:val="00EA4624"/>
    <w:rsid w:val="00ED2B5E"/>
    <w:rsid w:val="00EF2B98"/>
    <w:rsid w:val="00F00E49"/>
    <w:rsid w:val="00F053E9"/>
    <w:rsid w:val="00F1008E"/>
    <w:rsid w:val="00F21422"/>
    <w:rsid w:val="00F31401"/>
    <w:rsid w:val="00F33367"/>
    <w:rsid w:val="00F33F59"/>
    <w:rsid w:val="00F3553D"/>
    <w:rsid w:val="00F5699B"/>
    <w:rsid w:val="00F6362D"/>
    <w:rsid w:val="00F6673B"/>
    <w:rsid w:val="00F672F4"/>
    <w:rsid w:val="00F67763"/>
    <w:rsid w:val="00F706DE"/>
    <w:rsid w:val="00F72235"/>
    <w:rsid w:val="00F742F6"/>
    <w:rsid w:val="00F8612B"/>
    <w:rsid w:val="00F972D6"/>
    <w:rsid w:val="00FA1538"/>
    <w:rsid w:val="00FC07BF"/>
    <w:rsid w:val="00FD23DC"/>
    <w:rsid w:val="00FD278A"/>
    <w:rsid w:val="00FE11CD"/>
    <w:rsid w:val="00FE59A6"/>
    <w:rsid w:val="00FE5F73"/>
    <w:rsid w:val="00FE78AB"/>
    <w:rsid w:val="00FF4232"/>
    <w:rsid w:val="00FF44DB"/>
    <w:rsid w:val="00FF6E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4B76CDB"/>
  <w15:chartTrackingRefBased/>
  <w15:docId w15:val="{8CEEE6E9-FFEC-4370-A09C-5C6FE904EE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1C1D"/>
    <w:rPr>
      <w:rFonts w:eastAsiaTheme="minorHAnsi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432DF8"/>
    <w:pPr>
      <w:keepNext/>
      <w:keepLines/>
      <w:numPr>
        <w:numId w:val="2"/>
      </w:numPr>
      <w:spacing w:before="240" w:after="0"/>
      <w:outlineLvl w:val="0"/>
    </w:pPr>
    <w:rPr>
      <w:rFonts w:eastAsiaTheme="majorEastAsia" w:cstheme="majorBidi"/>
      <w:b/>
      <w:sz w:val="28"/>
      <w:szCs w:val="3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432DF8"/>
    <w:pPr>
      <w:numPr>
        <w:ilvl w:val="1"/>
        <w:numId w:val="10"/>
      </w:numPr>
      <w:tabs>
        <w:tab w:val="left" w:pos="426"/>
      </w:tabs>
      <w:spacing w:before="40"/>
      <w:outlineLvl w:val="1"/>
    </w:pPr>
    <w:rPr>
      <w:b w:val="0"/>
      <w:sz w:val="24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345C6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lang w:val="en-US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345C6"/>
    <w:pPr>
      <w:keepNext/>
      <w:keepLines/>
      <w:spacing w:before="200" w:after="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lang w:val="en-US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345C6"/>
    <w:pPr>
      <w:keepNext/>
      <w:keepLines/>
      <w:spacing w:before="200" w:after="0" w:line="276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345C6"/>
    <w:pPr>
      <w:keepNext/>
      <w:keepLines/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lang w:val="en-US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345C6"/>
    <w:pPr>
      <w:keepNext/>
      <w:keepLines/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345C6"/>
    <w:pPr>
      <w:keepNext/>
      <w:keepLines/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  <w:lang w:val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345C6"/>
    <w:pPr>
      <w:keepNext/>
      <w:keepLines/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1379E"/>
    <w:pPr>
      <w:ind w:left="720"/>
      <w:contextualSpacing/>
    </w:pPr>
  </w:style>
  <w:style w:type="table" w:styleId="Grilledutableau">
    <w:name w:val="Table Grid"/>
    <w:basedOn w:val="TableauNormal"/>
    <w:uiPriority w:val="59"/>
    <w:rsid w:val="0061379E"/>
    <w:pPr>
      <w:spacing w:after="0" w:line="240" w:lineRule="auto"/>
    </w:pPr>
    <w:rPr>
      <w:rFonts w:eastAsiaTheme="minorHAnsi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432DF8"/>
    <w:rPr>
      <w:rFonts w:eastAsiaTheme="majorEastAsia" w:cstheme="majorBidi"/>
      <w:b/>
      <w:sz w:val="28"/>
      <w:szCs w:val="32"/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8315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31565"/>
    <w:rPr>
      <w:rFonts w:eastAsiaTheme="minorHAnsi"/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8315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31565"/>
    <w:rPr>
      <w:rFonts w:eastAsiaTheme="minorHAnsi"/>
      <w:lang w:val="fr-FR" w:eastAsia="en-US"/>
    </w:rPr>
  </w:style>
  <w:style w:type="character" w:customStyle="1" w:styleId="Titre2Car">
    <w:name w:val="Titre 2 Car"/>
    <w:basedOn w:val="Policepardfaut"/>
    <w:link w:val="Titre2"/>
    <w:uiPriority w:val="9"/>
    <w:rsid w:val="00432DF8"/>
    <w:rPr>
      <w:rFonts w:eastAsiaTheme="majorEastAsia" w:cstheme="majorBidi"/>
      <w:sz w:val="24"/>
      <w:szCs w:val="26"/>
      <w:lang w:val="fr-FR"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9D4996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9D4996"/>
    <w:rPr>
      <w:rFonts w:eastAsiaTheme="minorHAnsi"/>
      <w:sz w:val="20"/>
      <w:szCs w:val="20"/>
      <w:lang w:val="fr-FR"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9D4996"/>
    <w:rPr>
      <w:vertAlign w:val="superscript"/>
    </w:rPr>
  </w:style>
  <w:style w:type="paragraph" w:customStyle="1" w:styleId="Corps">
    <w:name w:val="Corps"/>
    <w:rsid w:val="00082945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jc w:val="both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val="fr-FR" w:eastAsia="fr-FR"/>
      <w14:textOutline w14:w="0" w14:cap="flat" w14:cmpd="sng" w14:algn="ctr">
        <w14:noFill/>
        <w14:prstDash w14:val="solid"/>
        <w14:bevel/>
      </w14:textOutline>
    </w:rPr>
  </w:style>
  <w:style w:type="paragraph" w:customStyle="1" w:styleId="tiquette">
    <w:name w:val="Étiquette"/>
    <w:rsid w:val="00082945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jc w:val="center"/>
    </w:pPr>
    <w:rPr>
      <w:rFonts w:ascii="Helvetica Neue Medium" w:eastAsia="Arial Unicode MS" w:hAnsi="Helvetica Neue Medium" w:cs="Arial Unicode MS"/>
      <w:color w:val="FFFFFF"/>
      <w:sz w:val="24"/>
      <w:szCs w:val="24"/>
      <w:bdr w:val="nil"/>
      <w:lang w:val="fr-FR" w:eastAsia="fr-FR"/>
      <w14:textOutline w14:w="0" w14:cap="flat" w14:cmpd="sng" w14:algn="ctr">
        <w14:noFill/>
        <w14:prstDash w14:val="solid"/>
        <w14:bevel/>
      </w14:textOutline>
    </w:rPr>
  </w:style>
  <w:style w:type="character" w:customStyle="1" w:styleId="Aucun">
    <w:name w:val="Aucun"/>
    <w:rsid w:val="00082945"/>
    <w:rPr>
      <w:lang w:val="en-US"/>
    </w:rPr>
  </w:style>
  <w:style w:type="table" w:customStyle="1" w:styleId="TableNormal">
    <w:name w:val="Table Normal"/>
    <w:rsid w:val="0008294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val="fr-FR" w:eastAsia="fr-FR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link w:val="TitreCar"/>
    <w:uiPriority w:val="10"/>
    <w:qFormat/>
    <w:rsid w:val="00FF6EB8"/>
    <w:pPr>
      <w:widowControl w:val="0"/>
      <w:spacing w:before="240" w:after="60" w:line="240" w:lineRule="auto"/>
      <w:jc w:val="center"/>
      <w:outlineLvl w:val="0"/>
    </w:pPr>
    <w:rPr>
      <w:rFonts w:ascii="Times New Roman" w:eastAsia="Times New Roman" w:hAnsi="Times New Roman" w:cs="Times New Roman"/>
      <w:b/>
      <w:caps/>
      <w:kern w:val="28"/>
      <w:sz w:val="24"/>
      <w:szCs w:val="20"/>
      <w:lang w:val="en-US" w:eastAsia="fr-FR"/>
    </w:rPr>
  </w:style>
  <w:style w:type="character" w:customStyle="1" w:styleId="TitreCar">
    <w:name w:val="Titre Car"/>
    <w:basedOn w:val="Policepardfaut"/>
    <w:link w:val="Titre"/>
    <w:uiPriority w:val="10"/>
    <w:rsid w:val="00FF6EB8"/>
    <w:rPr>
      <w:rFonts w:ascii="Times New Roman" w:eastAsia="Times New Roman" w:hAnsi="Times New Roman" w:cs="Times New Roman"/>
      <w:b/>
      <w:caps/>
      <w:kern w:val="28"/>
      <w:sz w:val="24"/>
      <w:szCs w:val="20"/>
      <w:lang w:val="en-US" w:eastAsia="fr-FR"/>
    </w:rPr>
  </w:style>
  <w:style w:type="paragraph" w:customStyle="1" w:styleId="tablenormal0">
    <w:name w:val="table normal"/>
    <w:basedOn w:val="Normal"/>
    <w:rsid w:val="00FF6EB8"/>
    <w:pPr>
      <w:keepNext/>
      <w:spacing w:before="60" w:after="60" w:line="240" w:lineRule="auto"/>
      <w:jc w:val="center"/>
    </w:pPr>
    <w:rPr>
      <w:rFonts w:ascii="Helvetica" w:eastAsia="Times New Roman" w:hAnsi="Helvetica" w:cs="Times New Roman"/>
      <w:sz w:val="20"/>
      <w:szCs w:val="20"/>
      <w:lang w:val="en-GB"/>
    </w:rPr>
  </w:style>
  <w:style w:type="paragraph" w:styleId="Corpsdetexte">
    <w:name w:val="Body Text"/>
    <w:basedOn w:val="Normal"/>
    <w:link w:val="CorpsdetexteCar"/>
    <w:uiPriority w:val="99"/>
    <w:unhideWhenUsed/>
    <w:rsid w:val="00CE496D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CE496D"/>
    <w:rPr>
      <w:rFonts w:eastAsiaTheme="minorHAnsi"/>
      <w:lang w:val="fr-FR" w:eastAsia="en-US"/>
    </w:rPr>
  </w:style>
  <w:style w:type="paragraph" w:customStyle="1" w:styleId="Default">
    <w:name w:val="Default"/>
    <w:rsid w:val="00B70FE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8345C6"/>
    <w:rPr>
      <w:rFonts w:asciiTheme="majorHAnsi" w:eastAsiaTheme="majorEastAsia" w:hAnsiTheme="majorHAnsi" w:cstheme="majorBidi"/>
      <w:b/>
      <w:bCs/>
      <w:color w:val="4472C4" w:themeColor="accent1"/>
      <w:lang w:val="en-US"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8345C6"/>
    <w:rPr>
      <w:rFonts w:asciiTheme="majorHAnsi" w:eastAsiaTheme="majorEastAsia" w:hAnsiTheme="majorHAnsi" w:cstheme="majorBidi"/>
      <w:b/>
      <w:bCs/>
      <w:i/>
      <w:iCs/>
      <w:color w:val="4472C4" w:themeColor="accent1"/>
      <w:lang w:val="en-US" w:eastAsia="en-US"/>
    </w:rPr>
  </w:style>
  <w:style w:type="character" w:customStyle="1" w:styleId="Titre5Car">
    <w:name w:val="Titre 5 Car"/>
    <w:basedOn w:val="Policepardfaut"/>
    <w:link w:val="Titre5"/>
    <w:uiPriority w:val="9"/>
    <w:semiHidden/>
    <w:rsid w:val="008345C6"/>
    <w:rPr>
      <w:rFonts w:asciiTheme="majorHAnsi" w:eastAsiaTheme="majorEastAsia" w:hAnsiTheme="majorHAnsi" w:cstheme="majorBidi"/>
      <w:color w:val="1F3763" w:themeColor="accent1" w:themeShade="7F"/>
      <w:lang w:val="en-US" w:eastAsia="en-US"/>
    </w:rPr>
  </w:style>
  <w:style w:type="character" w:customStyle="1" w:styleId="Titre6Car">
    <w:name w:val="Titre 6 Car"/>
    <w:basedOn w:val="Policepardfaut"/>
    <w:link w:val="Titre6"/>
    <w:uiPriority w:val="9"/>
    <w:semiHidden/>
    <w:rsid w:val="008345C6"/>
    <w:rPr>
      <w:rFonts w:asciiTheme="majorHAnsi" w:eastAsiaTheme="majorEastAsia" w:hAnsiTheme="majorHAnsi" w:cstheme="majorBidi"/>
      <w:i/>
      <w:iCs/>
      <w:color w:val="1F3763" w:themeColor="accent1" w:themeShade="7F"/>
      <w:lang w:val="en-US"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8345C6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8345C6"/>
    <w:rPr>
      <w:rFonts w:asciiTheme="majorHAnsi" w:eastAsiaTheme="majorEastAsia" w:hAnsiTheme="majorHAnsi" w:cstheme="majorBidi"/>
      <w:color w:val="4472C4" w:themeColor="accent1"/>
      <w:sz w:val="20"/>
      <w:szCs w:val="20"/>
      <w:lang w:val="en-US"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8345C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Sansinterligne">
    <w:name w:val="No Spacing"/>
    <w:uiPriority w:val="1"/>
    <w:qFormat/>
    <w:rsid w:val="008345C6"/>
    <w:pPr>
      <w:spacing w:after="0" w:line="240" w:lineRule="auto"/>
    </w:pPr>
    <w:rPr>
      <w:lang w:val="en-US" w:eastAsia="en-US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345C6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val="en-US"/>
    </w:rPr>
  </w:style>
  <w:style w:type="character" w:customStyle="1" w:styleId="Sous-titreCar">
    <w:name w:val="Sous-titre Car"/>
    <w:basedOn w:val="Policepardfaut"/>
    <w:link w:val="Sous-titre"/>
    <w:uiPriority w:val="11"/>
    <w:rsid w:val="008345C6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val="en-US" w:eastAsia="en-US"/>
    </w:rPr>
  </w:style>
  <w:style w:type="paragraph" w:styleId="Corpsdetexte2">
    <w:name w:val="Body Text 2"/>
    <w:basedOn w:val="Normal"/>
    <w:link w:val="Corpsdetexte2Car"/>
    <w:uiPriority w:val="99"/>
    <w:unhideWhenUsed/>
    <w:rsid w:val="008345C6"/>
    <w:pPr>
      <w:spacing w:after="120" w:line="480" w:lineRule="auto"/>
    </w:pPr>
    <w:rPr>
      <w:rFonts w:eastAsiaTheme="minorEastAsia"/>
      <w:lang w:val="en-US"/>
    </w:rPr>
  </w:style>
  <w:style w:type="character" w:customStyle="1" w:styleId="Corpsdetexte2Car">
    <w:name w:val="Corps de texte 2 Car"/>
    <w:basedOn w:val="Policepardfaut"/>
    <w:link w:val="Corpsdetexte2"/>
    <w:uiPriority w:val="99"/>
    <w:rsid w:val="008345C6"/>
    <w:rPr>
      <w:lang w:val="en-US" w:eastAsia="en-US"/>
    </w:rPr>
  </w:style>
  <w:style w:type="paragraph" w:styleId="Corpsdetexte3">
    <w:name w:val="Body Text 3"/>
    <w:basedOn w:val="Normal"/>
    <w:link w:val="Corpsdetexte3Car"/>
    <w:uiPriority w:val="99"/>
    <w:unhideWhenUsed/>
    <w:rsid w:val="008345C6"/>
    <w:pPr>
      <w:spacing w:after="120" w:line="276" w:lineRule="auto"/>
    </w:pPr>
    <w:rPr>
      <w:rFonts w:eastAsiaTheme="minorEastAsia"/>
      <w:sz w:val="16"/>
      <w:szCs w:val="16"/>
      <w:lang w:val="en-US"/>
    </w:rPr>
  </w:style>
  <w:style w:type="character" w:customStyle="1" w:styleId="Corpsdetexte3Car">
    <w:name w:val="Corps de texte 3 Car"/>
    <w:basedOn w:val="Policepardfaut"/>
    <w:link w:val="Corpsdetexte3"/>
    <w:uiPriority w:val="99"/>
    <w:rsid w:val="008345C6"/>
    <w:rPr>
      <w:sz w:val="16"/>
      <w:szCs w:val="16"/>
      <w:lang w:val="en-US" w:eastAsia="en-US"/>
    </w:rPr>
  </w:style>
  <w:style w:type="paragraph" w:styleId="Liste">
    <w:name w:val="List"/>
    <w:basedOn w:val="Normal"/>
    <w:uiPriority w:val="99"/>
    <w:unhideWhenUsed/>
    <w:rsid w:val="008345C6"/>
    <w:pPr>
      <w:spacing w:after="200" w:line="276" w:lineRule="auto"/>
      <w:ind w:left="360" w:hanging="360"/>
      <w:contextualSpacing/>
    </w:pPr>
    <w:rPr>
      <w:rFonts w:eastAsiaTheme="minorEastAsia"/>
      <w:lang w:val="en-US"/>
    </w:rPr>
  </w:style>
  <w:style w:type="paragraph" w:styleId="Liste2">
    <w:name w:val="List 2"/>
    <w:basedOn w:val="Normal"/>
    <w:uiPriority w:val="99"/>
    <w:unhideWhenUsed/>
    <w:rsid w:val="008345C6"/>
    <w:pPr>
      <w:spacing w:after="200" w:line="276" w:lineRule="auto"/>
      <w:ind w:left="720" w:hanging="360"/>
      <w:contextualSpacing/>
    </w:pPr>
    <w:rPr>
      <w:rFonts w:eastAsiaTheme="minorEastAsia"/>
      <w:lang w:val="en-US"/>
    </w:rPr>
  </w:style>
  <w:style w:type="paragraph" w:styleId="Liste3">
    <w:name w:val="List 3"/>
    <w:basedOn w:val="Normal"/>
    <w:uiPriority w:val="99"/>
    <w:unhideWhenUsed/>
    <w:rsid w:val="008345C6"/>
    <w:pPr>
      <w:spacing w:after="200" w:line="276" w:lineRule="auto"/>
      <w:ind w:left="1080" w:hanging="360"/>
      <w:contextualSpacing/>
    </w:pPr>
    <w:rPr>
      <w:rFonts w:eastAsiaTheme="minorEastAsia"/>
      <w:lang w:val="en-US"/>
    </w:rPr>
  </w:style>
  <w:style w:type="paragraph" w:styleId="Listepuces">
    <w:name w:val="List Bullet"/>
    <w:basedOn w:val="Normal"/>
    <w:uiPriority w:val="99"/>
    <w:unhideWhenUsed/>
    <w:rsid w:val="008345C6"/>
    <w:pPr>
      <w:numPr>
        <w:numId w:val="24"/>
      </w:numPr>
      <w:spacing w:after="200" w:line="276" w:lineRule="auto"/>
      <w:contextualSpacing/>
    </w:pPr>
    <w:rPr>
      <w:rFonts w:eastAsiaTheme="minorEastAsia"/>
      <w:lang w:val="en-US"/>
    </w:rPr>
  </w:style>
  <w:style w:type="paragraph" w:styleId="Listepuces2">
    <w:name w:val="List Bullet 2"/>
    <w:basedOn w:val="Normal"/>
    <w:uiPriority w:val="99"/>
    <w:unhideWhenUsed/>
    <w:rsid w:val="008345C6"/>
    <w:pPr>
      <w:numPr>
        <w:numId w:val="25"/>
      </w:numPr>
      <w:spacing w:after="200" w:line="276" w:lineRule="auto"/>
      <w:contextualSpacing/>
    </w:pPr>
    <w:rPr>
      <w:rFonts w:eastAsiaTheme="minorEastAsia"/>
      <w:lang w:val="en-US"/>
    </w:rPr>
  </w:style>
  <w:style w:type="paragraph" w:styleId="Listepuces3">
    <w:name w:val="List Bullet 3"/>
    <w:basedOn w:val="Normal"/>
    <w:uiPriority w:val="99"/>
    <w:unhideWhenUsed/>
    <w:rsid w:val="008345C6"/>
    <w:pPr>
      <w:numPr>
        <w:numId w:val="26"/>
      </w:numPr>
      <w:spacing w:after="200" w:line="276" w:lineRule="auto"/>
      <w:contextualSpacing/>
    </w:pPr>
    <w:rPr>
      <w:rFonts w:eastAsiaTheme="minorEastAsia"/>
      <w:lang w:val="en-US"/>
    </w:rPr>
  </w:style>
  <w:style w:type="paragraph" w:styleId="Listenumros">
    <w:name w:val="List Number"/>
    <w:basedOn w:val="Normal"/>
    <w:uiPriority w:val="99"/>
    <w:unhideWhenUsed/>
    <w:rsid w:val="008345C6"/>
    <w:pPr>
      <w:numPr>
        <w:numId w:val="28"/>
      </w:numPr>
      <w:spacing w:after="200" w:line="276" w:lineRule="auto"/>
      <w:contextualSpacing/>
    </w:pPr>
    <w:rPr>
      <w:rFonts w:eastAsiaTheme="minorEastAsia"/>
      <w:lang w:val="en-US"/>
    </w:rPr>
  </w:style>
  <w:style w:type="paragraph" w:styleId="Listenumros2">
    <w:name w:val="List Number 2"/>
    <w:basedOn w:val="Normal"/>
    <w:uiPriority w:val="99"/>
    <w:unhideWhenUsed/>
    <w:rsid w:val="008345C6"/>
    <w:pPr>
      <w:numPr>
        <w:numId w:val="29"/>
      </w:numPr>
      <w:spacing w:after="200" w:line="276" w:lineRule="auto"/>
      <w:contextualSpacing/>
    </w:pPr>
    <w:rPr>
      <w:rFonts w:eastAsiaTheme="minorEastAsia"/>
      <w:lang w:val="en-US"/>
    </w:rPr>
  </w:style>
  <w:style w:type="paragraph" w:styleId="Listenumros3">
    <w:name w:val="List Number 3"/>
    <w:basedOn w:val="Normal"/>
    <w:uiPriority w:val="99"/>
    <w:unhideWhenUsed/>
    <w:rsid w:val="008345C6"/>
    <w:pPr>
      <w:numPr>
        <w:numId w:val="30"/>
      </w:numPr>
      <w:spacing w:after="200" w:line="276" w:lineRule="auto"/>
      <w:contextualSpacing/>
    </w:pPr>
    <w:rPr>
      <w:rFonts w:eastAsiaTheme="minorEastAsia"/>
      <w:lang w:val="en-US"/>
    </w:rPr>
  </w:style>
  <w:style w:type="paragraph" w:styleId="Listecontinue">
    <w:name w:val="List Continue"/>
    <w:basedOn w:val="Normal"/>
    <w:uiPriority w:val="99"/>
    <w:unhideWhenUsed/>
    <w:rsid w:val="008345C6"/>
    <w:pPr>
      <w:spacing w:after="120" w:line="276" w:lineRule="auto"/>
      <w:ind w:left="360"/>
      <w:contextualSpacing/>
    </w:pPr>
    <w:rPr>
      <w:rFonts w:eastAsiaTheme="minorEastAsia"/>
      <w:lang w:val="en-US"/>
    </w:rPr>
  </w:style>
  <w:style w:type="paragraph" w:styleId="Listecontinue2">
    <w:name w:val="List Continue 2"/>
    <w:basedOn w:val="Normal"/>
    <w:uiPriority w:val="99"/>
    <w:unhideWhenUsed/>
    <w:rsid w:val="008345C6"/>
    <w:pPr>
      <w:spacing w:after="120" w:line="276" w:lineRule="auto"/>
      <w:ind w:left="720"/>
      <w:contextualSpacing/>
    </w:pPr>
    <w:rPr>
      <w:rFonts w:eastAsiaTheme="minorEastAsia"/>
      <w:lang w:val="en-US"/>
    </w:rPr>
  </w:style>
  <w:style w:type="paragraph" w:styleId="Listecontinue3">
    <w:name w:val="List Continue 3"/>
    <w:basedOn w:val="Normal"/>
    <w:uiPriority w:val="99"/>
    <w:unhideWhenUsed/>
    <w:rsid w:val="008345C6"/>
    <w:pPr>
      <w:spacing w:after="120" w:line="276" w:lineRule="auto"/>
      <w:ind w:left="1080"/>
      <w:contextualSpacing/>
    </w:pPr>
    <w:rPr>
      <w:rFonts w:eastAsiaTheme="minorEastAsia"/>
      <w:lang w:val="en-US"/>
    </w:rPr>
  </w:style>
  <w:style w:type="paragraph" w:styleId="Textedemacro">
    <w:name w:val="macro"/>
    <w:link w:val="TextedemacroCar"/>
    <w:uiPriority w:val="99"/>
    <w:unhideWhenUsed/>
    <w:rsid w:val="008345C6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hAnsi="Courier"/>
      <w:sz w:val="20"/>
      <w:szCs w:val="20"/>
      <w:lang w:val="en-US" w:eastAsia="en-US"/>
    </w:rPr>
  </w:style>
  <w:style w:type="character" w:customStyle="1" w:styleId="TextedemacroCar">
    <w:name w:val="Texte de macro Car"/>
    <w:basedOn w:val="Policepardfaut"/>
    <w:link w:val="Textedemacro"/>
    <w:uiPriority w:val="99"/>
    <w:rsid w:val="008345C6"/>
    <w:rPr>
      <w:rFonts w:ascii="Courier" w:hAnsi="Courier"/>
      <w:sz w:val="20"/>
      <w:szCs w:val="20"/>
      <w:lang w:val="en-US" w:eastAsia="en-US"/>
    </w:rPr>
  </w:style>
  <w:style w:type="paragraph" w:styleId="Citation">
    <w:name w:val="Quote"/>
    <w:basedOn w:val="Normal"/>
    <w:next w:val="Normal"/>
    <w:link w:val="CitationCar"/>
    <w:uiPriority w:val="29"/>
    <w:qFormat/>
    <w:rsid w:val="008345C6"/>
    <w:pPr>
      <w:spacing w:after="200" w:line="276" w:lineRule="auto"/>
    </w:pPr>
    <w:rPr>
      <w:rFonts w:eastAsiaTheme="minorEastAsia"/>
      <w:i/>
      <w:iCs/>
      <w:color w:val="000000" w:themeColor="text1"/>
      <w:lang w:val="en-US"/>
    </w:rPr>
  </w:style>
  <w:style w:type="character" w:customStyle="1" w:styleId="CitationCar">
    <w:name w:val="Citation Car"/>
    <w:basedOn w:val="Policepardfaut"/>
    <w:link w:val="Citation"/>
    <w:uiPriority w:val="29"/>
    <w:rsid w:val="008345C6"/>
    <w:rPr>
      <w:i/>
      <w:iCs/>
      <w:color w:val="000000" w:themeColor="text1"/>
      <w:lang w:val="en-US" w:eastAsia="en-US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8345C6"/>
    <w:pPr>
      <w:spacing w:after="200" w:line="240" w:lineRule="auto"/>
    </w:pPr>
    <w:rPr>
      <w:rFonts w:eastAsiaTheme="minorEastAsia"/>
      <w:b/>
      <w:bCs/>
      <w:color w:val="4472C4" w:themeColor="accent1"/>
      <w:sz w:val="18"/>
      <w:szCs w:val="18"/>
      <w:lang w:val="en-US"/>
    </w:rPr>
  </w:style>
  <w:style w:type="character" w:styleId="lev">
    <w:name w:val="Strong"/>
    <w:basedOn w:val="Policepardfaut"/>
    <w:uiPriority w:val="22"/>
    <w:qFormat/>
    <w:rsid w:val="008345C6"/>
    <w:rPr>
      <w:b/>
      <w:bCs/>
    </w:rPr>
  </w:style>
  <w:style w:type="character" w:styleId="Accentuation">
    <w:name w:val="Emphasis"/>
    <w:basedOn w:val="Policepardfaut"/>
    <w:uiPriority w:val="20"/>
    <w:qFormat/>
    <w:rsid w:val="008345C6"/>
    <w:rPr>
      <w:i/>
      <w:iCs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345C6"/>
    <w:pPr>
      <w:pBdr>
        <w:bottom w:val="single" w:sz="4" w:space="4" w:color="4472C4" w:themeColor="accent1"/>
      </w:pBdr>
      <w:spacing w:before="200" w:after="280" w:line="276" w:lineRule="auto"/>
      <w:ind w:left="936" w:right="936"/>
    </w:pPr>
    <w:rPr>
      <w:rFonts w:eastAsiaTheme="minorEastAsia"/>
      <w:b/>
      <w:bCs/>
      <w:i/>
      <w:iCs/>
      <w:color w:val="4472C4" w:themeColor="accent1"/>
      <w:lang w:val="en-US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345C6"/>
    <w:rPr>
      <w:b/>
      <w:bCs/>
      <w:i/>
      <w:iCs/>
      <w:color w:val="4472C4" w:themeColor="accent1"/>
      <w:lang w:val="en-US" w:eastAsia="en-US"/>
    </w:rPr>
  </w:style>
  <w:style w:type="character" w:styleId="Accentuationlgre">
    <w:name w:val="Subtle Emphasis"/>
    <w:basedOn w:val="Policepardfaut"/>
    <w:uiPriority w:val="19"/>
    <w:qFormat/>
    <w:rsid w:val="008345C6"/>
    <w:rPr>
      <w:i/>
      <w:iCs/>
      <w:color w:val="808080" w:themeColor="text1" w:themeTint="7F"/>
    </w:rPr>
  </w:style>
  <w:style w:type="character" w:styleId="Accentuationintense">
    <w:name w:val="Intense Emphasis"/>
    <w:basedOn w:val="Policepardfaut"/>
    <w:uiPriority w:val="21"/>
    <w:qFormat/>
    <w:rsid w:val="008345C6"/>
    <w:rPr>
      <w:b/>
      <w:bCs/>
      <w:i/>
      <w:iCs/>
      <w:color w:val="4472C4" w:themeColor="accent1"/>
    </w:rPr>
  </w:style>
  <w:style w:type="character" w:styleId="Rfrencelgre">
    <w:name w:val="Subtle Reference"/>
    <w:basedOn w:val="Policepardfaut"/>
    <w:uiPriority w:val="31"/>
    <w:qFormat/>
    <w:rsid w:val="008345C6"/>
    <w:rPr>
      <w:smallCaps/>
      <w:color w:val="ED7D31" w:themeColor="accent2"/>
      <w:u w:val="single"/>
    </w:rPr>
  </w:style>
  <w:style w:type="character" w:styleId="Rfrenceintense">
    <w:name w:val="Intense Reference"/>
    <w:basedOn w:val="Policepardfaut"/>
    <w:uiPriority w:val="32"/>
    <w:qFormat/>
    <w:rsid w:val="008345C6"/>
    <w:rPr>
      <w:b/>
      <w:bCs/>
      <w:smallCaps/>
      <w:color w:val="ED7D31" w:themeColor="accent2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8345C6"/>
    <w:rPr>
      <w:b/>
      <w:bCs/>
      <w:smallCaps/>
      <w:spacing w:val="5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8345C6"/>
    <w:pPr>
      <w:numPr>
        <w:numId w:val="0"/>
      </w:numPr>
      <w:spacing w:before="480" w:line="276" w:lineRule="auto"/>
      <w:outlineLvl w:val="9"/>
    </w:pPr>
    <w:rPr>
      <w:rFonts w:asciiTheme="majorHAnsi" w:hAnsiTheme="majorHAnsi"/>
      <w:bCs/>
      <w:color w:val="2F5496" w:themeColor="accent1" w:themeShade="BF"/>
      <w:szCs w:val="28"/>
      <w:lang w:val="en-US"/>
    </w:rPr>
  </w:style>
  <w:style w:type="table" w:styleId="Ombrageclair">
    <w:name w:val="Light Shading"/>
    <w:basedOn w:val="TableauNormal"/>
    <w:uiPriority w:val="60"/>
    <w:rsid w:val="008345C6"/>
    <w:pPr>
      <w:spacing w:after="0" w:line="240" w:lineRule="auto"/>
    </w:pPr>
    <w:rPr>
      <w:color w:val="000000" w:themeColor="text1" w:themeShade="BF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rameclaire-Accent1">
    <w:name w:val="Light Shading Accent 1"/>
    <w:basedOn w:val="TableauNormal"/>
    <w:uiPriority w:val="60"/>
    <w:rsid w:val="008345C6"/>
    <w:pPr>
      <w:spacing w:after="0" w:line="240" w:lineRule="auto"/>
    </w:pPr>
    <w:rPr>
      <w:color w:val="2F5496" w:themeColor="accent1" w:themeShade="BF"/>
      <w:lang w:val="en-US" w:eastAsia="en-US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</w:style>
  <w:style w:type="table" w:styleId="Trameclaire-Accent2">
    <w:name w:val="Light Shading Accent 2"/>
    <w:basedOn w:val="TableauNormal"/>
    <w:uiPriority w:val="60"/>
    <w:rsid w:val="008345C6"/>
    <w:pPr>
      <w:spacing w:after="0" w:line="240" w:lineRule="auto"/>
    </w:pPr>
    <w:rPr>
      <w:color w:val="C45911" w:themeColor="accent2" w:themeShade="BF"/>
      <w:lang w:val="en-US" w:eastAsia="en-US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Trameclaire-Accent3">
    <w:name w:val="Light Shading Accent 3"/>
    <w:basedOn w:val="TableauNormal"/>
    <w:uiPriority w:val="60"/>
    <w:rsid w:val="008345C6"/>
    <w:pPr>
      <w:spacing w:after="0" w:line="240" w:lineRule="auto"/>
    </w:pPr>
    <w:rPr>
      <w:color w:val="7B7B7B" w:themeColor="accent3" w:themeShade="BF"/>
      <w:lang w:val="en-US" w:eastAsia="en-US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Trameclaire-Accent4">
    <w:name w:val="Light Shading Accent 4"/>
    <w:basedOn w:val="TableauNormal"/>
    <w:uiPriority w:val="60"/>
    <w:rsid w:val="008345C6"/>
    <w:pPr>
      <w:spacing w:after="0" w:line="240" w:lineRule="auto"/>
    </w:pPr>
    <w:rPr>
      <w:color w:val="BF8F00" w:themeColor="accent4" w:themeShade="BF"/>
      <w:lang w:val="en-US" w:eastAsia="en-US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Trameclaire-Accent5">
    <w:name w:val="Light Shading Accent 5"/>
    <w:basedOn w:val="TableauNormal"/>
    <w:uiPriority w:val="60"/>
    <w:rsid w:val="008345C6"/>
    <w:pPr>
      <w:spacing w:after="0" w:line="240" w:lineRule="auto"/>
    </w:pPr>
    <w:rPr>
      <w:color w:val="2E74B5" w:themeColor="accent5" w:themeShade="BF"/>
      <w:lang w:val="en-US" w:eastAsia="en-US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</w:style>
  <w:style w:type="table" w:styleId="Trameclaire-Accent6">
    <w:name w:val="Light Shading Accent 6"/>
    <w:basedOn w:val="TableauNormal"/>
    <w:uiPriority w:val="60"/>
    <w:rsid w:val="008345C6"/>
    <w:pPr>
      <w:spacing w:after="0" w:line="240" w:lineRule="auto"/>
    </w:pPr>
    <w:rPr>
      <w:color w:val="538135" w:themeColor="accent6" w:themeShade="BF"/>
      <w:lang w:val="en-US" w:eastAsia="en-US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table" w:styleId="Listeclaire">
    <w:name w:val="Light List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claire-Accent1">
    <w:name w:val="Light List Accent 1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steclaire-Accent2">
    <w:name w:val="Light List Accent 2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table" w:styleId="Listeclaire-Accent3">
    <w:name w:val="Light List Accent 3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Listeclaire-Accent4">
    <w:name w:val="Light List Accent 4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Listeclaire-Accent5">
    <w:name w:val="Light List Accent 5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</w:style>
  <w:style w:type="table" w:styleId="Listeclaire-Accent6">
    <w:name w:val="Light List Accent 6"/>
    <w:basedOn w:val="TableauNormal"/>
    <w:uiPriority w:val="61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Grilleclaire">
    <w:name w:val="Light Grid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illeclaire-Accent1">
    <w:name w:val="Light Grid Accent 1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table" w:styleId="Grilleclaire-Accent2">
    <w:name w:val="Light Grid Accent 2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table" w:styleId="Grilleclaire-Accent3">
    <w:name w:val="Light Grid Accent 3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Grilleclaire-Accent4">
    <w:name w:val="Light Grid Accent 4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Grilleclaire-Accent5">
    <w:name w:val="Light Grid Accent 5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  <w:insideH w:val="single" w:sz="8" w:space="0" w:color="5B9BD5" w:themeColor="accent5"/>
        <w:insideV w:val="single" w:sz="8" w:space="0" w:color="5B9BD5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1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H w:val="nil"/>
          <w:insideV w:val="single" w:sz="8" w:space="0" w:color="5B9BD5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  <w:shd w:val="clear" w:color="auto" w:fill="D6E6F4" w:themeFill="accent5" w:themeFillTint="3F"/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  <w:shd w:val="clear" w:color="auto" w:fill="D6E6F4" w:themeFill="accent5" w:themeFillTint="3F"/>
      </w:tcPr>
    </w:tblStylePr>
    <w:tblStylePr w:type="band2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  <w:insideV w:val="single" w:sz="8" w:space="0" w:color="5B9BD5" w:themeColor="accent5"/>
        </w:tcBorders>
      </w:tcPr>
    </w:tblStylePr>
  </w:style>
  <w:style w:type="table" w:styleId="Grilleclaire-Accent6">
    <w:name w:val="Light Grid Accent 6"/>
    <w:basedOn w:val="TableauNormal"/>
    <w:uiPriority w:val="62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Tramemoyenne1">
    <w:name w:val="Medium Shading 1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1">
    <w:name w:val="Medium Shading 1 Accent 1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7295D2" w:themeColor="accent1" w:themeTint="BF"/>
        <w:left w:val="single" w:sz="8" w:space="0" w:color="7295D2" w:themeColor="accent1" w:themeTint="BF"/>
        <w:bottom w:val="single" w:sz="8" w:space="0" w:color="7295D2" w:themeColor="accent1" w:themeTint="BF"/>
        <w:right w:val="single" w:sz="8" w:space="0" w:color="7295D2" w:themeColor="accent1" w:themeTint="BF"/>
        <w:insideH w:val="single" w:sz="8" w:space="0" w:color="7295D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2">
    <w:name w:val="Medium Shading 1 Accent 2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3">
    <w:name w:val="Medium Shading 1 Accent 3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4">
    <w:name w:val="Medium Shading 1 Accent 4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5">
    <w:name w:val="Medium Shading 1 Accent 5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84B3DF" w:themeColor="accent5" w:themeTint="BF"/>
        <w:left w:val="single" w:sz="8" w:space="0" w:color="84B3DF" w:themeColor="accent5" w:themeTint="BF"/>
        <w:bottom w:val="single" w:sz="8" w:space="0" w:color="84B3DF" w:themeColor="accent5" w:themeTint="BF"/>
        <w:right w:val="single" w:sz="8" w:space="0" w:color="84B3DF" w:themeColor="accent5" w:themeTint="BF"/>
        <w:insideH w:val="single" w:sz="8" w:space="0" w:color="84B3DF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5" w:themeTint="BF"/>
          <w:left w:val="single" w:sz="8" w:space="0" w:color="84B3DF" w:themeColor="accent5" w:themeTint="BF"/>
          <w:bottom w:val="single" w:sz="8" w:space="0" w:color="84B3DF" w:themeColor="accent5" w:themeTint="BF"/>
          <w:right w:val="single" w:sz="8" w:space="0" w:color="84B3DF" w:themeColor="accent5" w:themeTint="BF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5" w:themeTint="BF"/>
          <w:left w:val="single" w:sz="8" w:space="0" w:color="84B3DF" w:themeColor="accent5" w:themeTint="BF"/>
          <w:bottom w:val="single" w:sz="8" w:space="0" w:color="84B3DF" w:themeColor="accent5" w:themeTint="BF"/>
          <w:right w:val="single" w:sz="8" w:space="0" w:color="84B3D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6">
    <w:name w:val="Medium Shading 1 Accent 6"/>
    <w:basedOn w:val="TableauNormal"/>
    <w:uiPriority w:val="63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2">
    <w:name w:val="Medium Shading 2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1">
    <w:name w:val="Medium Shading 2 Accent 1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2">
    <w:name w:val="Medium Shading 2 Accent 2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3">
    <w:name w:val="Medium Shading 2 Accent 3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4">
    <w:name w:val="Medium Shading 2 Accent 4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5">
    <w:name w:val="Medium Shading 2 Accent 5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ramemoyenne2-Accent6">
    <w:name w:val="Medium Shading 2 Accent 6"/>
    <w:basedOn w:val="TableauNormal"/>
    <w:uiPriority w:val="64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emoyenne1">
    <w:name w:val="Medium List 1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emoyenne1-Accent1">
    <w:name w:val="Medium List 1 Accent 1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shd w:val="clear" w:color="auto" w:fill="D0DBF0" w:themeFill="accent1" w:themeFillTint="3F"/>
      </w:tcPr>
    </w:tblStylePr>
  </w:style>
  <w:style w:type="table" w:styleId="Listemoyenne1-Accent2">
    <w:name w:val="Medium List 1 Accent 2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7D31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shd w:val="clear" w:color="auto" w:fill="FADECB" w:themeFill="accent2" w:themeFillTint="3F"/>
      </w:tcPr>
    </w:tblStylePr>
  </w:style>
  <w:style w:type="table" w:styleId="Listemoyenne1-Accent3">
    <w:name w:val="Medium List 1 Accent 3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Listemoyenne1-Accent4">
    <w:name w:val="Medium List 1 Accent 4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Listemoyenne1-Accent5">
    <w:name w:val="Medium List 1 Accent 5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table" w:styleId="Listemoyenne1-Accent6">
    <w:name w:val="Medium List 1 Accent 6"/>
    <w:basedOn w:val="TableauNormal"/>
    <w:uiPriority w:val="65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Listemoyenne2">
    <w:name w:val="Medium List 2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1">
    <w:name w:val="Medium List 2 Accent 1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472C4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2">
    <w:name w:val="Medium List 2 Accent 2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ED7D31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7D3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3">
    <w:name w:val="Medium List 2 Accent 3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5A5A5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4">
    <w:name w:val="Medium List 2 Accent 4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FC000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5">
    <w:name w:val="Medium List 2 Accent 5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5B9BD5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6">
    <w:name w:val="Medium List 2 Accent 6"/>
    <w:basedOn w:val="TableauNormal"/>
    <w:uiPriority w:val="66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70AD47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Grillemoyenne1">
    <w:name w:val="Medium Grid 1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moyenne1-Accent1">
    <w:name w:val="Medium Grid 1 Accent 1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7295D2" w:themeColor="accent1" w:themeTint="BF"/>
        <w:left w:val="single" w:sz="8" w:space="0" w:color="7295D2" w:themeColor="accent1" w:themeTint="BF"/>
        <w:bottom w:val="single" w:sz="8" w:space="0" w:color="7295D2" w:themeColor="accent1" w:themeTint="BF"/>
        <w:right w:val="single" w:sz="8" w:space="0" w:color="7295D2" w:themeColor="accent1" w:themeTint="BF"/>
        <w:insideH w:val="single" w:sz="8" w:space="0" w:color="7295D2" w:themeColor="accent1" w:themeTint="BF"/>
        <w:insideV w:val="single" w:sz="8" w:space="0" w:color="7295D2" w:themeColor="accent1" w:themeTint="BF"/>
      </w:tblBorders>
    </w:tblPr>
    <w:tcPr>
      <w:shd w:val="clear" w:color="auto" w:fill="D0DBF0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 w:themeFill="accent1" w:themeFillTint="7F"/>
      </w:tcPr>
    </w:tblStylePr>
    <w:tblStylePr w:type="band1Horz">
      <w:tblPr/>
      <w:tcPr>
        <w:shd w:val="clear" w:color="auto" w:fill="A1B8E1" w:themeFill="accent1" w:themeFillTint="7F"/>
      </w:tcPr>
    </w:tblStylePr>
  </w:style>
  <w:style w:type="table" w:styleId="Grillemoyenne1-Accent2">
    <w:name w:val="Medium Grid 1 Accent 2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Grillemoyenne1-Accent3">
    <w:name w:val="Medium Grid 1 Accent 3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Grillemoyenne1-Accent4">
    <w:name w:val="Medium Grid 1 Accent 4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Grillemoyenne1-Accent5">
    <w:name w:val="Medium Grid 1 Accent 5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84B3DF" w:themeColor="accent5" w:themeTint="BF"/>
        <w:left w:val="single" w:sz="8" w:space="0" w:color="84B3DF" w:themeColor="accent5" w:themeTint="BF"/>
        <w:bottom w:val="single" w:sz="8" w:space="0" w:color="84B3DF" w:themeColor="accent5" w:themeTint="BF"/>
        <w:right w:val="single" w:sz="8" w:space="0" w:color="84B3DF" w:themeColor="accent5" w:themeTint="BF"/>
        <w:insideH w:val="single" w:sz="8" w:space="0" w:color="84B3DF" w:themeColor="accent5" w:themeTint="BF"/>
        <w:insideV w:val="single" w:sz="8" w:space="0" w:color="84B3DF" w:themeColor="accent5" w:themeTint="BF"/>
      </w:tblBorders>
    </w:tblPr>
    <w:tcPr>
      <w:shd w:val="clear" w:color="auto" w:fill="D6E6F4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5" w:themeFillTint="7F"/>
      </w:tcPr>
    </w:tblStylePr>
    <w:tblStylePr w:type="band1Horz">
      <w:tblPr/>
      <w:tcPr>
        <w:shd w:val="clear" w:color="auto" w:fill="ADCCEA" w:themeFill="accent5" w:themeFillTint="7F"/>
      </w:tcPr>
    </w:tblStylePr>
  </w:style>
  <w:style w:type="table" w:styleId="Grillemoyenne1-Accent6">
    <w:name w:val="Medium Grid 1 Accent 6"/>
    <w:basedOn w:val="TableauNormal"/>
    <w:uiPriority w:val="67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Grillemoyenne2">
    <w:name w:val="Medium Grid 2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1">
    <w:name w:val="Medium Grid 2 Accent 1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cPr>
      <w:shd w:val="clear" w:color="auto" w:fill="D0DBF0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CF1F9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 w:themeFill="accent1" w:themeFillTint="33"/>
      </w:tcPr>
    </w:tblStylePr>
    <w:tblStylePr w:type="band1Vert">
      <w:tblPr/>
      <w:tcPr>
        <w:shd w:val="clear" w:color="auto" w:fill="A1B8E1" w:themeFill="accent1" w:themeFillTint="7F"/>
      </w:tcPr>
    </w:tblStylePr>
    <w:tblStylePr w:type="band1Horz">
      <w:tblPr/>
      <w:tcPr>
        <w:tcBorders>
          <w:insideH w:val="single" w:sz="6" w:space="0" w:color="4472C4" w:themeColor="accent1"/>
          <w:insideV w:val="single" w:sz="6" w:space="0" w:color="4472C4" w:themeColor="accent1"/>
        </w:tcBorders>
        <w:shd w:val="clear" w:color="auto" w:fill="A1B8E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2">
    <w:name w:val="Medium Grid 2 Accent 2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cPr>
      <w:shd w:val="clear" w:color="auto" w:fill="FADEC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2EA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 w:themeFill="accent2" w:themeFillTint="33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tcBorders>
          <w:insideH w:val="single" w:sz="6" w:space="0" w:color="ED7D31" w:themeColor="accent2"/>
          <w:insideV w:val="single" w:sz="6" w:space="0" w:color="ED7D31" w:themeColor="accent2"/>
        </w:tcBorders>
        <w:shd w:val="clear" w:color="auto" w:fill="F6BE98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3">
    <w:name w:val="Medium Grid 2 Accent 3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4">
    <w:name w:val="Medium Grid 2 Accent 4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5">
    <w:name w:val="Medium Grid 2 Accent 5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  <w:insideH w:val="single" w:sz="8" w:space="0" w:color="5B9BD5" w:themeColor="accent5"/>
        <w:insideV w:val="single" w:sz="8" w:space="0" w:color="5B9BD5" w:themeColor="accent5"/>
      </w:tblBorders>
    </w:tblPr>
    <w:tcPr>
      <w:shd w:val="clear" w:color="auto" w:fill="D6E6F4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5" w:themeFillTint="33"/>
      </w:tcPr>
    </w:tblStylePr>
    <w:tblStylePr w:type="band1Vert">
      <w:tblPr/>
      <w:tcPr>
        <w:shd w:val="clear" w:color="auto" w:fill="ADCCEA" w:themeFill="accent5" w:themeFillTint="7F"/>
      </w:tcPr>
    </w:tblStylePr>
    <w:tblStylePr w:type="band1Horz">
      <w:tblPr/>
      <w:tcPr>
        <w:tcBorders>
          <w:insideH w:val="single" w:sz="6" w:space="0" w:color="5B9BD5" w:themeColor="accent5"/>
          <w:insideV w:val="single" w:sz="6" w:space="0" w:color="5B9BD5" w:themeColor="accent5"/>
        </w:tcBorders>
        <w:shd w:val="clear" w:color="auto" w:fill="ADCCEA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6">
    <w:name w:val="Medium Grid 2 Accent 6"/>
    <w:basedOn w:val="TableauNormal"/>
    <w:uiPriority w:val="68"/>
    <w:rsid w:val="008345C6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3">
    <w:name w:val="Medium Grid 3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illemoyenne3-Accent1">
    <w:name w:val="Medium Grid 3 Accent 1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1" w:themeFillTint="7F"/>
      </w:tcPr>
    </w:tblStylePr>
  </w:style>
  <w:style w:type="table" w:styleId="Grillemoyenne3-Accent2">
    <w:name w:val="Medium Grid 3 Accent 2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DEC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BE98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BE98" w:themeFill="accent2" w:themeFillTint="7F"/>
      </w:tcPr>
    </w:tblStylePr>
  </w:style>
  <w:style w:type="table" w:styleId="Grillemoyenne3-Accent3">
    <w:name w:val="Medium Grid 3 Accent 3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Grillemoyenne3-Accent4">
    <w:name w:val="Medium Grid 3 Accent 4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Grillemoyenne3-Accent5">
    <w:name w:val="Medium Grid 3 Accent 5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5" w:themeFillTint="7F"/>
      </w:tcPr>
    </w:tblStylePr>
  </w:style>
  <w:style w:type="table" w:styleId="Grillemoyenne3-Accent6">
    <w:name w:val="Medium Grid 3 Accent 6"/>
    <w:basedOn w:val="TableauNormal"/>
    <w:uiPriority w:val="69"/>
    <w:rsid w:val="008345C6"/>
    <w:pPr>
      <w:spacing w:after="0" w:line="240" w:lineRule="auto"/>
    </w:pPr>
    <w:rPr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Listefonce">
    <w:name w:val="Dark List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efonce-Accent1">
    <w:name w:val="Dark List Accent 1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472C4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3763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F5496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F549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1" w:themeFillShade="BF"/>
      </w:tcPr>
    </w:tblStylePr>
  </w:style>
  <w:style w:type="table" w:styleId="Listefonce-Accent2">
    <w:name w:val="Dark List Accent 2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23B0B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4591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</w:style>
  <w:style w:type="table" w:styleId="Listefonce-Accent3">
    <w:name w:val="Dark List Accent 3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Listefonce-Accent4">
    <w:name w:val="Dark List Accent 4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Listefonce-Accent5">
    <w:name w:val="Dark List Accent 5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5B9BD5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5" w:themeFillShade="BF"/>
      </w:tcPr>
    </w:tblStylePr>
  </w:style>
  <w:style w:type="table" w:styleId="Listefonce-Accent6">
    <w:name w:val="Dark List Accent 6"/>
    <w:basedOn w:val="TableauNormal"/>
    <w:uiPriority w:val="70"/>
    <w:rsid w:val="008345C6"/>
    <w:pPr>
      <w:spacing w:after="0" w:line="240" w:lineRule="auto"/>
    </w:pPr>
    <w:rPr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table" w:styleId="Tramecouleur">
    <w:name w:val="Colorful Shading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1">
    <w:name w:val="Colorful Shading Accent 1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1F9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6437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64378" w:themeColor="accent1" w:themeShade="99"/>
          <w:insideV w:val="nil"/>
        </w:tcBorders>
        <w:shd w:val="clear" w:color="auto" w:fill="26437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 w:themeFill="accent1" w:themeFillShade="99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A1B8E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2">
    <w:name w:val="Colorful Shading Accent 2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2EA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D470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D470D" w:themeColor="accent2" w:themeShade="99"/>
          <w:insideV w:val="nil"/>
        </w:tcBorders>
        <w:shd w:val="clear" w:color="auto" w:fill="9D47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 w:themeFill="accent2" w:themeFillShade="99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6BE98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3">
    <w:name w:val="Colorful Shading Accent 3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Tramecouleur-Accent4">
    <w:name w:val="Colorful Shading Accent 4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5">
    <w:name w:val="Colorful Shading Accent 5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5" w:themeShade="99"/>
          <w:insideV w:val="nil"/>
        </w:tcBorders>
        <w:shd w:val="clear" w:color="auto" w:fill="255D91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5" w:themeFillShade="99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ADCCEA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6">
    <w:name w:val="Colorful Shading Accent 6"/>
    <w:basedOn w:val="TableauNormal"/>
    <w:uiPriority w:val="71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5B9BD5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B9BD5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ecouleur">
    <w:name w:val="Colorful List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couleur-Accent1">
    <w:name w:val="Colorful List Accent 1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CF1F9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Listecouleur-Accent2">
    <w:name w:val="Colorful List Accent 2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DF2EA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Listecouleur-Accent3">
    <w:name w:val="Colorful List Accent 3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ecouleur-Accent4">
    <w:name w:val="Colorful List Accent 4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ecouleur-Accent5">
    <w:name w:val="Colorful List Accent 5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EF5FB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Listecouleur-Accent6">
    <w:name w:val="Colorful List Accent 6"/>
    <w:basedOn w:val="TableauNormal"/>
    <w:uiPriority w:val="72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17CC1" w:themeFill="accent5" w:themeFillShade="CC"/>
      </w:tcPr>
    </w:tblStylePr>
    <w:tblStylePr w:type="lastRow">
      <w:rPr>
        <w:b/>
        <w:bCs/>
        <w:color w:val="317CC1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llecouleur">
    <w:name w:val="Colorful Grid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couleur-Accent1">
    <w:name w:val="Colorful Grid Accent 1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</w:rPr>
      <w:tblPr/>
      <w:tcPr>
        <w:shd w:val="clear" w:color="auto" w:fill="B4C6E7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6E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F549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F5496" w:themeFill="accent1" w:themeFillShade="BF"/>
      </w:tcPr>
    </w:tblStylePr>
    <w:tblStylePr w:type="band1Vert">
      <w:tblPr/>
      <w:tcPr>
        <w:shd w:val="clear" w:color="auto" w:fill="A1B8E1" w:themeFill="accent1" w:themeFillTint="7F"/>
      </w:tcPr>
    </w:tblStylePr>
    <w:tblStylePr w:type="band1Horz">
      <w:tblPr/>
      <w:tcPr>
        <w:shd w:val="clear" w:color="auto" w:fill="A1B8E1" w:themeFill="accent1" w:themeFillTint="7F"/>
      </w:tcPr>
    </w:tblStylePr>
  </w:style>
  <w:style w:type="table" w:styleId="Grillecouleur-Accent2">
    <w:name w:val="Colorful Grid Accent 2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</w:rPr>
      <w:tblPr/>
      <w:tcPr>
        <w:shd w:val="clear" w:color="auto" w:fill="F7CAAC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CAAC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Grillecouleur-Accent3">
    <w:name w:val="Colorful Grid Accent 3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Grillecouleur-Accent4">
    <w:name w:val="Colorful Grid Accent 4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Grillecouleur-Accent5">
    <w:name w:val="Colorful Grid Accent 5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</w:rPr>
      <w:tblPr/>
      <w:tcPr>
        <w:shd w:val="clear" w:color="auto" w:fill="BDD6EE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5" w:themeFillShade="BF"/>
      </w:tcPr>
    </w:tblStylePr>
    <w:tblStylePr w:type="band1Vert">
      <w:tblPr/>
      <w:tcPr>
        <w:shd w:val="clear" w:color="auto" w:fill="ADCCEA" w:themeFill="accent5" w:themeFillTint="7F"/>
      </w:tcPr>
    </w:tblStylePr>
    <w:tblStylePr w:type="band1Horz">
      <w:tblPr/>
      <w:tcPr>
        <w:shd w:val="clear" w:color="auto" w:fill="ADCCEA" w:themeFill="accent5" w:themeFillTint="7F"/>
      </w:tcPr>
    </w:tblStylePr>
  </w:style>
  <w:style w:type="table" w:styleId="Grillecouleur-Accent6">
    <w:name w:val="Colorful Grid Accent 6"/>
    <w:basedOn w:val="TableauNormal"/>
    <w:uiPriority w:val="73"/>
    <w:rsid w:val="008345C6"/>
    <w:pPr>
      <w:spacing w:after="0" w:line="240" w:lineRule="auto"/>
    </w:pPr>
    <w:rPr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2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09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65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40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1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4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8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0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9F514B-DA4C-4D52-8330-60A7E7086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2499</TotalTime>
  <Pages>18</Pages>
  <Words>2524</Words>
  <Characters>14391</Characters>
  <Application>Microsoft Office Word</Application>
  <DocSecurity>0</DocSecurity>
  <Lines>119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maestre</dc:creator>
  <cp:keywords/>
  <dc:description/>
  <cp:lastModifiedBy>stephan maestre</cp:lastModifiedBy>
  <cp:revision>92</cp:revision>
  <dcterms:created xsi:type="dcterms:W3CDTF">2025-03-28T14:36:00Z</dcterms:created>
  <dcterms:modified xsi:type="dcterms:W3CDTF">2025-07-01T13:41:00Z</dcterms:modified>
</cp:coreProperties>
</file>