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1080" w:type="dxa"/>
        <w:tblLook w:val="0600" w:firstRow="0" w:lastRow="0" w:firstColumn="0" w:lastColumn="0" w:noHBand="1" w:noVBand="1"/>
      </w:tblPr>
      <w:tblGrid>
        <w:gridCol w:w="6930"/>
        <w:gridCol w:w="2691"/>
      </w:tblGrid>
      <w:tr w:rsidR="00E3286D" w:rsidRPr="00FF3323" w:rsidTr="00355DEE">
        <w:trPr>
          <w:trHeight w:val="1728"/>
        </w:trPr>
        <w:tc>
          <w:tcPr>
            <w:tcW w:w="6930" w:type="dxa"/>
            <w:vAlign w:val="center"/>
          </w:tcPr>
          <w:p w:rsidR="00E3286D" w:rsidRPr="00FF3323" w:rsidRDefault="001D403C" w:rsidP="005A7DD7">
            <w:pPr>
              <w:pStyle w:val="Titre"/>
            </w:pPr>
            <w:r>
              <w:t>FICHE DE RENSEIGNEMENTS FOUR</w:t>
            </w:r>
            <w:r w:rsidR="005A7DD7">
              <w:t>NISSEUR</w:t>
            </w:r>
          </w:p>
        </w:tc>
        <w:tc>
          <w:tcPr>
            <w:tcW w:w="2060" w:type="dxa"/>
            <w:vAlign w:val="center"/>
          </w:tcPr>
          <w:p w:rsidR="00E3286D" w:rsidRPr="00FF3323" w:rsidRDefault="00B43CFD" w:rsidP="00E3286D">
            <w:pPr>
              <w:spacing w:after="0"/>
              <w:jc w:val="right"/>
            </w:pPr>
            <w:r>
              <w:rPr>
                <w:noProof/>
                <w:lang w:eastAsia="fr-FR"/>
              </w:rPr>
              <w:drawing>
                <wp:inline distT="0" distB="0" distL="0" distR="0" wp14:anchorId="520480B6" wp14:editId="11CAAC19">
                  <wp:extent cx="1571625" cy="1069232"/>
                  <wp:effectExtent l="0" t="0" r="0" b="0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 1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4834" cy="1098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D35A6" w:rsidRPr="00FF3323" w:rsidRDefault="00B43CFD" w:rsidP="00FD35A6">
      <w:pPr>
        <w:pStyle w:val="Titre1"/>
      </w:pPr>
      <w:r>
        <w:t xml:space="preserve">Renseignements à compléter </w:t>
      </w:r>
    </w:p>
    <w:tbl>
      <w:tblPr>
        <w:tblW w:w="10768" w:type="dxa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</w:tblBorders>
        <w:tblLook w:val="0600" w:firstRow="0" w:lastRow="0" w:firstColumn="0" w:lastColumn="0" w:noHBand="1" w:noVBand="1"/>
      </w:tblPr>
      <w:tblGrid>
        <w:gridCol w:w="1838"/>
        <w:gridCol w:w="992"/>
        <w:gridCol w:w="2905"/>
        <w:gridCol w:w="639"/>
        <w:gridCol w:w="2126"/>
        <w:gridCol w:w="2268"/>
      </w:tblGrid>
      <w:tr w:rsidR="001E26F7" w:rsidRPr="00FF3323" w:rsidTr="001E26F7">
        <w:trPr>
          <w:trHeight w:val="544"/>
        </w:trPr>
        <w:tc>
          <w:tcPr>
            <w:tcW w:w="2830" w:type="dxa"/>
            <w:gridSpan w:val="2"/>
          </w:tcPr>
          <w:p w:rsidR="001E26F7" w:rsidRPr="00FF3323" w:rsidRDefault="00263284" w:rsidP="001E26F7">
            <w:pPr>
              <w:pStyle w:val="tiquettes"/>
            </w:pPr>
            <w:sdt>
              <w:sdtPr>
                <w:id w:val="1493136592"/>
                <w:placeholder>
                  <w:docPart w:val="15480BD44D874215ADBEF1FDFC3A1F5A"/>
                </w:placeholder>
                <w:temporary/>
                <w:showingPlcHdr/>
                <w15:appearance w15:val="hidden"/>
              </w:sdtPr>
              <w:sdtEndPr/>
              <w:sdtContent>
                <w:r w:rsidR="001E26F7" w:rsidRPr="00FF3323">
                  <w:rPr>
                    <w:lang w:bidi="fr-FR"/>
                  </w:rPr>
                  <w:t>Nom de la société</w:t>
                </w:r>
              </w:sdtContent>
            </w:sdt>
            <w:r w:rsidR="001E26F7">
              <w:t xml:space="preserve"> - Raison sociale - </w:t>
            </w:r>
          </w:p>
        </w:tc>
        <w:tc>
          <w:tcPr>
            <w:tcW w:w="7938" w:type="dxa"/>
            <w:gridSpan w:val="4"/>
            <w:shd w:val="clear" w:color="auto" w:fill="FFFFFF" w:themeFill="background1"/>
          </w:tcPr>
          <w:p w:rsidR="001E26F7" w:rsidRPr="00FF3323" w:rsidRDefault="001E26F7" w:rsidP="00FD35A6"/>
        </w:tc>
      </w:tr>
      <w:tr w:rsidR="001E26F7" w:rsidRPr="00FF3323" w:rsidTr="001E26F7">
        <w:tc>
          <w:tcPr>
            <w:tcW w:w="1838" w:type="dxa"/>
          </w:tcPr>
          <w:p w:rsidR="001E26F7" w:rsidRDefault="001E26F7" w:rsidP="00FD35A6">
            <w:pPr>
              <w:pStyle w:val="tiquettes"/>
            </w:pPr>
            <w:r>
              <w:t>Adresse</w:t>
            </w:r>
          </w:p>
        </w:tc>
        <w:tc>
          <w:tcPr>
            <w:tcW w:w="3897" w:type="dxa"/>
            <w:gridSpan w:val="2"/>
            <w:shd w:val="clear" w:color="auto" w:fill="FFFFFF" w:themeFill="background1"/>
          </w:tcPr>
          <w:p w:rsidR="001E26F7" w:rsidRPr="00FF3323" w:rsidRDefault="001E26F7" w:rsidP="00FD35A6"/>
        </w:tc>
        <w:tc>
          <w:tcPr>
            <w:tcW w:w="2765" w:type="dxa"/>
            <w:gridSpan w:val="2"/>
          </w:tcPr>
          <w:p w:rsidR="001E26F7" w:rsidRDefault="001E26F7" w:rsidP="001E26F7">
            <w:pPr>
              <w:pStyle w:val="tiquettes"/>
            </w:pPr>
            <w:r>
              <w:t>Code postal</w:t>
            </w:r>
          </w:p>
        </w:tc>
        <w:tc>
          <w:tcPr>
            <w:tcW w:w="2268" w:type="dxa"/>
            <w:shd w:val="clear" w:color="auto" w:fill="FFFFFF" w:themeFill="background1"/>
          </w:tcPr>
          <w:p w:rsidR="001E26F7" w:rsidRPr="00FF3323" w:rsidRDefault="001E26F7" w:rsidP="00FD35A6"/>
        </w:tc>
      </w:tr>
      <w:tr w:rsidR="001E26F7" w:rsidRPr="00FF3323" w:rsidTr="001E26F7">
        <w:tc>
          <w:tcPr>
            <w:tcW w:w="1838" w:type="dxa"/>
          </w:tcPr>
          <w:p w:rsidR="001E26F7" w:rsidRDefault="001E26F7" w:rsidP="00FD35A6">
            <w:pPr>
              <w:pStyle w:val="tiquettes"/>
            </w:pPr>
            <w:r>
              <w:t>Complément adresse</w:t>
            </w:r>
          </w:p>
        </w:tc>
        <w:tc>
          <w:tcPr>
            <w:tcW w:w="3897" w:type="dxa"/>
            <w:gridSpan w:val="2"/>
            <w:shd w:val="clear" w:color="auto" w:fill="FFFFFF" w:themeFill="background1"/>
          </w:tcPr>
          <w:p w:rsidR="001E26F7" w:rsidRPr="00FF3323" w:rsidRDefault="001E26F7" w:rsidP="00FD35A6"/>
        </w:tc>
        <w:tc>
          <w:tcPr>
            <w:tcW w:w="2765" w:type="dxa"/>
            <w:gridSpan w:val="2"/>
          </w:tcPr>
          <w:p w:rsidR="001E26F7" w:rsidRDefault="001E26F7" w:rsidP="00FD35A6">
            <w:pPr>
              <w:pStyle w:val="tiquettes"/>
            </w:pPr>
            <w:r>
              <w:t>Ville</w:t>
            </w:r>
          </w:p>
        </w:tc>
        <w:tc>
          <w:tcPr>
            <w:tcW w:w="2268" w:type="dxa"/>
            <w:shd w:val="clear" w:color="auto" w:fill="FFFFFF" w:themeFill="background1"/>
          </w:tcPr>
          <w:p w:rsidR="001E26F7" w:rsidRPr="00FF3323" w:rsidRDefault="001E26F7" w:rsidP="00FD35A6"/>
        </w:tc>
      </w:tr>
      <w:tr w:rsidR="00FD35A6" w:rsidRPr="00FF3323" w:rsidTr="001E26F7">
        <w:tc>
          <w:tcPr>
            <w:tcW w:w="1838" w:type="dxa"/>
          </w:tcPr>
          <w:p w:rsidR="00FD35A6" w:rsidRPr="00FF3323" w:rsidRDefault="00B43CFD" w:rsidP="00FD35A6">
            <w:pPr>
              <w:pStyle w:val="tiquettes"/>
            </w:pPr>
            <w:r>
              <w:t>N° SIRET</w:t>
            </w:r>
          </w:p>
        </w:tc>
        <w:tc>
          <w:tcPr>
            <w:tcW w:w="3897" w:type="dxa"/>
            <w:gridSpan w:val="2"/>
            <w:shd w:val="clear" w:color="auto" w:fill="FFFFFF" w:themeFill="background1"/>
          </w:tcPr>
          <w:p w:rsidR="00FD35A6" w:rsidRPr="00FF3323" w:rsidRDefault="00FD35A6" w:rsidP="00FD35A6"/>
        </w:tc>
        <w:tc>
          <w:tcPr>
            <w:tcW w:w="2765" w:type="dxa"/>
            <w:gridSpan w:val="2"/>
          </w:tcPr>
          <w:p w:rsidR="00FD35A6" w:rsidRPr="00FF3323" w:rsidRDefault="00B43CFD" w:rsidP="00FD35A6">
            <w:pPr>
              <w:pStyle w:val="tiquettes"/>
            </w:pPr>
            <w:r>
              <w:t>N° TVA Intracommunautaire</w:t>
            </w:r>
          </w:p>
        </w:tc>
        <w:tc>
          <w:tcPr>
            <w:tcW w:w="2268" w:type="dxa"/>
            <w:shd w:val="clear" w:color="auto" w:fill="FFFFFF" w:themeFill="background1"/>
          </w:tcPr>
          <w:p w:rsidR="00FD35A6" w:rsidRPr="00FF3323" w:rsidRDefault="00FD35A6" w:rsidP="00FD35A6"/>
        </w:tc>
      </w:tr>
      <w:tr w:rsidR="00FD35A6" w:rsidRPr="00FF3323" w:rsidTr="001E26F7">
        <w:tc>
          <w:tcPr>
            <w:tcW w:w="1838" w:type="dxa"/>
          </w:tcPr>
          <w:p w:rsidR="00FD35A6" w:rsidRPr="00FF3323" w:rsidRDefault="001E26F7" w:rsidP="001E26F7">
            <w:pPr>
              <w:pStyle w:val="tiquettes"/>
            </w:pPr>
            <w:r>
              <w:t>Adresse e-mail</w:t>
            </w:r>
          </w:p>
        </w:tc>
        <w:tc>
          <w:tcPr>
            <w:tcW w:w="3897" w:type="dxa"/>
            <w:gridSpan w:val="2"/>
            <w:shd w:val="clear" w:color="auto" w:fill="FFFFFF" w:themeFill="background1"/>
          </w:tcPr>
          <w:p w:rsidR="00FD35A6" w:rsidRPr="00FF3323" w:rsidRDefault="00FD35A6" w:rsidP="00FD35A6"/>
        </w:tc>
        <w:tc>
          <w:tcPr>
            <w:tcW w:w="2765" w:type="dxa"/>
            <w:gridSpan w:val="2"/>
          </w:tcPr>
          <w:p w:rsidR="00FD35A6" w:rsidRPr="00FF3323" w:rsidRDefault="001E26F7" w:rsidP="001E26F7">
            <w:pPr>
              <w:pStyle w:val="tiquettes"/>
            </w:pPr>
            <w:r>
              <w:t>Téléphone</w:t>
            </w:r>
          </w:p>
        </w:tc>
        <w:tc>
          <w:tcPr>
            <w:tcW w:w="2268" w:type="dxa"/>
            <w:shd w:val="clear" w:color="auto" w:fill="FFFFFF" w:themeFill="background1"/>
          </w:tcPr>
          <w:p w:rsidR="00FD35A6" w:rsidRPr="00FF3323" w:rsidRDefault="00FD35A6" w:rsidP="00FD35A6"/>
        </w:tc>
      </w:tr>
      <w:tr w:rsidR="00FD35A6" w:rsidRPr="00FF3323" w:rsidTr="001E26F7">
        <w:tc>
          <w:tcPr>
            <w:tcW w:w="1838" w:type="dxa"/>
          </w:tcPr>
          <w:p w:rsidR="00FD35A6" w:rsidRPr="00FF3323" w:rsidRDefault="001E26F7" w:rsidP="00FD35A6">
            <w:pPr>
              <w:pStyle w:val="tiquettes"/>
            </w:pPr>
            <w:r>
              <w:t>Site web</w:t>
            </w:r>
          </w:p>
        </w:tc>
        <w:tc>
          <w:tcPr>
            <w:tcW w:w="3897" w:type="dxa"/>
            <w:gridSpan w:val="2"/>
            <w:shd w:val="clear" w:color="auto" w:fill="FFFFFF" w:themeFill="background1"/>
          </w:tcPr>
          <w:p w:rsidR="00FD35A6" w:rsidRPr="00FF3323" w:rsidRDefault="00FD35A6" w:rsidP="00FD35A6"/>
        </w:tc>
        <w:tc>
          <w:tcPr>
            <w:tcW w:w="2765" w:type="dxa"/>
            <w:gridSpan w:val="2"/>
          </w:tcPr>
          <w:p w:rsidR="00FD35A6" w:rsidRPr="00FF3323" w:rsidRDefault="001E26F7" w:rsidP="001E26F7">
            <w:pPr>
              <w:pStyle w:val="tiquettes"/>
            </w:pPr>
            <w:r>
              <w:t>Télécopie</w:t>
            </w:r>
          </w:p>
        </w:tc>
        <w:tc>
          <w:tcPr>
            <w:tcW w:w="2268" w:type="dxa"/>
            <w:shd w:val="clear" w:color="auto" w:fill="FFFFFF" w:themeFill="background1"/>
          </w:tcPr>
          <w:p w:rsidR="00FD35A6" w:rsidRPr="00FF3323" w:rsidRDefault="00FD35A6" w:rsidP="00FD35A6"/>
        </w:tc>
      </w:tr>
      <w:tr w:rsidR="00970412" w:rsidRPr="00FF3323" w:rsidTr="001E26F7">
        <w:tc>
          <w:tcPr>
            <w:tcW w:w="6374" w:type="dxa"/>
            <w:gridSpan w:val="4"/>
          </w:tcPr>
          <w:p w:rsidR="00970412" w:rsidRDefault="00970412" w:rsidP="00970412">
            <w:pPr>
              <w:pStyle w:val="tiquettes"/>
            </w:pPr>
            <w:r>
              <w:t>Numéro d'identification CHORUS PRO - Emetteur de la facture -</w:t>
            </w:r>
          </w:p>
        </w:tc>
        <w:tc>
          <w:tcPr>
            <w:tcW w:w="4394" w:type="dxa"/>
            <w:gridSpan w:val="2"/>
            <w:shd w:val="clear" w:color="auto" w:fill="FFFFFF" w:themeFill="background1"/>
          </w:tcPr>
          <w:p w:rsidR="00970412" w:rsidRPr="00FF3323" w:rsidRDefault="00970412" w:rsidP="00970412">
            <w:pPr>
              <w:ind w:right="4"/>
              <w:jc w:val="right"/>
            </w:pPr>
          </w:p>
        </w:tc>
      </w:tr>
      <w:tr w:rsidR="001D403C" w:rsidRPr="00FF3323" w:rsidTr="001E26F7">
        <w:tc>
          <w:tcPr>
            <w:tcW w:w="6374" w:type="dxa"/>
            <w:gridSpan w:val="4"/>
          </w:tcPr>
          <w:p w:rsidR="001D403C" w:rsidRDefault="001D403C" w:rsidP="00970412">
            <w:pPr>
              <w:pStyle w:val="tiquettes"/>
            </w:pPr>
            <w:r>
              <w:t>Toute autre information</w:t>
            </w:r>
          </w:p>
        </w:tc>
        <w:tc>
          <w:tcPr>
            <w:tcW w:w="4394" w:type="dxa"/>
            <w:gridSpan w:val="2"/>
            <w:shd w:val="clear" w:color="auto" w:fill="FFFFFF" w:themeFill="background1"/>
          </w:tcPr>
          <w:p w:rsidR="001D403C" w:rsidRPr="00FF3323" w:rsidRDefault="001D403C" w:rsidP="00970412">
            <w:pPr>
              <w:ind w:right="4"/>
              <w:jc w:val="right"/>
            </w:pPr>
          </w:p>
        </w:tc>
      </w:tr>
    </w:tbl>
    <w:p w:rsidR="00970412" w:rsidRPr="00FF3323" w:rsidRDefault="00970412" w:rsidP="00970412">
      <w:pPr>
        <w:pStyle w:val="Titre1"/>
      </w:pPr>
      <w:r>
        <w:t xml:space="preserve">Documents à fournir </w:t>
      </w:r>
    </w:p>
    <w:tbl>
      <w:tblPr>
        <w:tblW w:w="4318" w:type="dxa"/>
        <w:tblBorders>
          <w:top w:val="single" w:sz="4" w:space="0" w:color="D9D9D9" w:themeColor="background1" w:themeShade="D9"/>
          <w:left w:val="single" w:sz="4" w:space="0" w:color="D9D9D9" w:themeColor="background1" w:themeShade="D9"/>
          <w:bottom w:val="single" w:sz="4" w:space="0" w:color="D9D9D9" w:themeColor="background1" w:themeShade="D9"/>
          <w:right w:val="single" w:sz="4" w:space="0" w:color="D9D9D9" w:themeColor="background1" w:themeShade="D9"/>
          <w:insideH w:val="single" w:sz="4" w:space="0" w:color="D9D9D9" w:themeColor="background1" w:themeShade="D9"/>
        </w:tblBorders>
        <w:tblLook w:val="0600" w:firstRow="0" w:lastRow="0" w:firstColumn="0" w:lastColumn="0" w:noHBand="1" w:noVBand="1"/>
      </w:tblPr>
      <w:tblGrid>
        <w:gridCol w:w="1271"/>
        <w:gridCol w:w="3047"/>
      </w:tblGrid>
      <w:tr w:rsidR="00970412" w:rsidRPr="00FF3323" w:rsidTr="00970412">
        <w:trPr>
          <w:trHeight w:val="544"/>
        </w:trPr>
        <w:tc>
          <w:tcPr>
            <w:tcW w:w="1271" w:type="dxa"/>
          </w:tcPr>
          <w:p w:rsidR="00970412" w:rsidRPr="00970412" w:rsidRDefault="00970412" w:rsidP="00970412">
            <w:pPr>
              <w:pStyle w:val="tiquettes"/>
              <w:jc w:val="center"/>
              <w:rPr>
                <w:sz w:val="36"/>
                <w:szCs w:val="36"/>
              </w:rPr>
            </w:pPr>
            <w:r w:rsidRPr="00970412">
              <w:rPr>
                <w:sz w:val="36"/>
                <w:szCs w:val="36"/>
              </w:rPr>
              <w:sym w:font="Wingdings" w:char="F0FE"/>
            </w:r>
          </w:p>
        </w:tc>
        <w:tc>
          <w:tcPr>
            <w:tcW w:w="3047" w:type="dxa"/>
            <w:shd w:val="clear" w:color="auto" w:fill="FFFFFF" w:themeFill="background1"/>
          </w:tcPr>
          <w:p w:rsidR="00970412" w:rsidRPr="00FF3323" w:rsidRDefault="00970412" w:rsidP="00A33875">
            <w:r>
              <w:t>Extrait Kbis</w:t>
            </w:r>
          </w:p>
        </w:tc>
      </w:tr>
      <w:tr w:rsidR="00970412" w:rsidRPr="00FF3323" w:rsidTr="00970412">
        <w:tc>
          <w:tcPr>
            <w:tcW w:w="1271" w:type="dxa"/>
          </w:tcPr>
          <w:p w:rsidR="00970412" w:rsidRPr="00FF3323" w:rsidRDefault="00970412" w:rsidP="00970412">
            <w:pPr>
              <w:pStyle w:val="tiquettes"/>
              <w:jc w:val="center"/>
            </w:pPr>
            <w:r w:rsidRPr="00970412">
              <w:rPr>
                <w:sz w:val="36"/>
                <w:szCs w:val="36"/>
              </w:rPr>
              <w:sym w:font="Wingdings" w:char="F0FE"/>
            </w:r>
          </w:p>
        </w:tc>
        <w:tc>
          <w:tcPr>
            <w:tcW w:w="3047" w:type="dxa"/>
            <w:shd w:val="clear" w:color="auto" w:fill="FFFFFF" w:themeFill="background1"/>
          </w:tcPr>
          <w:p w:rsidR="00970412" w:rsidRPr="00FF3323" w:rsidRDefault="00970412" w:rsidP="00A33875">
            <w:r>
              <w:t>Relevé d'identité bancaire</w:t>
            </w:r>
          </w:p>
        </w:tc>
      </w:tr>
    </w:tbl>
    <w:p w:rsidR="00232876" w:rsidRPr="00FF3323" w:rsidRDefault="00232876" w:rsidP="00263284">
      <w:pPr>
        <w:spacing w:after="0"/>
      </w:pPr>
    </w:p>
    <w:tbl>
      <w:tblPr>
        <w:tblW w:w="11830" w:type="dxa"/>
        <w:tblLook w:val="0600" w:firstRow="0" w:lastRow="0" w:firstColumn="0" w:lastColumn="0" w:noHBand="1" w:noVBand="1"/>
      </w:tblPr>
      <w:tblGrid>
        <w:gridCol w:w="2149"/>
        <w:gridCol w:w="11"/>
        <w:gridCol w:w="108"/>
        <w:gridCol w:w="612"/>
        <w:gridCol w:w="236"/>
        <w:gridCol w:w="720"/>
        <w:gridCol w:w="236"/>
        <w:gridCol w:w="1031"/>
        <w:gridCol w:w="119"/>
        <w:gridCol w:w="270"/>
        <w:gridCol w:w="1789"/>
        <w:gridCol w:w="270"/>
        <w:gridCol w:w="281"/>
        <w:gridCol w:w="525"/>
        <w:gridCol w:w="2416"/>
        <w:gridCol w:w="1057"/>
      </w:tblGrid>
      <w:tr w:rsidR="00232876" w:rsidRPr="00FF3323" w:rsidTr="00263284">
        <w:trPr>
          <w:trHeight w:val="360"/>
        </w:trPr>
        <w:tc>
          <w:tcPr>
            <w:tcW w:w="2149" w:type="dxa"/>
            <w:tcBorders>
              <w:top w:val="single" w:sz="4" w:space="0" w:color="BFBFBF" w:themeColor="background1" w:themeShade="BF"/>
            </w:tcBorders>
            <w:shd w:val="clear" w:color="auto" w:fill="auto"/>
            <w:vAlign w:val="center"/>
          </w:tcPr>
          <w:p w:rsidR="00232876" w:rsidRPr="00FF3323" w:rsidRDefault="00232876" w:rsidP="00232876">
            <w:pPr>
              <w:pStyle w:val="Sansinterligne"/>
            </w:pPr>
          </w:p>
        </w:tc>
        <w:tc>
          <w:tcPr>
            <w:tcW w:w="5132" w:type="dxa"/>
            <w:gridSpan w:val="10"/>
            <w:tcBorders>
              <w:top w:val="single" w:sz="4" w:space="0" w:color="BFBFBF" w:themeColor="background1" w:themeShade="BF"/>
            </w:tcBorders>
            <w:shd w:val="clear" w:color="auto" w:fill="auto"/>
            <w:vAlign w:val="center"/>
          </w:tcPr>
          <w:p w:rsidR="00FA3EB3" w:rsidRPr="00FF3323" w:rsidRDefault="00FA3EB3" w:rsidP="00FA3EB3"/>
        </w:tc>
        <w:tc>
          <w:tcPr>
            <w:tcW w:w="270" w:type="dxa"/>
            <w:tcBorders>
              <w:top w:val="single" w:sz="4" w:space="0" w:color="BFBFBF" w:themeColor="background1" w:themeShade="BF"/>
            </w:tcBorders>
            <w:shd w:val="clear" w:color="auto" w:fill="auto"/>
            <w:vAlign w:val="center"/>
          </w:tcPr>
          <w:p w:rsidR="00232876" w:rsidRPr="00FF3323" w:rsidRDefault="00232876" w:rsidP="00232876">
            <w:pPr>
              <w:pStyle w:val="Sansinterligne"/>
            </w:pPr>
          </w:p>
        </w:tc>
        <w:tc>
          <w:tcPr>
            <w:tcW w:w="806" w:type="dxa"/>
            <w:gridSpan w:val="2"/>
            <w:tcBorders>
              <w:top w:val="single" w:sz="4" w:space="0" w:color="BFBFBF" w:themeColor="background1" w:themeShade="BF"/>
            </w:tcBorders>
            <w:shd w:val="clear" w:color="auto" w:fill="auto"/>
            <w:vAlign w:val="center"/>
          </w:tcPr>
          <w:p w:rsidR="00232876" w:rsidRPr="00FF3323" w:rsidRDefault="00232876" w:rsidP="00232876">
            <w:pPr>
              <w:pStyle w:val="Sansinterligne"/>
            </w:pPr>
          </w:p>
        </w:tc>
        <w:tc>
          <w:tcPr>
            <w:tcW w:w="3473" w:type="dxa"/>
            <w:gridSpan w:val="2"/>
            <w:tcBorders>
              <w:top w:val="single" w:sz="4" w:space="0" w:color="BFBFBF" w:themeColor="background1" w:themeShade="BF"/>
            </w:tcBorders>
            <w:shd w:val="clear" w:color="auto" w:fill="auto"/>
            <w:vAlign w:val="center"/>
          </w:tcPr>
          <w:p w:rsidR="00232876" w:rsidRPr="00FF3323" w:rsidRDefault="00232876" w:rsidP="00232876">
            <w:pPr>
              <w:pStyle w:val="Sansinterligne"/>
            </w:pPr>
          </w:p>
        </w:tc>
      </w:tr>
      <w:tr w:rsidR="00687CFB" w:rsidRPr="00FF3323" w:rsidTr="00263284">
        <w:trPr>
          <w:gridAfter w:val="1"/>
          <w:wAfter w:w="1057" w:type="dxa"/>
          <w:trHeight w:val="360"/>
        </w:trPr>
        <w:tc>
          <w:tcPr>
            <w:tcW w:w="2268" w:type="dxa"/>
            <w:gridSpan w:val="3"/>
            <w:vAlign w:val="center"/>
          </w:tcPr>
          <w:p w:rsidR="00687CFB" w:rsidRPr="00FD7B81" w:rsidRDefault="007E6B9E" w:rsidP="007E6B9E">
            <w:pPr>
              <w:pStyle w:val="Sansinterligne"/>
              <w:rPr>
                <w:sz w:val="20"/>
                <w:szCs w:val="20"/>
              </w:rPr>
            </w:pPr>
            <w:r w:rsidRPr="00FD7B81">
              <w:rPr>
                <w:sz w:val="20"/>
                <w:szCs w:val="20"/>
              </w:rPr>
              <w:t xml:space="preserve">Nom </w:t>
            </w:r>
            <w:r w:rsidR="00A938D7">
              <w:rPr>
                <w:sz w:val="20"/>
                <w:szCs w:val="20"/>
              </w:rPr>
              <w:t>de la personne complétant</w:t>
            </w:r>
            <w:r w:rsidR="00FD7B81" w:rsidRPr="00FD7B81">
              <w:rPr>
                <w:sz w:val="20"/>
                <w:szCs w:val="20"/>
              </w:rPr>
              <w:t xml:space="preserve"> ce formulaire</w:t>
            </w:r>
          </w:p>
        </w:tc>
        <w:tc>
          <w:tcPr>
            <w:tcW w:w="2954" w:type="dxa"/>
            <w:gridSpan w:val="6"/>
            <w:shd w:val="clear" w:color="auto" w:fill="FFFFFF" w:themeFill="background1"/>
            <w:vAlign w:val="center"/>
          </w:tcPr>
          <w:p w:rsidR="00687CFB" w:rsidRPr="00FD7B81" w:rsidRDefault="00687CFB" w:rsidP="00232876">
            <w:pPr>
              <w:pStyle w:val="Sansinterligne"/>
              <w:rPr>
                <w:color w:val="FF0000"/>
              </w:rPr>
            </w:pPr>
          </w:p>
        </w:tc>
        <w:tc>
          <w:tcPr>
            <w:tcW w:w="270" w:type="dxa"/>
            <w:vAlign w:val="center"/>
          </w:tcPr>
          <w:p w:rsidR="00687CFB" w:rsidRPr="00FF3323" w:rsidRDefault="00687CFB" w:rsidP="00232876">
            <w:pPr>
              <w:pStyle w:val="Sansinterligne"/>
            </w:pPr>
          </w:p>
        </w:tc>
        <w:tc>
          <w:tcPr>
            <w:tcW w:w="2340" w:type="dxa"/>
            <w:gridSpan w:val="3"/>
            <w:vAlign w:val="center"/>
          </w:tcPr>
          <w:p w:rsidR="00687CFB" w:rsidRPr="00FD7B81" w:rsidRDefault="00FD7B81" w:rsidP="00FD7B81">
            <w:pPr>
              <w:pStyle w:val="Sansinterligne"/>
              <w:rPr>
                <w:sz w:val="20"/>
                <w:szCs w:val="20"/>
              </w:rPr>
            </w:pPr>
            <w:r w:rsidRPr="00FD7B81">
              <w:rPr>
                <w:sz w:val="20"/>
                <w:szCs w:val="20"/>
              </w:rPr>
              <w:t>F</w:t>
            </w:r>
            <w:r w:rsidR="00A938D7">
              <w:rPr>
                <w:sz w:val="20"/>
                <w:szCs w:val="20"/>
              </w:rPr>
              <w:t>onction de la personne complétant</w:t>
            </w:r>
            <w:r w:rsidRPr="00FD7B81">
              <w:rPr>
                <w:sz w:val="20"/>
                <w:szCs w:val="20"/>
              </w:rPr>
              <w:t xml:space="preserve"> ce formulaire</w:t>
            </w:r>
          </w:p>
        </w:tc>
        <w:tc>
          <w:tcPr>
            <w:tcW w:w="2941" w:type="dxa"/>
            <w:gridSpan w:val="2"/>
            <w:shd w:val="clear" w:color="auto" w:fill="FFFFFF" w:themeFill="background1"/>
            <w:vAlign w:val="center"/>
          </w:tcPr>
          <w:p w:rsidR="00687CFB" w:rsidRPr="00FF3323" w:rsidRDefault="00687CFB" w:rsidP="00232876">
            <w:pPr>
              <w:pStyle w:val="Sansinterligne"/>
            </w:pPr>
          </w:p>
        </w:tc>
      </w:tr>
      <w:tr w:rsidR="00232876" w:rsidRPr="00FF3323" w:rsidTr="00263284">
        <w:trPr>
          <w:trHeight w:val="360"/>
        </w:trPr>
        <w:tc>
          <w:tcPr>
            <w:tcW w:w="2149" w:type="dxa"/>
            <w:shd w:val="clear" w:color="auto" w:fill="auto"/>
          </w:tcPr>
          <w:p w:rsidR="00232876" w:rsidRPr="00FF3323" w:rsidRDefault="00232876" w:rsidP="00232876">
            <w:pPr>
              <w:pStyle w:val="Sansinterligne"/>
            </w:pPr>
          </w:p>
        </w:tc>
        <w:tc>
          <w:tcPr>
            <w:tcW w:w="5132" w:type="dxa"/>
            <w:gridSpan w:val="10"/>
            <w:shd w:val="clear" w:color="auto" w:fill="auto"/>
          </w:tcPr>
          <w:p w:rsidR="00232876" w:rsidRPr="00FF3323" w:rsidRDefault="00232876" w:rsidP="00FD7B81">
            <w:pPr>
              <w:pStyle w:val="Champ"/>
            </w:pPr>
          </w:p>
        </w:tc>
        <w:tc>
          <w:tcPr>
            <w:tcW w:w="270" w:type="dxa"/>
            <w:shd w:val="clear" w:color="auto" w:fill="auto"/>
          </w:tcPr>
          <w:p w:rsidR="00232876" w:rsidRPr="00FF3323" w:rsidRDefault="00232876" w:rsidP="00232876">
            <w:pPr>
              <w:pStyle w:val="Sansinterligne"/>
            </w:pPr>
          </w:p>
        </w:tc>
        <w:tc>
          <w:tcPr>
            <w:tcW w:w="806" w:type="dxa"/>
            <w:gridSpan w:val="2"/>
            <w:shd w:val="clear" w:color="auto" w:fill="auto"/>
          </w:tcPr>
          <w:p w:rsidR="00232876" w:rsidRPr="00FF3323" w:rsidRDefault="00232876" w:rsidP="00232876">
            <w:pPr>
              <w:pStyle w:val="Sansinterligne"/>
            </w:pPr>
          </w:p>
        </w:tc>
        <w:tc>
          <w:tcPr>
            <w:tcW w:w="3473" w:type="dxa"/>
            <w:gridSpan w:val="2"/>
            <w:shd w:val="clear" w:color="auto" w:fill="auto"/>
          </w:tcPr>
          <w:p w:rsidR="00232876" w:rsidRPr="00FF3323" w:rsidRDefault="00232876" w:rsidP="00232876">
            <w:pPr>
              <w:pStyle w:val="Champ"/>
            </w:pPr>
          </w:p>
        </w:tc>
      </w:tr>
      <w:tr w:rsidR="00232876" w:rsidRPr="00FF3323" w:rsidTr="00263284">
        <w:trPr>
          <w:gridAfter w:val="8"/>
          <w:wAfter w:w="6727" w:type="dxa"/>
          <w:trHeight w:val="360"/>
        </w:trPr>
        <w:tc>
          <w:tcPr>
            <w:tcW w:w="2160" w:type="dxa"/>
            <w:gridSpan w:val="2"/>
            <w:vAlign w:val="center"/>
          </w:tcPr>
          <w:p w:rsidR="00232876" w:rsidRPr="00FD7B81" w:rsidRDefault="00A938D7" w:rsidP="00FD7B81">
            <w:pPr>
              <w:pStyle w:val="Sansinterligne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Date d'envoi</w:t>
            </w:r>
            <w:r w:rsidR="00FD7B81" w:rsidRPr="00FD7B81">
              <w:rPr>
                <w:sz w:val="20"/>
                <w:szCs w:val="20"/>
              </w:rPr>
              <w:t xml:space="preserve"> du formulaire</w:t>
            </w:r>
          </w:p>
        </w:tc>
        <w:tc>
          <w:tcPr>
            <w:tcW w:w="720" w:type="dxa"/>
            <w:gridSpan w:val="2"/>
            <w:shd w:val="clear" w:color="auto" w:fill="FFFFFF" w:themeFill="background1"/>
            <w:vAlign w:val="center"/>
          </w:tcPr>
          <w:p w:rsidR="00232876" w:rsidRPr="00FD7B81" w:rsidRDefault="00232876" w:rsidP="00232876">
            <w:pPr>
              <w:pStyle w:val="Sansinterligne"/>
              <w:rPr>
                <w:sz w:val="24"/>
                <w:szCs w:val="24"/>
              </w:rPr>
            </w:pPr>
          </w:p>
        </w:tc>
        <w:tc>
          <w:tcPr>
            <w:tcW w:w="236" w:type="dxa"/>
            <w:vAlign w:val="center"/>
          </w:tcPr>
          <w:p w:rsidR="00232876" w:rsidRPr="00FD7B81" w:rsidRDefault="00232876" w:rsidP="00232876">
            <w:pPr>
              <w:pStyle w:val="Sansinterligne"/>
              <w:rPr>
                <w:sz w:val="24"/>
                <w:szCs w:val="24"/>
              </w:rPr>
            </w:pPr>
          </w:p>
        </w:tc>
        <w:tc>
          <w:tcPr>
            <w:tcW w:w="720" w:type="dxa"/>
            <w:shd w:val="clear" w:color="auto" w:fill="FFFFFF" w:themeFill="background1"/>
            <w:vAlign w:val="center"/>
          </w:tcPr>
          <w:p w:rsidR="00232876" w:rsidRPr="00FD7B81" w:rsidRDefault="00232876" w:rsidP="00232876">
            <w:pPr>
              <w:pStyle w:val="Sansinterligne"/>
              <w:rPr>
                <w:color w:val="FF0000"/>
                <w:sz w:val="24"/>
                <w:szCs w:val="24"/>
              </w:rPr>
            </w:pPr>
          </w:p>
        </w:tc>
        <w:tc>
          <w:tcPr>
            <w:tcW w:w="236" w:type="dxa"/>
            <w:vAlign w:val="center"/>
          </w:tcPr>
          <w:p w:rsidR="00232876" w:rsidRPr="00FD7B81" w:rsidRDefault="00232876" w:rsidP="00232876">
            <w:pPr>
              <w:pStyle w:val="Sansinterligne"/>
              <w:rPr>
                <w:color w:val="FF0000"/>
                <w:sz w:val="24"/>
                <w:szCs w:val="24"/>
              </w:rPr>
            </w:pPr>
          </w:p>
        </w:tc>
        <w:tc>
          <w:tcPr>
            <w:tcW w:w="1031" w:type="dxa"/>
            <w:shd w:val="clear" w:color="auto" w:fill="FFFFFF" w:themeFill="background1"/>
            <w:vAlign w:val="center"/>
          </w:tcPr>
          <w:p w:rsidR="00232876" w:rsidRPr="00FD7B81" w:rsidRDefault="00232876" w:rsidP="00232876">
            <w:pPr>
              <w:pStyle w:val="Sansinterligne"/>
              <w:rPr>
                <w:color w:val="FF0000"/>
                <w:sz w:val="24"/>
                <w:szCs w:val="24"/>
              </w:rPr>
            </w:pPr>
          </w:p>
        </w:tc>
      </w:tr>
      <w:tr w:rsidR="00232876" w:rsidRPr="00FF3323" w:rsidTr="00263284">
        <w:trPr>
          <w:gridAfter w:val="8"/>
          <w:wAfter w:w="6727" w:type="dxa"/>
          <w:trHeight w:val="360"/>
        </w:trPr>
        <w:tc>
          <w:tcPr>
            <w:tcW w:w="2160" w:type="dxa"/>
            <w:gridSpan w:val="2"/>
            <w:shd w:val="clear" w:color="auto" w:fill="auto"/>
          </w:tcPr>
          <w:p w:rsidR="00232876" w:rsidRPr="00FF3323" w:rsidRDefault="00232876" w:rsidP="00232876">
            <w:pPr>
              <w:pStyle w:val="Champ"/>
            </w:pPr>
          </w:p>
        </w:tc>
        <w:sdt>
          <w:sdtPr>
            <w:id w:val="1445736183"/>
            <w:placeholder>
              <w:docPart w:val="C57DDF19D4CD4427B96C594AB96420D7"/>
            </w:placeholder>
            <w:temporary/>
            <w:showingPlcHdr/>
            <w15:appearance w15:val="hidden"/>
          </w:sdtPr>
          <w:sdtEndPr/>
          <w:sdtContent>
            <w:tc>
              <w:tcPr>
                <w:tcW w:w="720" w:type="dxa"/>
                <w:gridSpan w:val="2"/>
                <w:shd w:val="clear" w:color="auto" w:fill="auto"/>
              </w:tcPr>
              <w:p w:rsidR="00232876" w:rsidRPr="00FF3323" w:rsidRDefault="00232876" w:rsidP="00FF3323">
                <w:pPr>
                  <w:pStyle w:val="Champ"/>
                  <w:ind w:left="-8" w:right="-63"/>
                </w:pPr>
                <w:r w:rsidRPr="00FF3323">
                  <w:rPr>
                    <w:lang w:bidi="fr-FR"/>
                  </w:rPr>
                  <w:t>MM</w:t>
                </w:r>
              </w:p>
            </w:tc>
          </w:sdtContent>
        </w:sdt>
        <w:tc>
          <w:tcPr>
            <w:tcW w:w="236" w:type="dxa"/>
            <w:shd w:val="clear" w:color="auto" w:fill="auto"/>
          </w:tcPr>
          <w:p w:rsidR="00232876" w:rsidRPr="00FF3323" w:rsidRDefault="00232876" w:rsidP="00232876">
            <w:pPr>
              <w:pStyle w:val="Champ"/>
            </w:pPr>
          </w:p>
        </w:tc>
        <w:sdt>
          <w:sdtPr>
            <w:id w:val="-1419480618"/>
            <w:placeholder>
              <w:docPart w:val="2718EAFEFAB941E397001B47253834B1"/>
            </w:placeholder>
            <w:temporary/>
            <w:showingPlcHdr/>
            <w15:appearance w15:val="hidden"/>
          </w:sdtPr>
          <w:sdtEndPr/>
          <w:sdtContent>
            <w:tc>
              <w:tcPr>
                <w:tcW w:w="720" w:type="dxa"/>
                <w:shd w:val="clear" w:color="auto" w:fill="auto"/>
              </w:tcPr>
              <w:p w:rsidR="00232876" w:rsidRPr="00FF3323" w:rsidRDefault="00232876" w:rsidP="00232876">
                <w:pPr>
                  <w:pStyle w:val="Champ"/>
                </w:pPr>
                <w:r w:rsidRPr="00FF3323">
                  <w:rPr>
                    <w:lang w:bidi="fr-FR"/>
                  </w:rPr>
                  <w:t>JJ</w:t>
                </w:r>
              </w:p>
            </w:tc>
          </w:sdtContent>
        </w:sdt>
        <w:tc>
          <w:tcPr>
            <w:tcW w:w="236" w:type="dxa"/>
            <w:shd w:val="clear" w:color="auto" w:fill="auto"/>
          </w:tcPr>
          <w:p w:rsidR="00232876" w:rsidRPr="00FF3323" w:rsidRDefault="00232876" w:rsidP="00232876">
            <w:pPr>
              <w:pStyle w:val="Champ"/>
            </w:pPr>
          </w:p>
        </w:tc>
        <w:sdt>
          <w:sdtPr>
            <w:id w:val="138628743"/>
            <w:placeholder>
              <w:docPart w:val="02AAF9A5FFAB4C16A47CBCF3910FB26F"/>
            </w:placeholder>
            <w:temporary/>
            <w:showingPlcHdr/>
            <w15:appearance w15:val="hidden"/>
          </w:sdtPr>
          <w:sdtEndPr/>
          <w:sdtContent>
            <w:tc>
              <w:tcPr>
                <w:tcW w:w="1031" w:type="dxa"/>
                <w:shd w:val="clear" w:color="auto" w:fill="auto"/>
              </w:tcPr>
              <w:p w:rsidR="00232876" w:rsidRPr="00FF3323" w:rsidRDefault="00232876" w:rsidP="00232876">
                <w:pPr>
                  <w:pStyle w:val="Champ"/>
                </w:pPr>
                <w:r w:rsidRPr="00FF3323">
                  <w:rPr>
                    <w:lang w:bidi="fr-FR"/>
                  </w:rPr>
                  <w:t>AA</w:t>
                </w:r>
              </w:p>
            </w:tc>
          </w:sdtContent>
        </w:sdt>
      </w:tr>
    </w:tbl>
    <w:p w:rsidR="00263284" w:rsidRDefault="00263284" w:rsidP="00263284">
      <w:pPr>
        <w:pStyle w:val="Titre1"/>
      </w:pPr>
    </w:p>
    <w:p w:rsidR="00263284" w:rsidRPr="00FF3323" w:rsidRDefault="00263284" w:rsidP="00263284">
      <w:pPr>
        <w:pStyle w:val="Titre1"/>
      </w:pPr>
      <w:r>
        <w:t>Informations concernant la facturation et les paiements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>Afin d’améliorer le traitement de vos factures, et par conséquent des délais de paiement associés, celles-ci doivent impérativement être déposées sur Chorus Pro et mentionner les éléments suivants :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numéro du bon de commande (= n° d’engagement)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code du service en charge du paiement figurant sur le bon de commande,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>- La date d'émission de la facture,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La désignation du destinataire de la facture et son SIRET,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SIRET de l’émetteur (ATTENTION : l’entité titulaire du marché doit être celle qui facture),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La date de livraison des fournitures ou d'exécution des services ou des travaux,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La quantité et la dénomination précise des produits livrés, des prestations et travaux réalisés, </w:t>
      </w:r>
    </w:p>
    <w:p w:rsid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prix unitaire hors taxes des produits livrés, des prestations et travaux réalisés ou, lorsqu'il y a lieu, leur prix forfaitaire, </w:t>
      </w:r>
    </w:p>
    <w:p w:rsidR="00263284" w:rsidRDefault="00263284" w:rsidP="00263284">
      <w:pPr>
        <w:spacing w:after="0"/>
        <w:rPr>
          <w:i/>
        </w:rPr>
      </w:pPr>
    </w:p>
    <w:p w:rsidR="00263284" w:rsidRDefault="00263284" w:rsidP="00263284">
      <w:pPr>
        <w:spacing w:after="0"/>
        <w:rPr>
          <w:i/>
        </w:rPr>
      </w:pPr>
    </w:p>
    <w:p w:rsidR="00263284" w:rsidRDefault="00263284" w:rsidP="00263284">
      <w:pPr>
        <w:spacing w:after="0"/>
        <w:rPr>
          <w:i/>
        </w:rPr>
      </w:pPr>
    </w:p>
    <w:p w:rsidR="00263284" w:rsidRDefault="00263284" w:rsidP="00263284">
      <w:pPr>
        <w:spacing w:after="0"/>
        <w:rPr>
          <w:i/>
        </w:rPr>
      </w:pPr>
    </w:p>
    <w:p w:rsidR="00263284" w:rsidRDefault="00263284" w:rsidP="00263284">
      <w:pPr>
        <w:spacing w:after="0"/>
        <w:rPr>
          <w:i/>
        </w:rPr>
      </w:pPr>
    </w:p>
    <w:p w:rsidR="00263284" w:rsidRDefault="00263284" w:rsidP="00263284">
      <w:pPr>
        <w:spacing w:after="0"/>
        <w:rPr>
          <w:i/>
        </w:rPr>
      </w:pPr>
    </w:p>
    <w:p w:rsidR="00263284" w:rsidRPr="00263284" w:rsidRDefault="00263284" w:rsidP="00263284">
      <w:pPr>
        <w:spacing w:after="0"/>
        <w:rPr>
          <w:i/>
        </w:rPr>
      </w:pP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montant total hors taxes et le montant de la taxe à payer, ainsi que la répartition de ces montants par taux de taxe sur la valeur ajoutée, ou, le cas échéant, le bénéfice d'une exonération,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L’IBAN tel qu’il est précisé à l’acte d’engagement, (à renseigner également si hors marché)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cas échant, déposer le devis associé à la facture en pièce jointe,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- Le cas échéant, renseigner le numéro de la facture auquel fait référence l’avoir déposé. </w:t>
      </w:r>
    </w:p>
    <w:p w:rsidR="00263284" w:rsidRPr="00263284" w:rsidRDefault="00263284" w:rsidP="00263284">
      <w:pPr>
        <w:spacing w:after="0"/>
        <w:rPr>
          <w:i/>
        </w:rPr>
      </w:pP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Toute facture déposée sur Chorus qui ne mentionnerait pas les indications ci-dessus ne pourra être traitée et sera rejetée pour cause de non-conformité. Elle basculera à l’état « rejeté ». Il vous appartient d’effectuer les ajustements nécessaires afin de redéposer une facture conforme.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Nous disposons également de la possibilité de « suspendre » une facture (et donc son délai de paiement) en cas de litige sur les prix, les quantités, etc. La facture basculera à l’état « suspendu », dans l’attente des précisions relatives au litige. </w:t>
      </w:r>
    </w:p>
    <w:p w:rsidR="00263284" w:rsidRPr="00263284" w:rsidRDefault="00263284" w:rsidP="00263284">
      <w:pPr>
        <w:spacing w:after="0"/>
        <w:rPr>
          <w:i/>
        </w:rPr>
      </w:pPr>
      <w:r w:rsidRPr="00263284">
        <w:rPr>
          <w:i/>
        </w:rPr>
        <w:t xml:space="preserve">Ainsi, nous vous demandons de faire en sorte que le </w:t>
      </w:r>
      <w:r w:rsidRPr="00263284">
        <w:rPr>
          <w:b/>
          <w:i/>
        </w:rPr>
        <w:t>paramétrage de votre compte Chorus Pro</w:t>
      </w:r>
      <w:r w:rsidRPr="00263284">
        <w:rPr>
          <w:i/>
        </w:rPr>
        <w:t xml:space="preserve"> vous permette la réception de ces notifications.</w:t>
      </w:r>
    </w:p>
    <w:p w:rsidR="00263284" w:rsidRPr="00263284" w:rsidRDefault="00263284" w:rsidP="00263284">
      <w:pPr>
        <w:spacing w:after="0"/>
        <w:rPr>
          <w:i/>
        </w:rPr>
      </w:pPr>
    </w:p>
    <w:p w:rsidR="00263284" w:rsidRPr="00263284" w:rsidRDefault="00263284" w:rsidP="00263284">
      <w:pPr>
        <w:spacing w:after="0"/>
        <w:rPr>
          <w:i/>
        </w:rPr>
      </w:pPr>
      <w:r>
        <w:rPr>
          <w:i/>
        </w:rPr>
        <w:t>Merci</w:t>
      </w:r>
      <w:bookmarkStart w:id="0" w:name="_GoBack"/>
      <w:bookmarkEnd w:id="0"/>
      <w:r w:rsidRPr="00263284">
        <w:rPr>
          <w:i/>
        </w:rPr>
        <w:t xml:space="preserve"> pour la prise en compte de ces informations pour une plus grande fluidité de nos échanges. </w:t>
      </w:r>
    </w:p>
    <w:p w:rsidR="00263284" w:rsidRPr="00263284" w:rsidRDefault="00263284" w:rsidP="00263284">
      <w:pPr>
        <w:rPr>
          <w:i/>
        </w:rPr>
      </w:pPr>
    </w:p>
    <w:p w:rsidR="00687CFB" w:rsidRPr="00FF3323" w:rsidRDefault="00687CFB" w:rsidP="00FD35A6"/>
    <w:sectPr w:rsidR="00687CFB" w:rsidRPr="00FF3323" w:rsidSect="008C5BB3">
      <w:headerReference w:type="default" r:id="rId11"/>
      <w:pgSz w:w="11906" w:h="16838" w:code="9"/>
      <w:pgMar w:top="864" w:right="576" w:bottom="720" w:left="576" w:header="864" w:footer="36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A7DD7" w:rsidRDefault="005A7DD7" w:rsidP="001A0130">
      <w:pPr>
        <w:spacing w:after="0" w:line="240" w:lineRule="auto"/>
      </w:pPr>
      <w:r>
        <w:separator/>
      </w:r>
    </w:p>
  </w:endnote>
  <w:endnote w:type="continuationSeparator" w:id="0">
    <w:p w:rsidR="005A7DD7" w:rsidRDefault="005A7DD7" w:rsidP="001A013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Franklin Gothic Book">
    <w:altName w:val="Corbel"/>
    <w:charset w:val="00"/>
    <w:family w:val="swiss"/>
    <w:pitch w:val="variable"/>
    <w:sig w:usb0="00000001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A7DD7" w:rsidRDefault="005A7DD7" w:rsidP="001A0130">
      <w:pPr>
        <w:spacing w:after="0" w:line="240" w:lineRule="auto"/>
      </w:pPr>
      <w:r>
        <w:separator/>
      </w:r>
    </w:p>
  </w:footnote>
  <w:footnote w:type="continuationSeparator" w:id="0">
    <w:p w:rsidR="005A7DD7" w:rsidRDefault="005A7DD7" w:rsidP="001A013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1A0130" w:rsidRDefault="00FD35A6">
    <w:pPr>
      <w:pStyle w:val="En-tte"/>
    </w:pPr>
    <w:r>
      <w:rPr>
        <w:noProof/>
        <w:lang w:eastAsia="fr-FR"/>
      </w:rPr>
      <mc:AlternateContent>
        <mc:Choice Requires="wpg">
          <w:drawing>
            <wp:anchor distT="0" distB="0" distL="114300" distR="114300" simplePos="0" relativeHeight="251664384" behindDoc="0" locked="0" layoutInCell="1" allowOverlap="1" wp14:anchorId="094EFDC7" wp14:editId="2E04C791">
              <wp:simplePos x="0" y="0"/>
              <wp:positionH relativeFrom="page">
                <wp:align>center</wp:align>
              </wp:positionH>
              <wp:positionV relativeFrom="page">
                <wp:align>center</wp:align>
              </wp:positionV>
              <wp:extent cx="7287768" cy="9582912"/>
              <wp:effectExtent l="0" t="0" r="8890" b="0"/>
              <wp:wrapNone/>
              <wp:docPr id="26" name="Groupe 26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287768" cy="9582912"/>
                        <a:chOff x="0" y="0"/>
                        <a:chExt cx="7289800" cy="9581415"/>
                      </a:xfrm>
                    </wpg:grpSpPr>
                    <wps:wsp>
                      <wps:cNvPr id="3" name="Rectangle 3">
                        <a:extLst>
                          <a:ext uri="{FF2B5EF4-FFF2-40B4-BE49-F238E27FC236}">
                            <a16:creationId xmlns:a16="http://schemas.microsoft.com/office/drawing/2014/main" id="{4FB03EB0-31AC-464A-A4CF-52AA945A224D}"/>
                          </a:ext>
                          <a:ext uri="{C183D7F6-B498-43B3-948B-1728B52AA6E4}">
        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  </a:ext>
                        </a:extLst>
                      </wps:cNvPr>
                      <wps:cNvSpPr/>
                      <wps:spPr>
                        <a:xfrm>
                          <a:off x="0" y="1264920"/>
                          <a:ext cx="7287768" cy="83164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  <wps:wsp>
                      <wps:cNvPr id="4" name="Rectangle 4">
                        <a:extLst>
                          <a:ext uri="{FF2B5EF4-FFF2-40B4-BE49-F238E27FC236}">
                            <a16:creationId xmlns:a16="http://schemas.microsoft.com/office/drawing/2014/main" id="{453321EE-830F-4C8A-8306-8B61D4CA3A79}"/>
                          </a:ext>
                          <a:ext uri="{C183D7F6-B498-43B3-948B-1728B52AA6E4}">
        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  </a:ext>
                        </a:extLst>
                      </wps:cNvPr>
                      <wps:cNvSpPr/>
                      <wps:spPr>
                        <a:xfrm>
                          <a:off x="6911340" y="60960"/>
                          <a:ext cx="324394" cy="324508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60000"/>
                            <a:lumOff val="40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  <pic:pic xmlns:pic="http://schemas.openxmlformats.org/drawingml/2006/picture">
                      <pic:nvPicPr>
                        <pic:cNvPr id="2" name="Image 2">
                          <a:extLst>
                            <a:ext uri="{FF2B5EF4-FFF2-40B4-BE49-F238E27FC236}">
                              <a16:creationId xmlns:a16="http://schemas.microsoft.com/office/drawing/2014/main" id="{8DB9600B-F413-4EE7-81CF-84636C2F9AAE}"/>
                            </a:ext>
                            <a:ext uri="{C183D7F6-B498-43B3-948B-1728B52AA6E4}">
          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    </a:ext>
                          </a:extLst>
                        </pic:cNvPr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289800" cy="1258570"/>
                        </a:xfrm>
                        <a:prstGeom prst="snip1Rect">
                          <a:avLst>
                            <a:gd name="adj" fmla="val 31795"/>
                          </a:avLst>
                        </a:prstGeom>
                      </pic:spPr>
                    </pic:pic>
                    <wpg:grpSp>
                      <wpg:cNvPr id="21" name="Groupe 21"/>
                      <wpg:cNvGrpSpPr/>
                      <wpg:grpSpPr>
                        <a:xfrm>
                          <a:off x="205740" y="312420"/>
                          <a:ext cx="644436" cy="644436"/>
                          <a:chOff x="0" y="0"/>
                          <a:chExt cx="644436" cy="644436"/>
                        </a:xfrm>
                      </wpg:grpSpPr>
                      <wps:wsp>
                        <wps:cNvPr id="22" name="Ovale 22">
                          <a:extLst>
                            <a:ext uri="{C183D7F6-B498-43B3-948B-1728B52AA6E4}">
                              <adec:decorative xmlns:adec="http://schemas.microsoft.com/office/drawing/2017/decorative" xmlns:w16cid="http://schemas.microsoft.com/office/word/2016/wordml/cid" xmlns:w="http://schemas.openxmlformats.org/wordprocessingml/2006/main" xmlns:w10="urn:schemas-microsoft-com:office:word" xmlns:v="urn:schemas-microsoft-com:vml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    </a:ext>
                          </a:extLst>
                        </wps:cNvPr>
                        <wps:cNvSpPr/>
                        <wps:spPr>
                          <a:xfrm>
                            <a:off x="0" y="0"/>
                            <a:ext cx="644436" cy="644436"/>
                          </a:xfrm>
                          <a:prstGeom prst="ellipse">
                            <a:avLst/>
                          </a:prstGeom>
                          <a:solidFill>
                            <a:schemeClr val="bg1">
                              <a:alpha val="24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g:grpSp>
                        <wpg:cNvPr id="23" name="Groupe 22" descr="Icône de mise à jour d’informations"/>
                        <wpg:cNvGrpSpPr/>
                        <wpg:grpSpPr>
                          <a:xfrm>
                            <a:off x="144780" y="144780"/>
                            <a:ext cx="356028" cy="360000"/>
                            <a:chOff x="0" y="0"/>
                            <a:chExt cx="4138163" cy="4184332"/>
                          </a:xfrm>
                          <a:solidFill>
                            <a:schemeClr val="bg1"/>
                          </a:solidFill>
                        </wpg:grpSpPr>
                        <wps:wsp>
                          <wps:cNvPr id="24" name="Forme libre : Forme 24"/>
                          <wps:cNvSpPr/>
                          <wps:spPr>
                            <a:xfrm>
                              <a:off x="0" y="202882"/>
                              <a:ext cx="3914775" cy="3981450"/>
                            </a:xfrm>
                            <a:custGeom>
                              <a:avLst/>
                              <a:gdLst>
                                <a:gd name="connsiteX0" fmla="*/ 3750469 w 3914775"/>
                                <a:gd name="connsiteY0" fmla="*/ 1936909 h 3981450"/>
                                <a:gd name="connsiteX1" fmla="*/ 3588544 w 3914775"/>
                                <a:gd name="connsiteY1" fmla="*/ 2098834 h 3981450"/>
                                <a:gd name="connsiteX2" fmla="*/ 3588544 w 3914775"/>
                                <a:gd name="connsiteY2" fmla="*/ 3438049 h 3981450"/>
                                <a:gd name="connsiteX3" fmla="*/ 3368516 w 3914775"/>
                                <a:gd name="connsiteY3" fmla="*/ 3655219 h 3981450"/>
                                <a:gd name="connsiteX4" fmla="*/ 552926 w 3914775"/>
                                <a:gd name="connsiteY4" fmla="*/ 3655219 h 3981450"/>
                                <a:gd name="connsiteX5" fmla="*/ 330994 w 3914775"/>
                                <a:gd name="connsiteY5" fmla="*/ 3438049 h 3981450"/>
                                <a:gd name="connsiteX6" fmla="*/ 330994 w 3914775"/>
                                <a:gd name="connsiteY6" fmla="*/ 545306 h 3981450"/>
                                <a:gd name="connsiteX7" fmla="*/ 552926 w 3914775"/>
                                <a:gd name="connsiteY7" fmla="*/ 330994 h 3981450"/>
                                <a:gd name="connsiteX8" fmla="*/ 1644491 w 3914775"/>
                                <a:gd name="connsiteY8" fmla="*/ 330994 h 3981450"/>
                                <a:gd name="connsiteX9" fmla="*/ 1806416 w 3914775"/>
                                <a:gd name="connsiteY9" fmla="*/ 169069 h 3981450"/>
                                <a:gd name="connsiteX10" fmla="*/ 1644491 w 3914775"/>
                                <a:gd name="connsiteY10" fmla="*/ 7144 h 3981450"/>
                                <a:gd name="connsiteX11" fmla="*/ 552926 w 3914775"/>
                                <a:gd name="connsiteY11" fmla="*/ 7144 h 3981450"/>
                                <a:gd name="connsiteX12" fmla="*/ 7144 w 3914775"/>
                                <a:gd name="connsiteY12" fmla="*/ 545306 h 3981450"/>
                                <a:gd name="connsiteX13" fmla="*/ 7144 w 3914775"/>
                                <a:gd name="connsiteY13" fmla="*/ 3438049 h 3981450"/>
                                <a:gd name="connsiteX14" fmla="*/ 552926 w 3914775"/>
                                <a:gd name="connsiteY14" fmla="*/ 3979069 h 3981450"/>
                                <a:gd name="connsiteX15" fmla="*/ 3368516 w 3914775"/>
                                <a:gd name="connsiteY15" fmla="*/ 3979069 h 3981450"/>
                                <a:gd name="connsiteX16" fmla="*/ 3912394 w 3914775"/>
                                <a:gd name="connsiteY16" fmla="*/ 3438049 h 3981450"/>
                                <a:gd name="connsiteX17" fmla="*/ 3912394 w 3914775"/>
                                <a:gd name="connsiteY17" fmla="*/ 2098834 h 3981450"/>
                                <a:gd name="connsiteX18" fmla="*/ 3750469 w 3914775"/>
                                <a:gd name="connsiteY18" fmla="*/ 1936909 h 398145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</a:cxnLst>
                              <a:rect l="l" t="t" r="r" b="b"/>
                              <a:pathLst>
                                <a:path w="3914775" h="3981450">
                                  <a:moveTo>
                                    <a:pt x="3750469" y="1936909"/>
                                  </a:moveTo>
                                  <a:cubicBezTo>
                                    <a:pt x="3660934" y="1936909"/>
                                    <a:pt x="3588544" y="2009299"/>
                                    <a:pt x="3588544" y="2098834"/>
                                  </a:cubicBezTo>
                                  <a:lnTo>
                                    <a:pt x="3588544" y="3438049"/>
                                  </a:lnTo>
                                  <a:cubicBezTo>
                                    <a:pt x="3588544" y="3559016"/>
                                    <a:pt x="3488531" y="3655219"/>
                                    <a:pt x="3368516" y="3655219"/>
                                  </a:cubicBezTo>
                                  <a:lnTo>
                                    <a:pt x="552926" y="3655219"/>
                                  </a:lnTo>
                                  <a:cubicBezTo>
                                    <a:pt x="431959" y="3655219"/>
                                    <a:pt x="330994" y="3559016"/>
                                    <a:pt x="330994" y="3438049"/>
                                  </a:cubicBezTo>
                                  <a:lnTo>
                                    <a:pt x="330994" y="545306"/>
                                  </a:lnTo>
                                  <a:cubicBezTo>
                                    <a:pt x="330994" y="424339"/>
                                    <a:pt x="431959" y="330994"/>
                                    <a:pt x="552926" y="330994"/>
                                  </a:cubicBezTo>
                                  <a:lnTo>
                                    <a:pt x="1644491" y="330994"/>
                                  </a:lnTo>
                                  <a:cubicBezTo>
                                    <a:pt x="1734026" y="330994"/>
                                    <a:pt x="1806416" y="258604"/>
                                    <a:pt x="1806416" y="169069"/>
                                  </a:cubicBezTo>
                                  <a:cubicBezTo>
                                    <a:pt x="1806416" y="79534"/>
                                    <a:pt x="1734026" y="7144"/>
                                    <a:pt x="1644491" y="7144"/>
                                  </a:cubicBezTo>
                                  <a:lnTo>
                                    <a:pt x="552926" y="7144"/>
                                  </a:lnTo>
                                  <a:cubicBezTo>
                                    <a:pt x="253841" y="7144"/>
                                    <a:pt x="7144" y="246221"/>
                                    <a:pt x="7144" y="545306"/>
                                  </a:cubicBezTo>
                                  <a:lnTo>
                                    <a:pt x="7144" y="3438049"/>
                                  </a:lnTo>
                                  <a:cubicBezTo>
                                    <a:pt x="7144" y="3737134"/>
                                    <a:pt x="253841" y="3979069"/>
                                    <a:pt x="552926" y="3979069"/>
                                  </a:cubicBezTo>
                                  <a:lnTo>
                                    <a:pt x="3368516" y="3979069"/>
                                  </a:lnTo>
                                  <a:cubicBezTo>
                                    <a:pt x="3667601" y="3979069"/>
                                    <a:pt x="3912394" y="3738086"/>
                                    <a:pt x="3912394" y="3438049"/>
                                  </a:cubicBezTo>
                                  <a:lnTo>
                                    <a:pt x="3912394" y="2098834"/>
                                  </a:lnTo>
                                  <a:cubicBezTo>
                                    <a:pt x="3912394" y="2010251"/>
                                    <a:pt x="3840004" y="1936909"/>
                                    <a:pt x="3750469" y="1936909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9525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5" name="Forme libre : Forme 25"/>
                          <wps:cNvSpPr/>
                          <wps:spPr>
                            <a:xfrm>
                              <a:off x="1271138" y="0"/>
                              <a:ext cx="2867025" cy="2895600"/>
                            </a:xfrm>
                            <a:custGeom>
                              <a:avLst/>
                              <a:gdLst>
                                <a:gd name="connsiteX0" fmla="*/ 2471711 w 2867025"/>
                                <a:gd name="connsiteY0" fmla="*/ 141446 h 2895600"/>
                                <a:gd name="connsiteX1" fmla="*/ 2154528 w 2867025"/>
                                <a:gd name="connsiteY1" fmla="*/ 7144 h 2895600"/>
                                <a:gd name="connsiteX2" fmla="*/ 1836393 w 2867025"/>
                                <a:gd name="connsiteY2" fmla="*/ 138589 h 2895600"/>
                                <a:gd name="connsiteX3" fmla="*/ 380973 w 2867025"/>
                                <a:gd name="connsiteY3" fmla="*/ 1594009 h 2895600"/>
                                <a:gd name="connsiteX4" fmla="*/ 266673 w 2867025"/>
                                <a:gd name="connsiteY4" fmla="*/ 1789271 h 2895600"/>
                                <a:gd name="connsiteX5" fmla="*/ 13308 w 2867025"/>
                                <a:gd name="connsiteY5" fmla="*/ 2686526 h 2895600"/>
                                <a:gd name="connsiteX6" fmla="*/ 56171 w 2867025"/>
                                <a:gd name="connsiteY6" fmla="*/ 2846546 h 2895600"/>
                                <a:gd name="connsiteX7" fmla="*/ 169518 w 2867025"/>
                                <a:gd name="connsiteY7" fmla="*/ 2892266 h 2895600"/>
                                <a:gd name="connsiteX8" fmla="*/ 217143 w 2867025"/>
                                <a:gd name="connsiteY8" fmla="*/ 2884646 h 2895600"/>
                                <a:gd name="connsiteX9" fmla="*/ 1089633 w 2867025"/>
                                <a:gd name="connsiteY9" fmla="*/ 2616041 h 2895600"/>
                                <a:gd name="connsiteX10" fmla="*/ 1274418 w 2867025"/>
                                <a:gd name="connsiteY10" fmla="*/ 2504599 h 2895600"/>
                                <a:gd name="connsiteX11" fmla="*/ 1274418 w 2867025"/>
                                <a:gd name="connsiteY11" fmla="*/ 2504599 h 2895600"/>
                                <a:gd name="connsiteX12" fmla="*/ 2735553 w 2867025"/>
                                <a:gd name="connsiteY12" fmla="*/ 1043464 h 2895600"/>
                                <a:gd name="connsiteX13" fmla="*/ 2738411 w 2867025"/>
                                <a:gd name="connsiteY13" fmla="*/ 412909 h 2895600"/>
                                <a:gd name="connsiteX14" fmla="*/ 2471711 w 2867025"/>
                                <a:gd name="connsiteY14" fmla="*/ 141446 h 2895600"/>
                                <a:gd name="connsiteX15" fmla="*/ 1747811 w 2867025"/>
                                <a:gd name="connsiteY15" fmla="*/ 685324 h 2895600"/>
                                <a:gd name="connsiteX16" fmla="*/ 2187866 w 2867025"/>
                                <a:gd name="connsiteY16" fmla="*/ 1134904 h 2895600"/>
                                <a:gd name="connsiteX17" fmla="*/ 2080233 w 2867025"/>
                                <a:gd name="connsiteY17" fmla="*/ 1242536 h 2895600"/>
                                <a:gd name="connsiteX18" fmla="*/ 1640178 w 2867025"/>
                                <a:gd name="connsiteY18" fmla="*/ 792956 h 2895600"/>
                                <a:gd name="connsiteX19" fmla="*/ 1747811 w 2867025"/>
                                <a:gd name="connsiteY19" fmla="*/ 685324 h 2895600"/>
                                <a:gd name="connsiteX20" fmla="*/ 1044866 w 2867025"/>
                                <a:gd name="connsiteY20" fmla="*/ 2276951 h 2895600"/>
                                <a:gd name="connsiteX21" fmla="*/ 993431 w 2867025"/>
                                <a:gd name="connsiteY21" fmla="*/ 2307431 h 2895600"/>
                                <a:gd name="connsiteX22" fmla="*/ 404786 w 2867025"/>
                                <a:gd name="connsiteY22" fmla="*/ 2488406 h 2895600"/>
                                <a:gd name="connsiteX23" fmla="*/ 577188 w 2867025"/>
                                <a:gd name="connsiteY23" fmla="*/ 1876901 h 2895600"/>
                                <a:gd name="connsiteX24" fmla="*/ 608621 w 2867025"/>
                                <a:gd name="connsiteY24" fmla="*/ 1822609 h 2895600"/>
                                <a:gd name="connsiteX25" fmla="*/ 1409673 w 2867025"/>
                                <a:gd name="connsiteY25" fmla="*/ 1021556 h 2895600"/>
                                <a:gd name="connsiteX26" fmla="*/ 1849728 w 2867025"/>
                                <a:gd name="connsiteY26" fmla="*/ 1471136 h 2895600"/>
                                <a:gd name="connsiteX27" fmla="*/ 1044866 w 2867025"/>
                                <a:gd name="connsiteY27" fmla="*/ 2276951 h 2895600"/>
                                <a:gd name="connsiteX28" fmla="*/ 2506953 w 2867025"/>
                                <a:gd name="connsiteY28" fmla="*/ 814864 h 2895600"/>
                                <a:gd name="connsiteX29" fmla="*/ 2416466 w 2867025"/>
                                <a:gd name="connsiteY29" fmla="*/ 905351 h 2895600"/>
                                <a:gd name="connsiteX30" fmla="*/ 1976411 w 2867025"/>
                                <a:gd name="connsiteY30" fmla="*/ 455771 h 2895600"/>
                                <a:gd name="connsiteX31" fmla="*/ 2064041 w 2867025"/>
                                <a:gd name="connsiteY31" fmla="*/ 369094 h 2895600"/>
                                <a:gd name="connsiteX32" fmla="*/ 2151671 w 2867025"/>
                                <a:gd name="connsiteY32" fmla="*/ 333851 h 2895600"/>
                                <a:gd name="connsiteX33" fmla="*/ 2152624 w 2867025"/>
                                <a:gd name="connsiteY33" fmla="*/ 333851 h 2895600"/>
                                <a:gd name="connsiteX34" fmla="*/ 2240253 w 2867025"/>
                                <a:gd name="connsiteY34" fmla="*/ 370046 h 2895600"/>
                                <a:gd name="connsiteX35" fmla="*/ 2506953 w 2867025"/>
                                <a:gd name="connsiteY35" fmla="*/ 641509 h 2895600"/>
                                <a:gd name="connsiteX36" fmla="*/ 2506953 w 2867025"/>
                                <a:gd name="connsiteY36" fmla="*/ 814864 h 2895600"/>
                              </a:gdLst>
                              <a:ahLst/>
                              <a:cxnLst>
                                <a:cxn ang="0">
                                  <a:pos x="connsiteX0" y="connsiteY0"/>
                                </a:cxn>
                                <a:cxn ang="0">
                                  <a:pos x="connsiteX1" y="connsiteY1"/>
                                </a:cxn>
                                <a:cxn ang="0">
                                  <a:pos x="connsiteX2" y="connsiteY2"/>
                                </a:cxn>
                                <a:cxn ang="0">
                                  <a:pos x="connsiteX3" y="connsiteY3"/>
                                </a:cxn>
                                <a:cxn ang="0">
                                  <a:pos x="connsiteX4" y="connsiteY4"/>
                                </a:cxn>
                                <a:cxn ang="0">
                                  <a:pos x="connsiteX5" y="connsiteY5"/>
                                </a:cxn>
                                <a:cxn ang="0">
                                  <a:pos x="connsiteX6" y="connsiteY6"/>
                                </a:cxn>
                                <a:cxn ang="0">
                                  <a:pos x="connsiteX7" y="connsiteY7"/>
                                </a:cxn>
                                <a:cxn ang="0">
                                  <a:pos x="connsiteX8" y="connsiteY8"/>
                                </a:cxn>
                                <a:cxn ang="0">
                                  <a:pos x="connsiteX9" y="connsiteY9"/>
                                </a:cxn>
                                <a:cxn ang="0">
                                  <a:pos x="connsiteX10" y="connsiteY10"/>
                                </a:cxn>
                                <a:cxn ang="0">
                                  <a:pos x="connsiteX11" y="connsiteY11"/>
                                </a:cxn>
                                <a:cxn ang="0">
                                  <a:pos x="connsiteX12" y="connsiteY12"/>
                                </a:cxn>
                                <a:cxn ang="0">
                                  <a:pos x="connsiteX13" y="connsiteY13"/>
                                </a:cxn>
                                <a:cxn ang="0">
                                  <a:pos x="connsiteX14" y="connsiteY14"/>
                                </a:cxn>
                                <a:cxn ang="0">
                                  <a:pos x="connsiteX15" y="connsiteY15"/>
                                </a:cxn>
                                <a:cxn ang="0">
                                  <a:pos x="connsiteX16" y="connsiteY16"/>
                                </a:cxn>
                                <a:cxn ang="0">
                                  <a:pos x="connsiteX17" y="connsiteY17"/>
                                </a:cxn>
                                <a:cxn ang="0">
                                  <a:pos x="connsiteX18" y="connsiteY18"/>
                                </a:cxn>
                                <a:cxn ang="0">
                                  <a:pos x="connsiteX19" y="connsiteY19"/>
                                </a:cxn>
                                <a:cxn ang="0">
                                  <a:pos x="connsiteX20" y="connsiteY20"/>
                                </a:cxn>
                                <a:cxn ang="0">
                                  <a:pos x="connsiteX21" y="connsiteY21"/>
                                </a:cxn>
                                <a:cxn ang="0">
                                  <a:pos x="connsiteX22" y="connsiteY22"/>
                                </a:cxn>
                                <a:cxn ang="0">
                                  <a:pos x="connsiteX23" y="connsiteY23"/>
                                </a:cxn>
                                <a:cxn ang="0">
                                  <a:pos x="connsiteX24" y="connsiteY24"/>
                                </a:cxn>
                                <a:cxn ang="0">
                                  <a:pos x="connsiteX25" y="connsiteY25"/>
                                </a:cxn>
                                <a:cxn ang="0">
                                  <a:pos x="connsiteX26" y="connsiteY26"/>
                                </a:cxn>
                                <a:cxn ang="0">
                                  <a:pos x="connsiteX27" y="connsiteY27"/>
                                </a:cxn>
                                <a:cxn ang="0">
                                  <a:pos x="connsiteX28" y="connsiteY28"/>
                                </a:cxn>
                                <a:cxn ang="0">
                                  <a:pos x="connsiteX29" y="connsiteY29"/>
                                </a:cxn>
                                <a:cxn ang="0">
                                  <a:pos x="connsiteX30" y="connsiteY30"/>
                                </a:cxn>
                                <a:cxn ang="0">
                                  <a:pos x="connsiteX31" y="connsiteY31"/>
                                </a:cxn>
                                <a:cxn ang="0">
                                  <a:pos x="connsiteX32" y="connsiteY32"/>
                                </a:cxn>
                                <a:cxn ang="0">
                                  <a:pos x="connsiteX33" y="connsiteY33"/>
                                </a:cxn>
                                <a:cxn ang="0">
                                  <a:pos x="connsiteX34" y="connsiteY34"/>
                                </a:cxn>
                                <a:cxn ang="0">
                                  <a:pos x="connsiteX35" y="connsiteY35"/>
                                </a:cxn>
                                <a:cxn ang="0">
                                  <a:pos x="connsiteX36" y="connsiteY36"/>
                                </a:cxn>
                              </a:cxnLst>
                              <a:rect l="l" t="t" r="r" b="b"/>
                              <a:pathLst>
                                <a:path w="2867025" h="2895600">
                                  <a:moveTo>
                                    <a:pt x="2471711" y="141446"/>
                                  </a:moveTo>
                                  <a:cubicBezTo>
                                    <a:pt x="2386938" y="55721"/>
                                    <a:pt x="2274543" y="8096"/>
                                    <a:pt x="2154528" y="7144"/>
                                  </a:cubicBezTo>
                                  <a:cubicBezTo>
                                    <a:pt x="2034513" y="7144"/>
                                    <a:pt x="1921166" y="52864"/>
                                    <a:pt x="1836393" y="138589"/>
                                  </a:cubicBezTo>
                                  <a:lnTo>
                                    <a:pt x="380973" y="1594009"/>
                                  </a:lnTo>
                                  <a:cubicBezTo>
                                    <a:pt x="326681" y="1648301"/>
                                    <a:pt x="287628" y="1715929"/>
                                    <a:pt x="266673" y="1789271"/>
                                  </a:cubicBezTo>
                                  <a:lnTo>
                                    <a:pt x="13308" y="2686526"/>
                                  </a:lnTo>
                                  <a:cubicBezTo>
                                    <a:pt x="-2884" y="2743676"/>
                                    <a:pt x="13308" y="2804636"/>
                                    <a:pt x="56171" y="2846546"/>
                                  </a:cubicBezTo>
                                  <a:cubicBezTo>
                                    <a:pt x="86651" y="2876074"/>
                                    <a:pt x="127608" y="2892266"/>
                                    <a:pt x="169518" y="2892266"/>
                                  </a:cubicBezTo>
                                  <a:cubicBezTo>
                                    <a:pt x="185711" y="2892266"/>
                                    <a:pt x="201903" y="2890361"/>
                                    <a:pt x="217143" y="2884646"/>
                                  </a:cubicBezTo>
                                  <a:lnTo>
                                    <a:pt x="1089633" y="2616041"/>
                                  </a:lnTo>
                                  <a:cubicBezTo>
                                    <a:pt x="1159166" y="2595086"/>
                                    <a:pt x="1222983" y="2556034"/>
                                    <a:pt x="1274418" y="2504599"/>
                                  </a:cubicBezTo>
                                  <a:lnTo>
                                    <a:pt x="1274418" y="2504599"/>
                                  </a:lnTo>
                                  <a:lnTo>
                                    <a:pt x="2735553" y="1043464"/>
                                  </a:lnTo>
                                  <a:cubicBezTo>
                                    <a:pt x="2908909" y="870109"/>
                                    <a:pt x="2909861" y="588169"/>
                                    <a:pt x="2738411" y="412909"/>
                                  </a:cubicBezTo>
                                  <a:lnTo>
                                    <a:pt x="2471711" y="141446"/>
                                  </a:lnTo>
                                  <a:close/>
                                  <a:moveTo>
                                    <a:pt x="1747811" y="685324"/>
                                  </a:moveTo>
                                  <a:lnTo>
                                    <a:pt x="2187866" y="1134904"/>
                                  </a:lnTo>
                                  <a:lnTo>
                                    <a:pt x="2080233" y="1242536"/>
                                  </a:lnTo>
                                  <a:lnTo>
                                    <a:pt x="1640178" y="792956"/>
                                  </a:lnTo>
                                  <a:lnTo>
                                    <a:pt x="1747811" y="685324"/>
                                  </a:lnTo>
                                  <a:close/>
                                  <a:moveTo>
                                    <a:pt x="1044866" y="2276951"/>
                                  </a:moveTo>
                                  <a:cubicBezTo>
                                    <a:pt x="1030578" y="2291239"/>
                                    <a:pt x="1013433" y="2301716"/>
                                    <a:pt x="993431" y="2307431"/>
                                  </a:cubicBezTo>
                                  <a:lnTo>
                                    <a:pt x="404786" y="2488406"/>
                                  </a:lnTo>
                                  <a:lnTo>
                                    <a:pt x="577188" y="1876901"/>
                                  </a:lnTo>
                                  <a:cubicBezTo>
                                    <a:pt x="582903" y="1856899"/>
                                    <a:pt x="594333" y="1837849"/>
                                    <a:pt x="608621" y="1822609"/>
                                  </a:cubicBezTo>
                                  <a:lnTo>
                                    <a:pt x="1409673" y="1021556"/>
                                  </a:lnTo>
                                  <a:lnTo>
                                    <a:pt x="1849728" y="1471136"/>
                                  </a:lnTo>
                                  <a:lnTo>
                                    <a:pt x="1044866" y="2276951"/>
                                  </a:lnTo>
                                  <a:close/>
                                  <a:moveTo>
                                    <a:pt x="2506953" y="814864"/>
                                  </a:moveTo>
                                  <a:lnTo>
                                    <a:pt x="2416466" y="905351"/>
                                  </a:lnTo>
                                  <a:lnTo>
                                    <a:pt x="1976411" y="455771"/>
                                  </a:lnTo>
                                  <a:lnTo>
                                    <a:pt x="2064041" y="369094"/>
                                  </a:lnTo>
                                  <a:cubicBezTo>
                                    <a:pt x="2087853" y="345281"/>
                                    <a:pt x="2118334" y="333851"/>
                                    <a:pt x="2151671" y="333851"/>
                                  </a:cubicBezTo>
                                  <a:cubicBezTo>
                                    <a:pt x="2151671" y="333851"/>
                                    <a:pt x="2151671" y="333851"/>
                                    <a:pt x="2152624" y="333851"/>
                                  </a:cubicBezTo>
                                  <a:cubicBezTo>
                                    <a:pt x="2185961" y="333851"/>
                                    <a:pt x="2217393" y="346234"/>
                                    <a:pt x="2240253" y="370046"/>
                                  </a:cubicBezTo>
                                  <a:lnTo>
                                    <a:pt x="2506953" y="641509"/>
                                  </a:lnTo>
                                  <a:cubicBezTo>
                                    <a:pt x="2554578" y="689134"/>
                                    <a:pt x="2554578" y="767239"/>
                                    <a:pt x="2506953" y="814864"/>
                                  </a:cubicBezTo>
                                  <a:close/>
                                </a:path>
                              </a:pathLst>
                            </a:custGeom>
                            <a:grpFill/>
                            <a:ln w="9525" cap="flat">
                              <a:noFill/>
                              <a:prstDash val="solid"/>
                              <a:miter/>
                            </a:ln>
                          </wps:spPr>
                          <wps:bodyPr rot="0" spcFirstLastPara="0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813A97C" id="Groupe 26" o:spid="_x0000_s1026" style="position:absolute;margin-left:0;margin-top:0;width:573.85pt;height:754.55pt;z-index:251664384;mso-position-horizontal:center;mso-position-horizontal-relative:page;mso-position-vertical:center;mso-position-vertical-relative:page;mso-width-relative:margin;mso-height-relative:margin" coordsize="72898,9581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">
              <v:rect id="Rectangle 3" o:spid="_x0000_s1027" style="position:absolute;top:12649;width:72877;height:8316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" fillcolor="#f2f2f2 [3052]" stroked="f" strokeweight="1pt"/>
              <v:rect id="Rectangle 4" o:spid="_x0000_s1028" style="position:absolute;left:69113;top:609;width:3244;height:324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" fillcolor="#548dd4 [1951]" stroked="f" strokeweight="1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2" o:spid="_x0000_s1029" type="#_x0000_t75" style="position:absolute;width:72898;height:12585;visibility:visible;mso-wrap-style:square" coordsize="7289800,12585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" path="m,l6889638,r400162,400162l7289800,1258570,,1258570,,xe">
                <v:imagedata r:id="rId2" o:title=""/>
                <v:formulas/>
                <v:path o:extrusionok="t" o:connecttype="custom" o:connectlocs="0,0;6889638,0;7289800,400162;7289800,1258570;0,1258570;0,0" o:connectangles="0,0,0,0,0,0"/>
              </v:shape>
              <v:group id="Groupe 21" o:spid="_x0000_s1030" style="position:absolute;left:2057;top:3124;width:6444;height:6444" coordsize="6444,64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">
                <v:oval id="Ovale 22" o:spid="_x0000_s1031" style="position:absolute;width:6444;height:644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" fillcolor="white [3212]" stroked="f" strokeweight="1pt">
                  <v:fill opacity="15677f"/>
                </v:oval>
                <v:group id="Groupe 22" o:spid="_x0000_s1032" alt="Icône de mise à jour d’informations" style="position:absolute;left:1447;top:1447;width:3561;height:3600" coordsize="41381,4184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">
                  <v:shape id="Forme libre : Forme 24" o:spid="_x0000_s1033" style="position:absolute;top:2028;width:39147;height:39815;visibility:visible;mso-wrap-style:square;v-text-anchor:middle" coordsize="3914775,39814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" path="m3750469,1936909v-89535,,-161925,72390,-161925,161925l3588544,3438049v,120967,-100013,217170,-220028,217170l552926,3655219v-120967,,-221932,-96203,-221932,-217170l330994,545306v,-120967,100965,-214312,221932,-214312l1644491,330994v89535,,161925,-72390,161925,-161925c1806416,79534,1734026,7144,1644491,7144r-1091565,c253841,7144,7144,246221,7144,545306r,2892743c7144,3737134,253841,3979069,552926,3979069r2815590,c3667601,3979069,3912394,3738086,3912394,3438049r,-1339215c3912394,2010251,3840004,1936909,3750469,1936909xe" filled="f" stroked="f">
                    <v:stroke joinstyle="miter"/>
                    <v:path arrowok="t" o:connecttype="custom" o:connectlocs="3750469,1936909;3588544,2098834;3588544,3438049;3368516,3655219;552926,3655219;330994,3438049;330994,545306;552926,330994;1644491,330994;1806416,169069;1644491,7144;552926,7144;7144,545306;7144,3438049;552926,3979069;3368516,3979069;3912394,3438049;3912394,2098834;3750469,1936909" o:connectangles="0,0,0,0,0,0,0,0,0,0,0,0,0,0,0,0,0,0,0"/>
                  </v:shape>
                  <v:shape id="Forme libre : Forme 25" o:spid="_x0000_s1034" style="position:absolute;left:12711;width:28670;height:28956;visibility:visible;mso-wrap-style:square;v-text-anchor:middle" coordsize="2867025,28956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" path="m2471711,141446c2386938,55721,2274543,8096,2154528,7144v-120015,,-233362,45720,-318135,131445l380973,1594009v-54292,54292,-93345,121920,-114300,195262l13308,2686526v-16192,57150,,118110,42863,160020c86651,2876074,127608,2892266,169518,2892266v16193,,32385,-1905,47625,-7620l1089633,2616041v69533,-20955,133350,-60007,184785,-111442l1274418,2504599,2735553,1043464v173356,-173355,174308,-455295,2858,-630555l2471711,141446xm1747811,685324r440055,449580l2080233,1242536,1640178,792956,1747811,685324xm1044866,2276951v-14288,14288,-31433,24765,-51435,30480l404786,2488406,577188,1876901v5715,-20002,17145,-39052,31433,-54292l1409673,1021556r440055,449580l1044866,2276951xm2506953,814864r-90487,90487l1976411,455771r87630,-86677c2087853,345281,2118334,333851,2151671,333851v,,,,953,c2185961,333851,2217393,346234,2240253,370046r266700,271463c2554578,689134,2554578,767239,2506953,814864xe" filled="f" stroked="f">
                    <v:stroke joinstyle="miter"/>
                    <v:path arrowok="t" o:connecttype="custom" o:connectlocs="2471711,141446;2154528,7144;1836393,138589;380973,1594009;266673,1789271;13308,2686526;56171,2846546;169518,2892266;217143,2884646;1089633,2616041;1274418,2504599;1274418,2504599;2735553,1043464;2738411,412909;2471711,141446;1747811,685324;2187866,1134904;2080233,1242536;1640178,792956;1747811,685324;1044866,2276951;993431,2307431;404786,2488406;577188,1876901;608621,1822609;1409673,1021556;1849728,1471136;1044866,2276951;2506953,814864;2416466,905351;1976411,455771;2064041,369094;2151671,333851;2152624,333851;2240253,370046;2506953,641509;2506953,814864" o:connectangles="0,0,0,0,0,0,0,0,0,0,0,0,0,0,0,0,0,0,0,0,0,0,0,0,0,0,0,0,0,0,0,0,0,0,0,0,0"/>
                  </v:shape>
                </v:group>
              </v:group>
              <w10:wrap anchorx="page" anchory="page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8"/>
    <w:multiLevelType w:val="singleLevel"/>
    <w:tmpl w:val="B3486CC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797C6AFB"/>
    <w:multiLevelType w:val="hybridMultilevel"/>
    <w:tmpl w:val="26E6C440"/>
    <w:lvl w:ilvl="0" w:tplc="79120B62">
      <w:start w:val="1"/>
      <w:numFmt w:val="decimal"/>
      <w:pStyle w:val="Listenumros"/>
      <w:lvlText w:val="%1."/>
      <w:lvlJc w:val="left"/>
      <w:pPr>
        <w:tabs>
          <w:tab w:val="num" w:pos="720"/>
        </w:tabs>
        <w:ind w:left="720" w:hanging="360"/>
      </w:pPr>
    </w:lvl>
    <w:lvl w:ilvl="1" w:tplc="798ED9B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86ED95A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13446B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3E40F3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17012FE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1E40013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C0AEF6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97CE25A6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removePersonalInformation/>
  <w:removeDateAndTime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defaultTabStop w:val="720"/>
  <w:hyphenationZone w:val="425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__Grammarly_42____i" w:val="H4sIAAAAAAAEAKtWckksSQxILCpxzi/NK1GyMqwFAAEhoTITAAAA"/>
    <w:docVar w:name="__Grammarly_42___1" w:val="H4sIAAAAAAAEAKtWcslP9kxRslIyNDa0NDQ1MLAwMjIAUpYWRko6SsGpxcWZ+XkgBaa1AFmRMl0sAAAA"/>
  </w:docVars>
  <w:rsids>
    <w:rsidRoot w:val="005A7DD7"/>
    <w:rsid w:val="001A0130"/>
    <w:rsid w:val="001D403C"/>
    <w:rsid w:val="001E26F7"/>
    <w:rsid w:val="00232876"/>
    <w:rsid w:val="00263284"/>
    <w:rsid w:val="00267116"/>
    <w:rsid w:val="002F58E0"/>
    <w:rsid w:val="003256FD"/>
    <w:rsid w:val="00355DEE"/>
    <w:rsid w:val="003B49EC"/>
    <w:rsid w:val="003D55FB"/>
    <w:rsid w:val="003D6962"/>
    <w:rsid w:val="003F5910"/>
    <w:rsid w:val="00402433"/>
    <w:rsid w:val="004B47A9"/>
    <w:rsid w:val="004F0368"/>
    <w:rsid w:val="005A20B8"/>
    <w:rsid w:val="005A7DD7"/>
    <w:rsid w:val="005E6FA8"/>
    <w:rsid w:val="006662D2"/>
    <w:rsid w:val="00687CFB"/>
    <w:rsid w:val="00696B6E"/>
    <w:rsid w:val="006A5F0E"/>
    <w:rsid w:val="006C28FD"/>
    <w:rsid w:val="00756CCF"/>
    <w:rsid w:val="007718C6"/>
    <w:rsid w:val="007E6B9E"/>
    <w:rsid w:val="008045C5"/>
    <w:rsid w:val="00835F7E"/>
    <w:rsid w:val="00866BB6"/>
    <w:rsid w:val="00872D54"/>
    <w:rsid w:val="008C5BB3"/>
    <w:rsid w:val="009075D1"/>
    <w:rsid w:val="00970412"/>
    <w:rsid w:val="009E70CA"/>
    <w:rsid w:val="00A938D7"/>
    <w:rsid w:val="00AF1F6A"/>
    <w:rsid w:val="00B43CFD"/>
    <w:rsid w:val="00BA66C3"/>
    <w:rsid w:val="00CB16D2"/>
    <w:rsid w:val="00CD05DC"/>
    <w:rsid w:val="00CD5B0D"/>
    <w:rsid w:val="00D65FFC"/>
    <w:rsid w:val="00DB3723"/>
    <w:rsid w:val="00DC1831"/>
    <w:rsid w:val="00E3286D"/>
    <w:rsid w:val="00E413DD"/>
    <w:rsid w:val="00F40180"/>
    <w:rsid w:val="00F53FDC"/>
    <w:rsid w:val="00FA3EB3"/>
    <w:rsid w:val="00FD35A6"/>
    <w:rsid w:val="00FD7B81"/>
    <w:rsid w:val="00FF33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126334BC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qFormat="1"/>
    <w:lsdException w:name="heading 3" w:semiHidden="1" w:uiPriority="9" w:qFormat="1"/>
    <w:lsdException w:name="heading 4" w:semiHidden="1" w:uiPriority="9" w:qFormat="1"/>
    <w:lsdException w:name="heading 5" w:semiHidden="1" w:uiPriority="9" w:qFormat="1"/>
    <w:lsdException w:name="heading 6" w:semiHidden="1" w:uiPriority="9" w:qFormat="1"/>
    <w:lsdException w:name="heading 7" w:semiHidden="1" w:uiPriority="9" w:qFormat="1"/>
    <w:lsdException w:name="heading 8" w:semiHidden="1" w:uiPriority="9" w:qFormat="1"/>
    <w:lsdException w:name="heading 9" w:semiHidden="1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qFormat="1"/>
    <w:lsdException w:name="Intense Quote" w:semiHidden="1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qFormat="1"/>
    <w:lsdException w:name="Intense Emphasis" w:semiHidden="1" w:uiPriority="21" w:qFormat="1"/>
    <w:lsdException w:name="Subtle Reference" w:semiHidden="1" w:uiPriority="31" w:qFormat="1"/>
    <w:lsdException w:name="Intense Reference" w:semiHidden="1" w:uiPriority="32" w:qFormat="1"/>
    <w:lsdException w:name="Book Title" w:semiHidden="1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D35A6"/>
  </w:style>
  <w:style w:type="paragraph" w:styleId="Titre1">
    <w:name w:val="heading 1"/>
    <w:basedOn w:val="Normal"/>
    <w:next w:val="Normal"/>
    <w:link w:val="Titre1Car"/>
    <w:uiPriority w:val="9"/>
    <w:qFormat/>
    <w:rsid w:val="00F53FDC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b/>
      <w:color w:val="1F497D" w:themeColor="text2"/>
      <w:sz w:val="32"/>
      <w:szCs w:val="3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semiHidden/>
    <w:rsid w:val="001A01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semiHidden/>
    <w:rsid w:val="00CB16D2"/>
  </w:style>
  <w:style w:type="paragraph" w:styleId="Pieddepage">
    <w:name w:val="footer"/>
    <w:basedOn w:val="Normal"/>
    <w:link w:val="PieddepageCar"/>
    <w:uiPriority w:val="99"/>
    <w:semiHidden/>
    <w:rsid w:val="001A013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semiHidden/>
    <w:rsid w:val="00CB16D2"/>
  </w:style>
  <w:style w:type="paragraph" w:styleId="NormalWeb">
    <w:name w:val="Normal (Web)"/>
    <w:basedOn w:val="Normal"/>
    <w:uiPriority w:val="99"/>
    <w:semiHidden/>
    <w:rsid w:val="001A0130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Paragraphedeliste">
    <w:name w:val="List Paragraph"/>
    <w:basedOn w:val="Normal"/>
    <w:uiPriority w:val="34"/>
    <w:semiHidden/>
    <w:qFormat/>
    <w:rsid w:val="001A0130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</w:rPr>
  </w:style>
  <w:style w:type="table" w:styleId="Grilledutableau">
    <w:name w:val="Table Grid"/>
    <w:basedOn w:val="TableauNormal"/>
    <w:uiPriority w:val="39"/>
    <w:rsid w:val="00E328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re">
    <w:name w:val="Title"/>
    <w:basedOn w:val="NormalWeb"/>
    <w:next w:val="Normal"/>
    <w:link w:val="TitreCar"/>
    <w:uiPriority w:val="10"/>
    <w:qFormat/>
    <w:rsid w:val="00E3286D"/>
    <w:pPr>
      <w:spacing w:before="0" w:beforeAutospacing="0" w:after="0" w:afterAutospacing="0" w:line="560" w:lineRule="exact"/>
    </w:pPr>
    <w:rPr>
      <w:rFonts w:ascii="Constantia" w:eastAsia="Times New Roman" w:hAnsi="Constantia"/>
      <w:b/>
      <w:bCs/>
      <w:color w:val="FFFFFF"/>
      <w:sz w:val="60"/>
      <w:szCs w:val="60"/>
    </w:rPr>
  </w:style>
  <w:style w:type="character" w:customStyle="1" w:styleId="TitreCar">
    <w:name w:val="Titre Car"/>
    <w:basedOn w:val="Policepardfaut"/>
    <w:link w:val="Titre"/>
    <w:uiPriority w:val="10"/>
    <w:rsid w:val="00E3286D"/>
    <w:rPr>
      <w:rFonts w:ascii="Constantia" w:eastAsia="Times New Roman" w:hAnsi="Constantia" w:cs="Times New Roman"/>
      <w:b/>
      <w:bCs/>
      <w:color w:val="FFFFFF"/>
      <w:sz w:val="60"/>
      <w:szCs w:val="60"/>
    </w:rPr>
  </w:style>
  <w:style w:type="character" w:styleId="Textedelespacerserv">
    <w:name w:val="Placeholder Text"/>
    <w:basedOn w:val="Policepardfaut"/>
    <w:uiPriority w:val="99"/>
    <w:semiHidden/>
    <w:rsid w:val="00E3286D"/>
    <w:rPr>
      <w:color w:val="808080"/>
    </w:rPr>
  </w:style>
  <w:style w:type="paragraph" w:styleId="Listenumros">
    <w:name w:val="List Number"/>
    <w:basedOn w:val="Normal"/>
    <w:uiPriority w:val="99"/>
    <w:rsid w:val="004F0368"/>
    <w:pPr>
      <w:numPr>
        <w:numId w:val="1"/>
      </w:numPr>
    </w:pPr>
    <w:rPr>
      <w:sz w:val="18"/>
      <w:lang w:val="en-ZA"/>
    </w:rPr>
  </w:style>
  <w:style w:type="character" w:styleId="Accentuation">
    <w:name w:val="Emphasis"/>
    <w:basedOn w:val="Policepardfaut"/>
    <w:uiPriority w:val="20"/>
    <w:qFormat/>
    <w:rsid w:val="00FA3EB3"/>
    <w:rPr>
      <w:rFonts w:asciiTheme="minorHAnsi" w:hAnsiTheme="minorHAnsi"/>
      <w:b w:val="0"/>
      <w:i w:val="0"/>
      <w:iCs/>
      <w:caps w:val="0"/>
      <w:smallCaps w:val="0"/>
    </w:rPr>
  </w:style>
  <w:style w:type="paragraph" w:customStyle="1" w:styleId="Champ">
    <w:name w:val="Champ"/>
    <w:basedOn w:val="Normal"/>
    <w:qFormat/>
    <w:rsid w:val="00232876"/>
    <w:pPr>
      <w:spacing w:after="0" w:line="216" w:lineRule="auto"/>
    </w:pPr>
    <w:rPr>
      <w:i/>
      <w:sz w:val="16"/>
    </w:rPr>
  </w:style>
  <w:style w:type="paragraph" w:styleId="Signature">
    <w:name w:val="Signature"/>
    <w:basedOn w:val="Normal"/>
    <w:link w:val="SignatureCar"/>
    <w:uiPriority w:val="99"/>
    <w:rsid w:val="00CB16D2"/>
    <w:pPr>
      <w:spacing w:after="0" w:line="240" w:lineRule="auto"/>
      <w:ind w:left="4320"/>
      <w:jc w:val="right"/>
    </w:pPr>
    <w:rPr>
      <w:sz w:val="18"/>
    </w:rPr>
  </w:style>
  <w:style w:type="character" w:customStyle="1" w:styleId="SignatureCar">
    <w:name w:val="Signature Car"/>
    <w:basedOn w:val="Policepardfaut"/>
    <w:link w:val="Signature"/>
    <w:uiPriority w:val="99"/>
    <w:rsid w:val="00CB16D2"/>
    <w:rPr>
      <w:sz w:val="18"/>
    </w:rPr>
  </w:style>
  <w:style w:type="paragraph" w:styleId="Sansinterligne">
    <w:name w:val="No Spacing"/>
    <w:uiPriority w:val="1"/>
    <w:qFormat/>
    <w:rsid w:val="00696B6E"/>
    <w:pPr>
      <w:spacing w:after="0" w:line="240" w:lineRule="auto"/>
    </w:pPr>
  </w:style>
  <w:style w:type="character" w:customStyle="1" w:styleId="Titre1Car">
    <w:name w:val="Titre 1 Car"/>
    <w:basedOn w:val="Policepardfaut"/>
    <w:link w:val="Titre1"/>
    <w:uiPriority w:val="9"/>
    <w:rsid w:val="00F53FDC"/>
    <w:rPr>
      <w:rFonts w:asciiTheme="majorHAnsi" w:eastAsiaTheme="majorEastAsia" w:hAnsiTheme="majorHAnsi" w:cstheme="majorBidi"/>
      <w:b/>
      <w:color w:val="1F497D" w:themeColor="text2"/>
      <w:sz w:val="32"/>
      <w:szCs w:val="32"/>
    </w:rPr>
  </w:style>
  <w:style w:type="paragraph" w:customStyle="1" w:styleId="tiquettes">
    <w:name w:val="Étiquettes"/>
    <w:basedOn w:val="Normal"/>
    <w:qFormat/>
    <w:rsid w:val="00FD35A6"/>
    <w:pPr>
      <w:spacing w:after="0"/>
    </w:pPr>
    <w:rPr>
      <w:sz w:val="18"/>
    </w:rPr>
  </w:style>
  <w:style w:type="table" w:customStyle="1" w:styleId="Heuresdouverture">
    <w:name w:val="Heures d’ouverture"/>
    <w:basedOn w:val="TableauNormal"/>
    <w:uiPriority w:val="99"/>
    <w:rsid w:val="00FD35A6"/>
    <w:pPr>
      <w:spacing w:after="0" w:line="240" w:lineRule="auto"/>
    </w:pPr>
    <w:tblPr>
      <w:tblCellMar>
        <w:left w:w="216" w:type="dxa"/>
        <w:right w:w="216" w:type="dxa"/>
      </w:tblCellMar>
    </w:tblPr>
    <w:tcPr>
      <w:vAlign w:val="bottom"/>
    </w:tcPr>
    <w:tblStylePr w:type="firstRow">
      <w:pPr>
        <w:jc w:val="center"/>
      </w:pPr>
      <w:rPr>
        <w:b/>
      </w:rPr>
      <w:tblPr/>
      <w:tcPr>
        <w:vAlign w:val="top"/>
      </w:tcPr>
    </w:tblStylePr>
  </w:style>
  <w:style w:type="paragraph" w:styleId="Textedebulles">
    <w:name w:val="Balloon Text"/>
    <w:basedOn w:val="Normal"/>
    <w:link w:val="TextedebullesCar"/>
    <w:uiPriority w:val="99"/>
    <w:semiHidden/>
    <w:unhideWhenUsed/>
    <w:rsid w:val="009075D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9075D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4619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glossaryDocument" Target="glossary/document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poplinc\AppData\Roaming\Microsoft\Templates\Formulaire%20de%20mise%20&#224;%20jour%20pour%20cabinet%20-%20Sant&#233;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C57DDF19D4CD4427B96C594AB96420D7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8FAE7CBB-D642-4736-B340-012A87509E09}"/>
      </w:docPartPr>
      <w:docPartBody>
        <w:p w:rsidR="00BF2B56" w:rsidRDefault="001701A7">
          <w:pPr>
            <w:pStyle w:val="C57DDF19D4CD4427B96C594AB96420D7"/>
          </w:pPr>
          <w:r w:rsidRPr="00FF3323">
            <w:rPr>
              <w:lang w:bidi="fr-FR"/>
            </w:rPr>
            <w:t>MM</w:t>
          </w:r>
        </w:p>
      </w:docPartBody>
    </w:docPart>
    <w:docPart>
      <w:docPartPr>
        <w:name w:val="2718EAFEFAB941E397001B47253834B1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F40E9DF2-F3F1-4EC6-9593-36E53C490745}"/>
      </w:docPartPr>
      <w:docPartBody>
        <w:p w:rsidR="00BF2B56" w:rsidRDefault="001701A7">
          <w:pPr>
            <w:pStyle w:val="2718EAFEFAB941E397001B47253834B1"/>
          </w:pPr>
          <w:r w:rsidRPr="00FF3323">
            <w:rPr>
              <w:lang w:bidi="fr-FR"/>
            </w:rPr>
            <w:t>JJ</w:t>
          </w:r>
        </w:p>
      </w:docPartBody>
    </w:docPart>
    <w:docPart>
      <w:docPartPr>
        <w:name w:val="02AAF9A5FFAB4C16A47CBCF3910FB26F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B60DBA40-900F-43E8-9416-A2985920D70D}"/>
      </w:docPartPr>
      <w:docPartBody>
        <w:p w:rsidR="00BF2B56" w:rsidRDefault="001701A7">
          <w:pPr>
            <w:pStyle w:val="02AAF9A5FFAB4C16A47CBCF3910FB26F"/>
          </w:pPr>
          <w:r w:rsidRPr="00FF3323">
            <w:rPr>
              <w:lang w:bidi="fr-FR"/>
            </w:rPr>
            <w:t>AA</w:t>
          </w:r>
        </w:p>
      </w:docPartBody>
    </w:docPart>
    <w:docPart>
      <w:docPartPr>
        <w:name w:val="15480BD44D874215ADBEF1FDFC3A1F5A"/>
        <w:category>
          <w:name w:val="Général"/>
          <w:gallery w:val="placeholder"/>
        </w:category>
        <w:types>
          <w:type w:val="bbPlcHdr"/>
        </w:types>
        <w:behaviors>
          <w:behavior w:val="content"/>
        </w:behaviors>
        <w:guid w:val="{23646FD0-F1E7-453E-85AB-F317B4052E03}"/>
      </w:docPartPr>
      <w:docPartBody>
        <w:p w:rsidR="00BF2B56" w:rsidRDefault="001701A7" w:rsidP="001701A7">
          <w:pPr>
            <w:pStyle w:val="15480BD44D874215ADBEF1FDFC3A1F5A"/>
          </w:pPr>
          <w:r w:rsidRPr="00FF3323">
            <w:rPr>
              <w:lang w:bidi="fr-FR"/>
            </w:rPr>
            <w:t>Nom de la société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Franklin Gothic Book">
    <w:altName w:val="Corbel"/>
    <w:charset w:val="00"/>
    <w:family w:val="swiss"/>
    <w:pitch w:val="variable"/>
    <w:sig w:usb0="00000001" w:usb1="000000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Hei">
    <w:altName w:val="黑体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nstantia">
    <w:panose1 w:val="02030602050306030303"/>
    <w:charset w:val="00"/>
    <w:family w:val="roman"/>
    <w:pitch w:val="variable"/>
    <w:sig w:usb0="A00002EF" w:usb1="4000204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revisionView w:comments="0" w:formatting="0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01A7"/>
    <w:rsid w:val="001701A7"/>
    <w:rsid w:val="00BF2B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fr-FR" w:eastAsia="fr-F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4515D2403EDA41D9A19B9A2737A773C8">
    <w:name w:val="4515D2403EDA41D9A19B9A2737A773C8"/>
  </w:style>
  <w:style w:type="paragraph" w:customStyle="1" w:styleId="A446A9565C114120AB2577C5F7881141">
    <w:name w:val="A446A9565C114120AB2577C5F7881141"/>
  </w:style>
  <w:style w:type="paragraph" w:customStyle="1" w:styleId="471CA2BB94CA4A3C8125F70EA37FE40F">
    <w:name w:val="471CA2BB94CA4A3C8125F70EA37FE40F"/>
  </w:style>
  <w:style w:type="paragraph" w:customStyle="1" w:styleId="B143B35E58BD4BF1BF7AA88C5B4EA176">
    <w:name w:val="B143B35E58BD4BF1BF7AA88C5B4EA176"/>
  </w:style>
  <w:style w:type="paragraph" w:customStyle="1" w:styleId="103DE43D0502465997FF2D5076D5811C">
    <w:name w:val="103DE43D0502465997FF2D5076D5811C"/>
  </w:style>
  <w:style w:type="paragraph" w:customStyle="1" w:styleId="tiquettes">
    <w:name w:val="Étiquettes"/>
    <w:basedOn w:val="Normal"/>
    <w:qFormat/>
    <w:rsid w:val="001701A7"/>
    <w:pPr>
      <w:spacing w:after="0"/>
    </w:pPr>
    <w:rPr>
      <w:rFonts w:eastAsiaTheme="minorHAnsi"/>
      <w:sz w:val="18"/>
      <w:lang w:eastAsia="en-US"/>
    </w:rPr>
  </w:style>
  <w:style w:type="paragraph" w:customStyle="1" w:styleId="A83F1746722E4CC7981C9631412E68F0">
    <w:name w:val="A83F1746722E4CC7981C9631412E68F0"/>
  </w:style>
  <w:style w:type="paragraph" w:customStyle="1" w:styleId="D273B4BA29A54C51B4F0D14E8992951D">
    <w:name w:val="D273B4BA29A54C51B4F0D14E8992951D"/>
  </w:style>
  <w:style w:type="paragraph" w:customStyle="1" w:styleId="68C7DA58F5BD42E9AD7142BB847BC285">
    <w:name w:val="68C7DA58F5BD42E9AD7142BB847BC285"/>
  </w:style>
  <w:style w:type="paragraph" w:customStyle="1" w:styleId="D4FA156B9DDC47629BDB426030CB7307">
    <w:name w:val="D4FA156B9DDC47629BDB426030CB7307"/>
  </w:style>
  <w:style w:type="paragraph" w:customStyle="1" w:styleId="C22239657ED0433AB5E495A9EAD804A2">
    <w:name w:val="C22239657ED0433AB5E495A9EAD804A2"/>
  </w:style>
  <w:style w:type="paragraph" w:customStyle="1" w:styleId="3290585D614A4CCEB8CDF99050012C72">
    <w:name w:val="3290585D614A4CCEB8CDF99050012C72"/>
  </w:style>
  <w:style w:type="paragraph" w:customStyle="1" w:styleId="BAED0B0CD6304FD68E52F6C37EBB33DA">
    <w:name w:val="BAED0B0CD6304FD68E52F6C37EBB33DA"/>
  </w:style>
  <w:style w:type="character" w:styleId="Accentuation">
    <w:name w:val="Emphasis"/>
    <w:basedOn w:val="Policepardfaut"/>
    <w:uiPriority w:val="20"/>
    <w:qFormat/>
    <w:rPr>
      <w:rFonts w:asciiTheme="minorHAnsi" w:hAnsiTheme="minorHAnsi"/>
      <w:b w:val="0"/>
      <w:i w:val="0"/>
      <w:iCs/>
      <w:caps w:val="0"/>
      <w:smallCaps w:val="0"/>
    </w:rPr>
  </w:style>
  <w:style w:type="paragraph" w:customStyle="1" w:styleId="0EA33F050CD14E759221E1A66D1709AE">
    <w:name w:val="0EA33F050CD14E759221E1A66D1709AE"/>
  </w:style>
  <w:style w:type="paragraph" w:customStyle="1" w:styleId="7A1DC95D2B5E41DA854AFDC96A7C6041">
    <w:name w:val="7A1DC95D2B5E41DA854AFDC96A7C6041"/>
  </w:style>
  <w:style w:type="paragraph" w:customStyle="1" w:styleId="F804D7CE0AEF429A9C6FF20F654C52FE">
    <w:name w:val="F804D7CE0AEF429A9C6FF20F654C52FE"/>
  </w:style>
  <w:style w:type="paragraph" w:customStyle="1" w:styleId="DAEE4F9DA9744C7BAEE3C5CA5217297F">
    <w:name w:val="DAEE4F9DA9744C7BAEE3C5CA5217297F"/>
  </w:style>
  <w:style w:type="paragraph" w:customStyle="1" w:styleId="B9DE764B89AC4A52A54FECA54F48F65D">
    <w:name w:val="B9DE764B89AC4A52A54FECA54F48F65D"/>
  </w:style>
  <w:style w:type="paragraph" w:customStyle="1" w:styleId="112CDED8913B4A6B96562224B44C2620">
    <w:name w:val="112CDED8913B4A6B96562224B44C2620"/>
  </w:style>
  <w:style w:type="paragraph" w:customStyle="1" w:styleId="E8D28B6A23F24BD89039D70F199A96F6">
    <w:name w:val="E8D28B6A23F24BD89039D70F199A96F6"/>
  </w:style>
  <w:style w:type="paragraph" w:customStyle="1" w:styleId="7AF6F6A0E9A5456598CB686DC7114C1F">
    <w:name w:val="7AF6F6A0E9A5456598CB686DC7114C1F"/>
  </w:style>
  <w:style w:type="paragraph" w:customStyle="1" w:styleId="818E47CB4FF946BEA9555BCC375347AB">
    <w:name w:val="818E47CB4FF946BEA9555BCC375347AB"/>
  </w:style>
  <w:style w:type="paragraph" w:customStyle="1" w:styleId="9AE4F3A2ED4C4E34AC38385D01E6D043">
    <w:name w:val="9AE4F3A2ED4C4E34AC38385D01E6D043"/>
  </w:style>
  <w:style w:type="paragraph" w:customStyle="1" w:styleId="F28671E7098B4062B2455C4160237835">
    <w:name w:val="F28671E7098B4062B2455C4160237835"/>
  </w:style>
  <w:style w:type="paragraph" w:customStyle="1" w:styleId="E100B00EA823438A9851AF97573AF929">
    <w:name w:val="E100B00EA823438A9851AF97573AF929"/>
  </w:style>
  <w:style w:type="paragraph" w:customStyle="1" w:styleId="28F94A159AF447E3A189931AC1B29FDB">
    <w:name w:val="28F94A159AF447E3A189931AC1B29FDB"/>
  </w:style>
  <w:style w:type="paragraph" w:customStyle="1" w:styleId="7A7F18586F67474E90E103010093B13E">
    <w:name w:val="7A7F18586F67474E90E103010093B13E"/>
  </w:style>
  <w:style w:type="paragraph" w:customStyle="1" w:styleId="C57DDF19D4CD4427B96C594AB96420D7">
    <w:name w:val="C57DDF19D4CD4427B96C594AB96420D7"/>
  </w:style>
  <w:style w:type="paragraph" w:customStyle="1" w:styleId="2718EAFEFAB941E397001B47253834B1">
    <w:name w:val="2718EAFEFAB941E397001B47253834B1"/>
  </w:style>
  <w:style w:type="paragraph" w:customStyle="1" w:styleId="02AAF9A5FFAB4C16A47CBCF3910FB26F">
    <w:name w:val="02AAF9A5FFAB4C16A47CBCF3910FB26F"/>
  </w:style>
  <w:style w:type="paragraph" w:customStyle="1" w:styleId="175AF0184F044092ACC551FB95FF4C69">
    <w:name w:val="175AF0184F044092ACC551FB95FF4C69"/>
    <w:rsid w:val="001701A7"/>
  </w:style>
  <w:style w:type="paragraph" w:customStyle="1" w:styleId="9F05B1CB32D140708CA6CF81927D9789">
    <w:name w:val="9F05B1CB32D140708CA6CF81927D9789"/>
    <w:rsid w:val="001701A7"/>
  </w:style>
  <w:style w:type="paragraph" w:customStyle="1" w:styleId="AC518F6F79B34873B4CAF6F3CD44EB21">
    <w:name w:val="AC518F6F79B34873B4CAF6F3CD44EB21"/>
    <w:rsid w:val="001701A7"/>
  </w:style>
  <w:style w:type="paragraph" w:customStyle="1" w:styleId="6071ED24D23C42D989627CC87E6E75E2">
    <w:name w:val="6071ED24D23C42D989627CC87E6E75E2"/>
    <w:rsid w:val="001701A7"/>
  </w:style>
  <w:style w:type="paragraph" w:customStyle="1" w:styleId="1BA752A3620441919F29E788BBF41713">
    <w:name w:val="1BA752A3620441919F29E788BBF41713"/>
    <w:rsid w:val="001701A7"/>
  </w:style>
  <w:style w:type="paragraph" w:customStyle="1" w:styleId="DADED3F4106C4C798994022247897331">
    <w:name w:val="DADED3F4106C4C798994022247897331"/>
    <w:rsid w:val="001701A7"/>
  </w:style>
  <w:style w:type="paragraph" w:customStyle="1" w:styleId="590AA4C27961478498C14B105081740E">
    <w:name w:val="590AA4C27961478498C14B105081740E"/>
    <w:rsid w:val="001701A7"/>
  </w:style>
  <w:style w:type="paragraph" w:customStyle="1" w:styleId="E47980354ABF4CFDA2225FD0E84BF737">
    <w:name w:val="E47980354ABF4CFDA2225FD0E84BF737"/>
    <w:rsid w:val="001701A7"/>
  </w:style>
  <w:style w:type="paragraph" w:customStyle="1" w:styleId="7A695D7004F84E61A1EFA5352099617B">
    <w:name w:val="7A695D7004F84E61A1EFA5352099617B"/>
    <w:rsid w:val="001701A7"/>
  </w:style>
  <w:style w:type="paragraph" w:customStyle="1" w:styleId="E2268B8CA57A405C9A5720AF773EE1C6">
    <w:name w:val="E2268B8CA57A405C9A5720AF773EE1C6"/>
    <w:rsid w:val="001701A7"/>
  </w:style>
  <w:style w:type="paragraph" w:customStyle="1" w:styleId="15480BD44D874215ADBEF1FDFC3A1F5A">
    <w:name w:val="15480BD44D874215ADBEF1FDFC3A1F5A"/>
    <w:rsid w:val="001701A7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Business Theme to use">
  <a:themeElements>
    <a:clrScheme name="BUS_Activity Based Cost Tracke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F7F5E6"/>
      </a:accent1>
      <a:accent2>
        <a:srgbClr val="333A56"/>
      </a:accent2>
      <a:accent3>
        <a:srgbClr val="52658F"/>
      </a:accent3>
      <a:accent4>
        <a:srgbClr val="E8E8E8"/>
      </a:accent4>
      <a:accent5>
        <a:srgbClr val="000000"/>
      </a:accent5>
      <a:accent6>
        <a:srgbClr val="8A8A8A"/>
      </a:accent6>
      <a:hlink>
        <a:srgbClr val="0096D2"/>
      </a:hlink>
      <a:folHlink>
        <a:srgbClr val="00578B"/>
      </a:folHlink>
    </a:clrScheme>
    <a:fontScheme name="Custom 53">
      <a:majorFont>
        <a:latin typeface="Franklin Gothic Book"/>
        <a:ea typeface=""/>
        <a:cs typeface=""/>
      </a:majorFont>
      <a:minorFont>
        <a:latin typeface="Franklin Gothic Book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67000"/>
                <a:satMod val="105000"/>
                <a:lumMod val="110000"/>
              </a:schemeClr>
            </a:gs>
            <a:gs pos="50000">
              <a:schemeClr val="phClr">
                <a:tint val="73000"/>
                <a:satMod val="103000"/>
                <a:lumMod val="105000"/>
              </a:schemeClr>
            </a:gs>
            <a:gs pos="100000">
              <a:schemeClr val="phClr">
                <a:tint val="81000"/>
                <a:satMod val="109000"/>
                <a:lumMod val="105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4000"/>
                <a:satMod val="103000"/>
                <a:lumMod val="102000"/>
              </a:schemeClr>
            </a:gs>
            <a:gs pos="50000">
              <a:schemeClr val="phClr">
                <a:shade val="100000"/>
                <a:satMod val="110000"/>
                <a:lumMod val="100000"/>
              </a:schemeClr>
            </a:gs>
            <a:gs pos="100000">
              <a:schemeClr val="phClr">
                <a:shade val="78000"/>
                <a:satMod val="120000"/>
                <a:lumMod val="99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</a:ln>
        <a:ln w="12700" cap="flat" cmpd="sng" algn="ctr">
          <a:solidFill>
            <a:schemeClr val="phClr"/>
          </a:solidFill>
          <a:prstDash val="solid"/>
        </a:ln>
        <a:ln w="1905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hade val="98000"/>
                <a:satMod val="150000"/>
                <a:lumMod val="102000"/>
              </a:schemeClr>
            </a:gs>
            <a:gs pos="50000">
              <a:schemeClr val="phClr">
                <a:tint val="98000"/>
                <a:shade val="90000"/>
                <a:satMod val="13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Dark" id="{D39323B7-B2D6-4C10-818B-A5CD4ACE85BD}" vid="{15FD9199-0511-4D87-8BFB-2FF3F0C5B55D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9F111ED35F8CC479449609E8A0923A6" ma:contentTypeVersion="11" ma:contentTypeDescription="Create a new document." ma:contentTypeScope="" ma:versionID="1c2eb7a32e66fb6e4260f3771546a5e2">
  <xsd:schema xmlns:xsd="http://www.w3.org/2001/XMLSchema" xmlns:xs="http://www.w3.org/2001/XMLSchema" xmlns:p="http://schemas.microsoft.com/office/2006/metadata/properties" xmlns:ns2="71af3243-3dd4-4a8d-8c0d-dd76da1f02a5" xmlns:ns3="16c05727-aa75-4e4a-9b5f-8a80a1165891" targetNamespace="http://schemas.microsoft.com/office/2006/metadata/properties" ma:root="true" ma:fieldsID="04e1f6479c48b08974ba73b5ca973489" ns2:_="" ns3:_="">
    <xsd:import namespace="71af3243-3dd4-4a8d-8c0d-dd76da1f02a5"/>
    <xsd:import namespace="16c05727-aa75-4e4a-9b5f-8a80a1165891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CR" minOccurs="0"/>
                <xsd:element ref="ns2:MediaServiceAutoTags" minOccurs="0"/>
                <xsd:element ref="ns2:MediaServiceEventHashCode" minOccurs="0"/>
                <xsd:element ref="ns2:MediaServiceGenerationTime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af3243-3dd4-4a8d-8c0d-dd76da1f02a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CR" ma:index="10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16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7" nillable="true" ma:displayName="KeyPoints" ma:internalName="MediaServiceKeyPoints" ma:readOnly="false">
      <xsd:simpleType>
        <xsd:restriction base="dms:Note">
          <xsd:maxLength value="255"/>
        </xsd:restriction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6c05727-aa75-4e4a-9b5f-8a80a1165891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MediaServiceKeyPoints xmlns="71af3243-3dd4-4a8d-8c0d-dd76da1f02a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D0A489A-9285-41C3-9CE8-3D353681C6E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1af3243-3dd4-4a8d-8c0d-dd76da1f02a5"/>
    <ds:schemaRef ds:uri="16c05727-aa75-4e4a-9b5f-8a80a1165891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6CCD373B-0576-4E44-A284-0B50CBA69FE3}">
  <ds:schemaRefs>
    <ds:schemaRef ds:uri="http://schemas.microsoft.com/office/2006/documentManagement/types"/>
    <ds:schemaRef ds:uri="71af3243-3dd4-4a8d-8c0d-dd76da1f02a5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http://purl.org/dc/terms/"/>
    <ds:schemaRef ds:uri="16c05727-aa75-4e4a-9b5f-8a80a1165891"/>
    <ds:schemaRef ds:uri="http://www.w3.org/XML/1998/namespace"/>
    <ds:schemaRef ds:uri="http://purl.org/dc/dcmitype/"/>
  </ds:schemaRefs>
</ds:datastoreItem>
</file>

<file path=customXml/itemProps3.xml><?xml version="1.0" encoding="utf-8"?>
<ds:datastoreItem xmlns:ds="http://schemas.openxmlformats.org/officeDocument/2006/customXml" ds:itemID="{5C8FD774-1B5E-437E-BA97-7C2A38EA27E6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Formulaire de mise à jour pour cabinet - Santé.dotx</Template>
  <TotalTime>0</TotalTime>
  <Pages>2</Pages>
  <Words>417</Words>
  <Characters>2296</Characters>
  <Application>Microsoft Office Word</Application>
  <DocSecurity>0</DocSecurity>
  <Lines>19</Lines>
  <Paragraphs>5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2708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2024-09-27T14:52:00Z</dcterms:created>
  <dcterms:modified xsi:type="dcterms:W3CDTF">2024-10-28T07:21:00Z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0x01010079F111ED35F8CC479449609E8A0923A6</vt:lpwstr>
  </property>
</Properties>
</file>